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93664" w:rsidRDefault="00096925">
      <w:r>
        <w:rPr>
          <w:rFonts w:ascii="Calibri" w:eastAsia="Calibri" w:hAnsi="Calibri" w:cs="Calibri"/>
        </w:rPr>
        <w:t> </w:t>
      </w:r>
    </w:p>
    <w:p w:rsidR="004C5F2F" w:rsidRDefault="00096925" w:rsidP="004C5F2F">
      <w:pPr>
        <w:spacing w:before="120" w:after="100"/>
        <w:rPr>
          <w:rFonts w:ascii="Calibri" w:eastAsia="Calibri" w:hAnsi="Calibri" w:cs="Calibri"/>
        </w:rPr>
      </w:pPr>
      <w:r>
        <w:rPr>
          <w:rFonts w:ascii="Calibri" w:eastAsia="Calibri" w:hAnsi="Calibri" w:cs="Calibri"/>
        </w:rPr>
        <w:t> </w:t>
      </w:r>
    </w:p>
    <w:p w:rsidR="004C5F2F" w:rsidRDefault="004C5F2F" w:rsidP="004C5F2F">
      <w:pPr>
        <w:spacing w:before="120" w:after="100"/>
      </w:pPr>
      <w:r>
        <w:rPr>
          <w:rFonts w:ascii="Calibri" w:eastAsia="Calibri" w:hAnsi="Calibri" w:cs="Calibri"/>
        </w:rPr>
        <w:t> </w:t>
      </w:r>
    </w:p>
    <w:p w:rsidR="004C5F2F" w:rsidRDefault="004C5F2F" w:rsidP="004C5F2F">
      <w:r>
        <w:rPr>
          <w:rFonts w:ascii="Calibri" w:eastAsia="Calibri" w:hAnsi="Calibri" w:cs="Calibri"/>
        </w:rPr>
        <w:t> </w:t>
      </w:r>
    </w:p>
    <w:p w:rsidR="004C5F2F" w:rsidRDefault="004C5F2F" w:rsidP="004C5F2F">
      <w:r>
        <w:rPr>
          <w:rFonts w:ascii="Calibri" w:eastAsia="Calibri" w:hAnsi="Calibri" w:cs="Calibri"/>
        </w:rPr>
        <w:t> </w:t>
      </w:r>
    </w:p>
    <w:p w:rsidR="004C5F2F" w:rsidRDefault="004C5F2F" w:rsidP="004C5F2F">
      <w:r w:rsidRPr="0053761F">
        <w:rPr>
          <w:noProof/>
          <w:lang w:val="en-US" w:eastAsia="en-US"/>
        </w:rPr>
        <w:drawing>
          <wp:anchor distT="0" distB="0" distL="114300" distR="114300" simplePos="0" relativeHeight="251655680" behindDoc="1" locked="0" layoutInCell="1" allowOverlap="1" wp14:anchorId="6592179D" wp14:editId="30A0E0AA">
            <wp:simplePos x="0" y="0"/>
            <wp:positionH relativeFrom="margin">
              <wp:posOffset>1819910</wp:posOffset>
            </wp:positionH>
            <wp:positionV relativeFrom="margin">
              <wp:posOffset>1004570</wp:posOffset>
            </wp:positionV>
            <wp:extent cx="2814955" cy="2052955"/>
            <wp:effectExtent l="0" t="0" r="4445" b="4445"/>
            <wp:wrapSquare wrapText="bothSides"/>
            <wp:docPr id="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aleidoscope_logo.png"/>
                    <pic:cNvPicPr/>
                  </pic:nvPicPr>
                  <pic:blipFill>
                    <a:blip r:embed="rId7">
                      <a:extLst>
                        <a:ext uri="{28A0092B-C50C-407E-A947-70E740481C1C}">
                          <a14:useLocalDpi xmlns:a14="http://schemas.microsoft.com/office/drawing/2010/main" val="0"/>
                        </a:ext>
                      </a:extLst>
                    </a:blip>
                    <a:stretch>
                      <a:fillRect/>
                    </a:stretch>
                  </pic:blipFill>
                  <pic:spPr>
                    <a:xfrm>
                      <a:off x="0" y="0"/>
                      <a:ext cx="2814955" cy="2052955"/>
                    </a:xfrm>
                    <a:prstGeom prst="rect">
                      <a:avLst/>
                    </a:prstGeom>
                  </pic:spPr>
                </pic:pic>
              </a:graphicData>
            </a:graphic>
            <wp14:sizeRelH relativeFrom="margin">
              <wp14:pctWidth>0</wp14:pctWidth>
            </wp14:sizeRelH>
            <wp14:sizeRelV relativeFrom="margin">
              <wp14:pctHeight>0</wp14:pctHeight>
            </wp14:sizeRelV>
          </wp:anchor>
        </w:drawing>
      </w:r>
      <w:r>
        <w:rPr>
          <w:rFonts w:ascii="Calibri" w:eastAsia="Calibri" w:hAnsi="Calibri" w:cs="Calibri"/>
        </w:rPr>
        <w:t> </w:t>
      </w:r>
    </w:p>
    <w:p w:rsidR="004C5F2F" w:rsidRDefault="004C5F2F" w:rsidP="004C5F2F">
      <w:r>
        <w:rPr>
          <w:rFonts w:ascii="Gotham Pro" w:eastAsia="Gotham Pro" w:hAnsi="Gotham Pro" w:cs="Gotham Pro"/>
        </w:rPr>
        <w:t> </w:t>
      </w:r>
    </w:p>
    <w:p w:rsidR="004C5F2F" w:rsidRDefault="004C5F2F" w:rsidP="004C5F2F">
      <w:r>
        <w:rPr>
          <w:rFonts w:ascii="Gotham Pro" w:eastAsia="Gotham Pro" w:hAnsi="Gotham Pro" w:cs="Gotham Pro"/>
        </w:rPr>
        <w:t> </w:t>
      </w:r>
    </w:p>
    <w:p w:rsidR="004C5F2F" w:rsidRDefault="004C5F2F" w:rsidP="004C5F2F">
      <w:r>
        <w:rPr>
          <w:rFonts w:ascii="Gotham Pro" w:eastAsia="Gotham Pro" w:hAnsi="Gotham Pro" w:cs="Gotham Pro"/>
        </w:rPr>
        <w:t> </w:t>
      </w:r>
    </w:p>
    <w:p w:rsidR="004C5F2F" w:rsidRDefault="004C5F2F" w:rsidP="004C5F2F">
      <w:r>
        <w:rPr>
          <w:rFonts w:ascii="Gotham Pro" w:eastAsia="Gotham Pro" w:hAnsi="Gotham Pro" w:cs="Gotham Pro"/>
        </w:rPr>
        <w:t> </w:t>
      </w:r>
    </w:p>
    <w:p w:rsidR="004C5F2F" w:rsidRDefault="004C5F2F" w:rsidP="004C5F2F"/>
    <w:p w:rsidR="004C5F2F" w:rsidRDefault="004C5F2F" w:rsidP="004C5F2F">
      <w:r>
        <w:rPr>
          <w:rFonts w:ascii="Gotham Pro" w:eastAsia="Gotham Pro" w:hAnsi="Gotham Pro" w:cs="Gotham Pro"/>
        </w:rPr>
        <w:t> </w:t>
      </w:r>
    </w:p>
    <w:p w:rsidR="004C5F2F" w:rsidRDefault="004C5F2F" w:rsidP="004C5F2F">
      <w:pPr>
        <w:jc w:val="both"/>
      </w:pPr>
      <w:r>
        <w:rPr>
          <w:rFonts w:ascii="Gotham Pro" w:eastAsia="Gotham Pro" w:hAnsi="Gotham Pro" w:cs="Gotham Pro"/>
        </w:rPr>
        <w:t> </w:t>
      </w:r>
    </w:p>
    <w:p w:rsidR="004C5F2F" w:rsidRDefault="004C5F2F" w:rsidP="004C5F2F">
      <w:r>
        <w:rPr>
          <w:rFonts w:ascii="Gotham Pro" w:eastAsia="Gotham Pro" w:hAnsi="Gotham Pro" w:cs="Gotham Pro"/>
        </w:rPr>
        <w:t> </w:t>
      </w:r>
    </w:p>
    <w:p w:rsidR="004C5F2F" w:rsidRDefault="004C5F2F" w:rsidP="004C5F2F">
      <w:r>
        <w:rPr>
          <w:rFonts w:ascii="Gotham Pro" w:eastAsia="Gotham Pro" w:hAnsi="Gotham Pro" w:cs="Gotham Pro"/>
        </w:rPr>
        <w:t> </w:t>
      </w:r>
    </w:p>
    <w:p w:rsidR="004C5F2F" w:rsidRDefault="004C5F2F" w:rsidP="004C5F2F">
      <w:r>
        <w:rPr>
          <w:rFonts w:ascii="Gotham Pro" w:eastAsia="Gotham Pro" w:hAnsi="Gotham Pro" w:cs="Gotham Pro"/>
        </w:rPr>
        <w:t> </w:t>
      </w:r>
    </w:p>
    <w:p w:rsidR="004C5F2F" w:rsidRPr="004C5F2F" w:rsidRDefault="004C5F2F" w:rsidP="004C5F2F">
      <w:pPr>
        <w:jc w:val="center"/>
        <w:rPr>
          <w:rFonts w:ascii="Calibri" w:eastAsia="Calibri" w:hAnsi="Calibri" w:cs="Calibri"/>
          <w:b/>
          <w:bCs/>
          <w:sz w:val="20"/>
          <w:szCs w:val="20"/>
        </w:rPr>
      </w:pPr>
    </w:p>
    <w:p w:rsidR="004C5F2F" w:rsidRDefault="004C5F2F" w:rsidP="004C5F2F">
      <w:pPr>
        <w:jc w:val="center"/>
        <w:rPr>
          <w:rFonts w:ascii="Calibri" w:eastAsia="Calibri" w:hAnsi="Calibri" w:cs="Calibri"/>
          <w:sz w:val="64"/>
          <w:szCs w:val="64"/>
        </w:rPr>
      </w:pPr>
      <w:r w:rsidRPr="009F10A2">
        <w:rPr>
          <w:rFonts w:ascii="Calibri" w:eastAsia="Calibri" w:hAnsi="Calibri" w:cs="Calibri"/>
          <w:b/>
          <w:bCs/>
          <w:sz w:val="64"/>
          <w:szCs w:val="64"/>
        </w:rPr>
        <w:t xml:space="preserve">Pacchetto </w:t>
      </w:r>
      <w:r>
        <w:rPr>
          <w:rFonts w:ascii="Calibri" w:eastAsia="Calibri" w:hAnsi="Calibri" w:cs="Calibri"/>
          <w:b/>
          <w:bCs/>
          <w:sz w:val="64"/>
          <w:szCs w:val="64"/>
        </w:rPr>
        <w:t>del f</w:t>
      </w:r>
      <w:r w:rsidRPr="009F10A2">
        <w:rPr>
          <w:rFonts w:ascii="Calibri" w:eastAsia="Calibri" w:hAnsi="Calibri" w:cs="Calibri"/>
          <w:b/>
          <w:bCs/>
          <w:sz w:val="64"/>
          <w:szCs w:val="64"/>
        </w:rPr>
        <w:t>acilitatore</w:t>
      </w:r>
      <w:r w:rsidRPr="009F10A2">
        <w:rPr>
          <w:rFonts w:ascii="Calibri" w:eastAsia="Calibri" w:hAnsi="Calibri" w:cs="Calibri"/>
          <w:sz w:val="64"/>
          <w:szCs w:val="64"/>
        </w:rPr>
        <w:t> </w:t>
      </w:r>
    </w:p>
    <w:p w:rsidR="004C5F2F" w:rsidRDefault="004C5F2F" w:rsidP="004C5F2F"/>
    <w:p w:rsidR="004C5F2F" w:rsidRDefault="004C5F2F" w:rsidP="004C5F2F"/>
    <w:p w:rsidR="004C5F2F" w:rsidRPr="009F10A2" w:rsidRDefault="004C5F2F" w:rsidP="004C5F2F"/>
    <w:p w:rsidR="004C5F2F" w:rsidRPr="004C5F2F" w:rsidRDefault="004C5F2F" w:rsidP="004C5F2F">
      <w:pPr>
        <w:jc w:val="center"/>
        <w:rPr>
          <w:sz w:val="56"/>
          <w:szCs w:val="56"/>
        </w:rPr>
      </w:pPr>
      <w:r w:rsidRPr="004C5F2F">
        <w:rPr>
          <w:rFonts w:ascii="Calibri" w:eastAsia="Calibri" w:hAnsi="Calibri" w:cs="Calibri"/>
          <w:bCs/>
          <w:sz w:val="56"/>
          <w:szCs w:val="56"/>
        </w:rPr>
        <w:t xml:space="preserve">UNITÀ 3 </w:t>
      </w:r>
      <w:r w:rsidRPr="004C5F2F">
        <w:rPr>
          <w:rFonts w:ascii="Calibri" w:eastAsia="Calibri" w:hAnsi="Calibri" w:cs="Calibri"/>
          <w:bCs/>
          <w:sz w:val="56"/>
          <w:szCs w:val="56"/>
        </w:rPr>
        <w:t>- Creatività e divertimento per lo sviluppo di una mentalità imprenditoriale + Il Business Modelling come gioco</w:t>
      </w:r>
    </w:p>
    <w:p w:rsidR="004C5F2F" w:rsidRDefault="004C5F2F" w:rsidP="004C5F2F">
      <w:pPr>
        <w:jc w:val="center"/>
        <w:rPr>
          <w:rFonts w:ascii="Calibri" w:eastAsia="Calibri" w:hAnsi="Calibri" w:cs="Calibri"/>
          <w:sz w:val="30"/>
          <w:szCs w:val="30"/>
          <w:shd w:val="clear" w:color="auto" w:fill="FFFF00"/>
        </w:rPr>
      </w:pPr>
    </w:p>
    <w:p w:rsidR="004C5F2F" w:rsidRDefault="004C5F2F" w:rsidP="004C5F2F">
      <w:pPr>
        <w:jc w:val="center"/>
      </w:pPr>
      <w:r>
        <w:rPr>
          <w:rFonts w:ascii="Calibri" w:eastAsia="Calibri" w:hAnsi="Calibri" w:cs="Calibri"/>
          <w:sz w:val="30"/>
          <w:szCs w:val="30"/>
          <w:shd w:val="clear" w:color="auto" w:fill="FFFF00"/>
        </w:rPr>
        <w:t>[Gg.mm.aaaa]</w:t>
      </w:r>
    </w:p>
    <w:p w:rsidR="004C5F2F" w:rsidRDefault="004C5F2F" w:rsidP="004C5F2F">
      <w:pPr>
        <w:jc w:val="center"/>
      </w:pPr>
      <w:r w:rsidRPr="00C76076">
        <w:rPr>
          <w:i/>
          <w:noProof/>
          <w:color w:val="FF0000"/>
          <w:lang w:val="en-US" w:eastAsia="en-US"/>
        </w:rPr>
        <w:drawing>
          <wp:anchor distT="0" distB="0" distL="114300" distR="114300" simplePos="0" relativeHeight="251658752" behindDoc="1" locked="0" layoutInCell="1" allowOverlap="1" wp14:anchorId="26D7B28D" wp14:editId="3BE98811">
            <wp:simplePos x="0" y="0"/>
            <wp:positionH relativeFrom="margin">
              <wp:posOffset>1477010</wp:posOffset>
            </wp:positionH>
            <wp:positionV relativeFrom="bottomMargin">
              <wp:posOffset>-2097405</wp:posOffset>
            </wp:positionV>
            <wp:extent cx="3367405" cy="80708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OGOS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367405" cy="807085"/>
                    </a:xfrm>
                    <a:prstGeom prst="rect">
                      <a:avLst/>
                    </a:prstGeom>
                  </pic:spPr>
                </pic:pic>
              </a:graphicData>
            </a:graphic>
            <wp14:sizeRelH relativeFrom="margin">
              <wp14:pctWidth>0</wp14:pctWidth>
            </wp14:sizeRelH>
            <wp14:sizeRelV relativeFrom="margin">
              <wp14:pctHeight>0</wp14:pctHeight>
            </wp14:sizeRelV>
          </wp:anchor>
        </w:drawing>
      </w:r>
      <w:r>
        <w:rPr>
          <w:rFonts w:ascii="Calibri" w:eastAsia="Calibri" w:hAnsi="Calibri" w:cs="Calibri"/>
          <w:sz w:val="30"/>
          <w:szCs w:val="30"/>
          <w:shd w:val="clear" w:color="auto" w:fill="FFFF00"/>
        </w:rPr>
        <w:t>[LUOGO]</w:t>
      </w:r>
    </w:p>
    <w:p w:rsidR="004C5F2F" w:rsidRDefault="004C5F2F" w:rsidP="004C5F2F">
      <w:pPr>
        <w:jc w:val="center"/>
      </w:pPr>
      <w:r>
        <w:rPr>
          <w:rFonts w:ascii="Calibri" w:eastAsia="Calibri" w:hAnsi="Calibri" w:cs="Calibri"/>
          <w:sz w:val="30"/>
          <w:szCs w:val="30"/>
        </w:rPr>
        <w:t> </w:t>
      </w:r>
    </w:p>
    <w:p w:rsidR="004C5F2F" w:rsidRDefault="004C5F2F" w:rsidP="004C5F2F">
      <w:pPr>
        <w:jc w:val="center"/>
      </w:pPr>
      <w:r>
        <w:rPr>
          <w:rFonts w:ascii="Calibri" w:eastAsia="Calibri" w:hAnsi="Calibri" w:cs="Calibri"/>
          <w:sz w:val="30"/>
          <w:szCs w:val="30"/>
        </w:rPr>
        <w:t> </w:t>
      </w:r>
    </w:p>
    <w:p w:rsidR="004C5F2F" w:rsidRDefault="004C5F2F" w:rsidP="004C5F2F">
      <w:pPr>
        <w:jc w:val="center"/>
      </w:pPr>
      <w:r>
        <w:rPr>
          <w:rFonts w:ascii="Calibri" w:eastAsia="Calibri" w:hAnsi="Calibri" w:cs="Calibri"/>
          <w:sz w:val="30"/>
          <w:szCs w:val="30"/>
        </w:rPr>
        <w:t> </w:t>
      </w:r>
    </w:p>
    <w:p w:rsidR="004C5F2F" w:rsidRPr="009F10A2" w:rsidRDefault="004C5F2F" w:rsidP="004C5F2F">
      <w:pPr>
        <w:jc w:val="center"/>
      </w:pPr>
      <w:r>
        <w:rPr>
          <w:rFonts w:ascii="Calibri" w:eastAsia="Calibri" w:hAnsi="Calibri" w:cs="Calibri"/>
          <w:sz w:val="30"/>
          <w:szCs w:val="30"/>
        </w:rPr>
        <w:t> </w:t>
      </w:r>
    </w:p>
    <w:p w:rsidR="004C5F2F" w:rsidRDefault="004C5F2F" w:rsidP="004C5F2F">
      <w:pPr>
        <w:jc w:val="center"/>
        <w:rPr>
          <w:rFonts w:ascii="Calibri" w:eastAsia="Calibri" w:hAnsi="Calibri" w:cs="Calibri"/>
        </w:rPr>
      </w:pPr>
    </w:p>
    <w:p w:rsidR="004C5F2F" w:rsidRPr="009F10A2" w:rsidRDefault="004C5F2F" w:rsidP="004C5F2F">
      <w:pPr>
        <w:jc w:val="center"/>
        <w:rPr>
          <w:b/>
        </w:rPr>
      </w:pPr>
      <w:r w:rsidRPr="009F10A2">
        <w:rPr>
          <w:rFonts w:ascii="Calibri" w:eastAsia="Calibri" w:hAnsi="Calibri" w:cs="Calibri"/>
        </w:rPr>
        <w:t> </w:t>
      </w:r>
      <w:r w:rsidRPr="009F10A2">
        <w:rPr>
          <w:rFonts w:ascii="Calibri" w:eastAsia="Calibri" w:hAnsi="Calibri" w:cs="Calibri"/>
          <w:b/>
        </w:rPr>
        <w:t>Partnership strategiche Erasmus + 2017</w:t>
      </w:r>
    </w:p>
    <w:p w:rsidR="004C5F2F" w:rsidRPr="009F10A2" w:rsidRDefault="004C5F2F" w:rsidP="004C5F2F">
      <w:pPr>
        <w:jc w:val="center"/>
        <w:rPr>
          <w:b/>
        </w:rPr>
      </w:pPr>
      <w:r w:rsidRPr="009F10A2">
        <w:rPr>
          <w:rFonts w:ascii="Calibri" w:eastAsia="Calibri" w:hAnsi="Calibri" w:cs="Calibri"/>
          <w:b/>
        </w:rPr>
        <w:t>Numero progetto: 2017-1-FI01-KA204-034732</w:t>
      </w:r>
    </w:p>
    <w:p w:rsidR="004C5F2F" w:rsidRDefault="004C5F2F" w:rsidP="004C5F2F"/>
    <w:p w:rsidR="00293664" w:rsidRDefault="00293664"/>
    <w:p w:rsidR="00293664" w:rsidRDefault="00096925">
      <w:r>
        <w:rPr>
          <w:rFonts w:ascii="Calibri" w:eastAsia="Calibri" w:hAnsi="Calibri" w:cs="Calibri"/>
        </w:rPr>
        <w:t> </w:t>
      </w:r>
    </w:p>
    <w:p w:rsidR="00293664" w:rsidRDefault="00096925" w:rsidP="00D20410">
      <w:r>
        <w:rPr>
          <w:rFonts w:ascii="Gotham Pro" w:eastAsia="Gotham Pro" w:hAnsi="Gotham Pro" w:cs="Gotham Pro"/>
        </w:rPr>
        <w:lastRenderedPageBreak/>
        <w:t> </w:t>
      </w:r>
      <w:bookmarkStart w:id="0" w:name="_Toc505944730"/>
      <w:bookmarkStart w:id="1" w:name="_Toc514323508"/>
      <w:bookmarkEnd w:id="0"/>
      <w:r w:rsidR="00D20410">
        <w:rPr>
          <w:rFonts w:ascii="Calibri Light" w:eastAsia="Calibri Light" w:hAnsi="Calibri Light" w:cs="Calibri Light"/>
          <w:sz w:val="56"/>
          <w:szCs w:val="56"/>
        </w:rPr>
        <w:t>S</w:t>
      </w:r>
      <w:r>
        <w:rPr>
          <w:rFonts w:ascii="Calibri Light" w:eastAsia="Calibri Light" w:hAnsi="Calibri Light" w:cs="Calibri Light"/>
          <w:sz w:val="56"/>
          <w:szCs w:val="56"/>
        </w:rPr>
        <w:t>ommario</w:t>
      </w:r>
      <w:bookmarkEnd w:id="1"/>
      <w:r>
        <w:t xml:space="preserve"> </w:t>
      </w:r>
    </w:p>
    <w:p w:rsidR="00293664" w:rsidRPr="00D20410" w:rsidRDefault="00056C70">
      <w:pPr>
        <w:spacing w:before="120" w:after="120"/>
      </w:pPr>
      <w:hyperlink w:anchor="_Toc514323508" w:history="1">
        <w:r w:rsidR="00096925" w:rsidRPr="00D20410">
          <w:rPr>
            <w:rFonts w:ascii="Calibri" w:eastAsia="Calibri" w:hAnsi="Calibri" w:cs="Calibri"/>
            <w:b/>
            <w:bCs/>
            <w:caps/>
            <w:sz w:val="20"/>
            <w:szCs w:val="20"/>
          </w:rPr>
          <w:t>Sommario</w:t>
        </w:r>
      </w:hyperlink>
    </w:p>
    <w:p w:rsidR="00293664" w:rsidRPr="00D20410" w:rsidRDefault="00056C70">
      <w:pPr>
        <w:spacing w:before="120" w:after="120"/>
      </w:pPr>
      <w:hyperlink w:anchor="_Toc514323509" w:history="1">
        <w:r w:rsidR="00096925" w:rsidRPr="00D20410">
          <w:rPr>
            <w:rFonts w:ascii="Calibri" w:eastAsia="Calibri" w:hAnsi="Calibri" w:cs="Calibri"/>
            <w:b/>
            <w:bCs/>
            <w:caps/>
            <w:sz w:val="20"/>
            <w:szCs w:val="20"/>
          </w:rPr>
          <w:t>UNITÀ 3: creatività e divertimento per lo sviluppo di una mentalità imprenditoriale e di una modellazione aziendale come gioco</w:t>
        </w:r>
      </w:hyperlink>
    </w:p>
    <w:p w:rsidR="00293664" w:rsidRPr="00D20410" w:rsidRDefault="00056C70">
      <w:pPr>
        <w:pBdr>
          <w:left w:val="nil"/>
        </w:pBdr>
        <w:ind w:left="240"/>
      </w:pPr>
      <w:hyperlink w:anchor="_Toc514323510" w:history="1">
        <w:r w:rsidR="00096925" w:rsidRPr="00D20410">
          <w:rPr>
            <w:rFonts w:ascii="Calibri" w:eastAsia="Calibri" w:hAnsi="Calibri" w:cs="Calibri"/>
            <w:smallCaps/>
            <w:sz w:val="20"/>
            <w:szCs w:val="20"/>
          </w:rPr>
          <w:t>1.</w:t>
        </w:r>
        <w:r w:rsidR="00096925" w:rsidRPr="00D20410">
          <w:t xml:space="preserve"> </w:t>
        </w:r>
        <w:r w:rsidR="00096925" w:rsidRPr="00D20410">
          <w:rPr>
            <w:rFonts w:ascii="Calibri" w:eastAsia="Calibri" w:hAnsi="Calibri" w:cs="Calibri"/>
            <w:sz w:val="22"/>
            <w:szCs w:val="22"/>
          </w:rPr>
          <w:t xml:space="preserve">              </w:t>
        </w:r>
        <w:r w:rsidR="00096925" w:rsidRPr="00D20410">
          <w:rPr>
            <w:rFonts w:ascii="Calibri" w:eastAsia="Calibri" w:hAnsi="Calibri" w:cs="Calibri"/>
            <w:smallCaps/>
            <w:sz w:val="20"/>
            <w:szCs w:val="20"/>
          </w:rPr>
          <w:t>Obiettivi del modulo</w:t>
        </w:r>
      </w:hyperlink>
    </w:p>
    <w:p w:rsidR="00293664" w:rsidRPr="00D20410" w:rsidRDefault="00056C70">
      <w:pPr>
        <w:pBdr>
          <w:left w:val="nil"/>
        </w:pBdr>
        <w:ind w:left="240"/>
      </w:pPr>
      <w:hyperlink w:anchor="_Toc514323511" w:history="1">
        <w:r w:rsidR="00096925" w:rsidRPr="00D20410">
          <w:rPr>
            <w:rFonts w:ascii="Calibri" w:eastAsia="Calibri" w:hAnsi="Calibri" w:cs="Calibri"/>
            <w:smallCaps/>
            <w:sz w:val="20"/>
            <w:szCs w:val="20"/>
          </w:rPr>
          <w:t>2.</w:t>
        </w:r>
        <w:r w:rsidR="00096925" w:rsidRPr="00D20410">
          <w:t xml:space="preserve"> </w:t>
        </w:r>
        <w:r w:rsidR="00096925" w:rsidRPr="00D20410">
          <w:rPr>
            <w:rFonts w:ascii="Calibri" w:eastAsia="Calibri" w:hAnsi="Calibri" w:cs="Calibri"/>
            <w:sz w:val="22"/>
            <w:szCs w:val="22"/>
          </w:rPr>
          <w:t xml:space="preserve">              </w:t>
        </w:r>
        <w:r w:rsidR="00096925" w:rsidRPr="00D20410">
          <w:rPr>
            <w:rFonts w:ascii="Calibri" w:eastAsia="Calibri" w:hAnsi="Calibri" w:cs="Calibri"/>
            <w:smallCaps/>
            <w:sz w:val="20"/>
            <w:szCs w:val="20"/>
          </w:rPr>
          <w:t>Introduzione</w:t>
        </w:r>
      </w:hyperlink>
    </w:p>
    <w:p w:rsidR="00293664" w:rsidRPr="00D20410" w:rsidRDefault="00056C70">
      <w:pPr>
        <w:pBdr>
          <w:left w:val="nil"/>
        </w:pBdr>
        <w:ind w:left="240"/>
      </w:pPr>
      <w:hyperlink w:anchor="_Toc514323512" w:history="1">
        <w:r w:rsidR="00096925" w:rsidRPr="00D20410">
          <w:t>3.</w:t>
        </w:r>
        <w:r w:rsidR="00096925" w:rsidRPr="00D20410">
          <w:rPr>
            <w:rFonts w:ascii="Calibri" w:eastAsia="Calibri" w:hAnsi="Calibri" w:cs="Calibri"/>
            <w:smallCaps/>
            <w:sz w:val="20"/>
            <w:szCs w:val="20"/>
          </w:rPr>
          <w:t>Capitoli principali</w:t>
        </w:r>
      </w:hyperlink>
    </w:p>
    <w:p w:rsidR="00293664" w:rsidRPr="00D20410" w:rsidRDefault="00056C70">
      <w:pPr>
        <w:ind w:left="480"/>
      </w:pPr>
      <w:hyperlink w:anchor="_Toc514323513" w:history="1">
        <w:r w:rsidR="00096925" w:rsidRPr="00D20410">
          <w:rPr>
            <w:rFonts w:ascii="Calibri" w:eastAsia="Calibri" w:hAnsi="Calibri" w:cs="Calibri"/>
            <w:i/>
            <w:iCs/>
            <w:sz w:val="20"/>
            <w:szCs w:val="20"/>
          </w:rPr>
          <w:t>3.1</w:t>
        </w:r>
        <w:r w:rsidR="00096925" w:rsidRPr="00D20410">
          <w:t xml:space="preserve"> </w:t>
        </w:r>
        <w:r w:rsidR="00096925" w:rsidRPr="00D20410">
          <w:rPr>
            <w:rFonts w:ascii="Calibri" w:eastAsia="Calibri" w:hAnsi="Calibri" w:cs="Calibri"/>
            <w:sz w:val="22"/>
            <w:szCs w:val="22"/>
          </w:rPr>
          <w:t xml:space="preserve">              </w:t>
        </w:r>
        <w:r w:rsidR="00096925" w:rsidRPr="00D20410">
          <w:rPr>
            <w:rFonts w:ascii="Calibri" w:eastAsia="Calibri" w:hAnsi="Calibri" w:cs="Calibri"/>
            <w:i/>
            <w:iCs/>
            <w:sz w:val="20"/>
            <w:szCs w:val="20"/>
          </w:rPr>
          <w:t>Esercizio rompighiaccio: prendi in giro il tuo cervello</w:t>
        </w:r>
      </w:hyperlink>
    </w:p>
    <w:p w:rsidR="00293664" w:rsidRPr="00D20410" w:rsidRDefault="00056C70">
      <w:pPr>
        <w:ind w:left="480"/>
      </w:pPr>
      <w:hyperlink w:anchor="_Toc514323514" w:history="1">
        <w:r w:rsidR="00096925" w:rsidRPr="00D20410">
          <w:t>Creatività</w:t>
        </w:r>
      </w:hyperlink>
    </w:p>
    <w:p w:rsidR="00293664" w:rsidRPr="00D20410" w:rsidRDefault="00056C70">
      <w:pPr>
        <w:ind w:left="480"/>
      </w:pPr>
      <w:hyperlink w:anchor="_Toc514323515" w:history="1">
        <w:r w:rsidR="00096925" w:rsidRPr="00D20410">
          <w:rPr>
            <w:rFonts w:ascii="Calibri" w:eastAsia="Calibri" w:hAnsi="Calibri" w:cs="Calibri"/>
            <w:i/>
            <w:iCs/>
            <w:sz w:val="20"/>
            <w:szCs w:val="20"/>
          </w:rPr>
          <w:t>3.3</w:t>
        </w:r>
        <w:r w:rsidR="00096925" w:rsidRPr="00D20410">
          <w:t xml:space="preserve"> </w:t>
        </w:r>
        <w:r w:rsidR="00096925" w:rsidRPr="00D20410">
          <w:rPr>
            <w:rFonts w:ascii="Calibri" w:eastAsia="Calibri" w:hAnsi="Calibri" w:cs="Calibri"/>
            <w:sz w:val="22"/>
            <w:szCs w:val="22"/>
          </w:rPr>
          <w:t xml:space="preserve">              </w:t>
        </w:r>
        <w:r w:rsidR="00096925" w:rsidRPr="00D20410">
          <w:rPr>
            <w:rFonts w:ascii="Calibri" w:eastAsia="Calibri" w:hAnsi="Calibri" w:cs="Calibri"/>
            <w:i/>
            <w:iCs/>
            <w:sz w:val="20"/>
            <w:szCs w:val="20"/>
          </w:rPr>
          <w:t>Modellazione aziendale come gioco</w:t>
        </w:r>
      </w:hyperlink>
    </w:p>
    <w:p w:rsidR="00293664" w:rsidRPr="00D20410" w:rsidRDefault="00056C70">
      <w:pPr>
        <w:ind w:left="480"/>
      </w:pPr>
      <w:hyperlink w:anchor="_Toc514323516" w:history="1">
        <w:r w:rsidR="00096925" w:rsidRPr="00D20410">
          <w:rPr>
            <w:rFonts w:ascii="Calibri" w:eastAsia="Calibri" w:hAnsi="Calibri" w:cs="Calibri"/>
            <w:i/>
            <w:iCs/>
            <w:sz w:val="20"/>
            <w:szCs w:val="20"/>
          </w:rPr>
          <w:t>3.4</w:t>
        </w:r>
        <w:r w:rsidR="00096925" w:rsidRPr="00D20410">
          <w:t xml:space="preserve"> </w:t>
        </w:r>
        <w:r w:rsidR="00096925" w:rsidRPr="00D20410">
          <w:rPr>
            <w:rFonts w:ascii="Calibri" w:eastAsia="Calibri" w:hAnsi="Calibri" w:cs="Calibri"/>
            <w:sz w:val="22"/>
            <w:szCs w:val="22"/>
          </w:rPr>
          <w:t xml:space="preserve">              </w:t>
        </w:r>
        <w:r w:rsidR="00096925" w:rsidRPr="00D20410">
          <w:rPr>
            <w:rFonts w:ascii="Calibri" w:eastAsia="Calibri" w:hAnsi="Calibri" w:cs="Calibri"/>
            <w:i/>
            <w:iCs/>
            <w:sz w:val="20"/>
            <w:szCs w:val="20"/>
          </w:rPr>
          <w:t>Esercizio 1: pensare a quattro cappelli</w:t>
        </w:r>
      </w:hyperlink>
    </w:p>
    <w:p w:rsidR="00293664" w:rsidRPr="00D20410" w:rsidRDefault="00056C70">
      <w:pPr>
        <w:ind w:left="480"/>
      </w:pPr>
      <w:hyperlink w:anchor="_Toc514323517" w:history="1">
        <w:r w:rsidR="00096925" w:rsidRPr="00D20410">
          <w:rPr>
            <w:rFonts w:ascii="Calibri" w:eastAsia="Calibri" w:hAnsi="Calibri" w:cs="Calibri"/>
            <w:i/>
            <w:iCs/>
            <w:sz w:val="20"/>
            <w:szCs w:val="20"/>
          </w:rPr>
          <w:t>3.5</w:t>
        </w:r>
        <w:r w:rsidR="00096925" w:rsidRPr="00D20410">
          <w:t xml:space="preserve"> </w:t>
        </w:r>
        <w:r w:rsidR="00096925" w:rsidRPr="00D20410">
          <w:rPr>
            <w:rFonts w:ascii="Calibri" w:eastAsia="Calibri" w:hAnsi="Calibri" w:cs="Calibri"/>
            <w:sz w:val="22"/>
            <w:szCs w:val="22"/>
          </w:rPr>
          <w:t xml:space="preserve">              </w:t>
        </w:r>
        <w:r w:rsidR="00096925" w:rsidRPr="00D20410">
          <w:rPr>
            <w:rFonts w:ascii="Calibri" w:eastAsia="Calibri" w:hAnsi="Calibri" w:cs="Calibri"/>
            <w:i/>
            <w:iCs/>
            <w:sz w:val="20"/>
            <w:szCs w:val="20"/>
          </w:rPr>
          <w:t>Un modello di business innovativo: il Creative Project Canvas (CPC)</w:t>
        </w:r>
      </w:hyperlink>
    </w:p>
    <w:p w:rsidR="00293664" w:rsidRPr="00D20410" w:rsidRDefault="00056C70">
      <w:pPr>
        <w:ind w:left="480"/>
      </w:pPr>
      <w:hyperlink w:anchor="_Toc514323518" w:history="1">
        <w:r w:rsidR="00096925" w:rsidRPr="00D20410">
          <w:rPr>
            <w:rFonts w:ascii="Calibri" w:eastAsia="Calibri" w:hAnsi="Calibri" w:cs="Calibri"/>
            <w:i/>
            <w:iCs/>
            <w:sz w:val="20"/>
            <w:szCs w:val="20"/>
          </w:rPr>
          <w:t>3.6</w:t>
        </w:r>
        <w:r w:rsidR="00096925" w:rsidRPr="00D20410">
          <w:t xml:space="preserve"> </w:t>
        </w:r>
        <w:r w:rsidR="00096925" w:rsidRPr="00D20410">
          <w:rPr>
            <w:rFonts w:ascii="Calibri" w:eastAsia="Calibri" w:hAnsi="Calibri" w:cs="Calibri"/>
            <w:sz w:val="22"/>
            <w:szCs w:val="22"/>
          </w:rPr>
          <w:t xml:space="preserve">              </w:t>
        </w:r>
        <w:r w:rsidR="00096925" w:rsidRPr="00D20410">
          <w:rPr>
            <w:rFonts w:ascii="Calibri" w:eastAsia="Calibri" w:hAnsi="Calibri" w:cs="Calibri"/>
            <w:i/>
            <w:iCs/>
            <w:sz w:val="20"/>
            <w:szCs w:val="20"/>
          </w:rPr>
          <w:t>Esercizio 2: Creative Project Canvas (CPC)</w:t>
        </w:r>
      </w:hyperlink>
    </w:p>
    <w:p w:rsidR="00293664" w:rsidRPr="00D20410" w:rsidRDefault="00096925">
      <w:pPr>
        <w:ind w:left="480"/>
      </w:pPr>
      <w:r w:rsidRPr="00D20410">
        <w:rPr>
          <w:rFonts w:ascii="Calibri" w:eastAsia="Calibri" w:hAnsi="Calibri" w:cs="Calibri"/>
          <w:i/>
          <w:iCs/>
          <w:sz w:val="20"/>
          <w:szCs w:val="20"/>
        </w:rPr>
        <w:t>3.8</w:t>
      </w:r>
      <w:r w:rsidRPr="00D20410">
        <w:t xml:space="preserve"> </w:t>
      </w:r>
      <w:r w:rsidRPr="00D20410">
        <w:rPr>
          <w:rFonts w:ascii="Calibri" w:eastAsia="Calibri" w:hAnsi="Calibri" w:cs="Calibri"/>
          <w:sz w:val="22"/>
          <w:szCs w:val="22"/>
        </w:rPr>
        <w:t xml:space="preserve">   </w:t>
      </w:r>
      <w:r w:rsidRPr="00D20410">
        <w:rPr>
          <w:rFonts w:ascii="Calibri" w:eastAsia="Calibri" w:hAnsi="Calibri" w:cs="Calibri"/>
          <w:i/>
          <w:iCs/>
          <w:sz w:val="20"/>
          <w:szCs w:val="20"/>
        </w:rPr>
        <w:t>Riepilogo e valutazione della sessione</w:t>
      </w:r>
    </w:p>
    <w:p w:rsidR="00293664" w:rsidRPr="00D20410" w:rsidRDefault="00056C70">
      <w:pPr>
        <w:pBdr>
          <w:left w:val="nil"/>
        </w:pBdr>
        <w:ind w:left="240"/>
      </w:pPr>
      <w:hyperlink w:anchor="_Toc514323520" w:history="1">
        <w:r w:rsidR="00096925" w:rsidRPr="00D20410">
          <w:rPr>
            <w:rFonts w:ascii="Calibri" w:eastAsia="Calibri" w:hAnsi="Calibri" w:cs="Calibri"/>
            <w:smallCaps/>
            <w:sz w:val="20"/>
            <w:szCs w:val="20"/>
          </w:rPr>
          <w:t>4.</w:t>
        </w:r>
        <w:r w:rsidR="00096925" w:rsidRPr="00D20410">
          <w:t xml:space="preserve"> </w:t>
        </w:r>
        <w:r w:rsidR="00096925" w:rsidRPr="00D20410">
          <w:rPr>
            <w:rFonts w:ascii="Calibri" w:eastAsia="Calibri" w:hAnsi="Calibri" w:cs="Calibri"/>
            <w:sz w:val="22"/>
            <w:szCs w:val="22"/>
          </w:rPr>
          <w:t xml:space="preserve">              </w:t>
        </w:r>
        <w:r w:rsidR="00096925" w:rsidRPr="00D20410">
          <w:rPr>
            <w:rFonts w:ascii="Calibri" w:eastAsia="Calibri" w:hAnsi="Calibri" w:cs="Calibri"/>
            <w:smallCaps/>
            <w:sz w:val="20"/>
            <w:szCs w:val="20"/>
          </w:rPr>
          <w:t>Ulteriori informazioni</w:t>
        </w:r>
      </w:hyperlink>
    </w:p>
    <w:p w:rsidR="00293664" w:rsidRPr="00D20410" w:rsidRDefault="00056C70">
      <w:pPr>
        <w:spacing w:before="120" w:after="120"/>
      </w:pPr>
      <w:hyperlink w:anchor="_Toc514323521" w:history="1">
        <w:r w:rsidR="00096925" w:rsidRPr="00D20410">
          <w:rPr>
            <w:rFonts w:ascii="Calibri" w:eastAsia="Calibri" w:hAnsi="Calibri" w:cs="Calibri"/>
            <w:b/>
            <w:bCs/>
            <w:caps/>
            <w:sz w:val="20"/>
            <w:szCs w:val="20"/>
          </w:rPr>
          <w:t>Allegati</w:t>
        </w:r>
      </w:hyperlink>
    </w:p>
    <w:p w:rsidR="00293664" w:rsidRPr="00D20410" w:rsidRDefault="00056C70">
      <w:pPr>
        <w:pBdr>
          <w:left w:val="nil"/>
        </w:pBdr>
        <w:ind w:left="240"/>
      </w:pPr>
      <w:hyperlink w:anchor="_Toc514323522" w:history="1">
        <w:r w:rsidR="00096925" w:rsidRPr="00D20410">
          <w:rPr>
            <w:rFonts w:ascii="Calibri" w:eastAsia="Calibri" w:hAnsi="Calibri" w:cs="Calibri"/>
            <w:smallCaps/>
            <w:sz w:val="20"/>
            <w:szCs w:val="20"/>
          </w:rPr>
          <w:t>1.1</w:t>
        </w:r>
        <w:r w:rsidR="00096925" w:rsidRPr="00D20410">
          <w:t xml:space="preserve"> </w:t>
        </w:r>
        <w:r w:rsidR="00096925" w:rsidRPr="00D20410">
          <w:rPr>
            <w:rFonts w:ascii="Calibri" w:eastAsia="Calibri" w:hAnsi="Calibri" w:cs="Calibri"/>
            <w:sz w:val="22"/>
            <w:szCs w:val="22"/>
          </w:rPr>
          <w:t xml:space="preserve">              </w:t>
        </w:r>
        <w:r w:rsidR="00096925" w:rsidRPr="00D20410">
          <w:rPr>
            <w:rFonts w:ascii="Calibri" w:eastAsia="Calibri" w:hAnsi="Calibri" w:cs="Calibri"/>
            <w:smallCaps/>
            <w:sz w:val="20"/>
            <w:szCs w:val="20"/>
          </w:rPr>
          <w:t>Allegato 1: Unità 1 - Piano didattico</w:t>
        </w:r>
      </w:hyperlink>
    </w:p>
    <w:p w:rsidR="00293664" w:rsidRPr="00D20410" w:rsidRDefault="00056C70">
      <w:pPr>
        <w:pBdr>
          <w:left w:val="nil"/>
        </w:pBdr>
        <w:ind w:left="240"/>
      </w:pPr>
      <w:hyperlink w:anchor="_Toc514323523" w:history="1">
        <w:r w:rsidR="00096925" w:rsidRPr="00D20410">
          <w:rPr>
            <w:rFonts w:ascii="Calibri" w:eastAsia="Calibri" w:hAnsi="Calibri" w:cs="Calibri"/>
            <w:smallCaps/>
            <w:sz w:val="20"/>
            <w:szCs w:val="20"/>
          </w:rPr>
          <w:t>1.2</w:t>
        </w:r>
        <w:r w:rsidR="00096925" w:rsidRPr="00D20410">
          <w:t xml:space="preserve"> </w:t>
        </w:r>
        <w:r w:rsidR="00096925" w:rsidRPr="00D20410">
          <w:rPr>
            <w:rFonts w:ascii="Calibri" w:eastAsia="Calibri" w:hAnsi="Calibri" w:cs="Calibri"/>
            <w:sz w:val="22"/>
            <w:szCs w:val="22"/>
          </w:rPr>
          <w:t xml:space="preserve">              </w:t>
        </w:r>
        <w:r w:rsidR="00096925" w:rsidRPr="00D20410">
          <w:rPr>
            <w:rFonts w:ascii="Calibri" w:eastAsia="Calibri" w:hAnsi="Calibri" w:cs="Calibri"/>
            <w:smallCaps/>
            <w:sz w:val="20"/>
            <w:szCs w:val="20"/>
          </w:rPr>
          <w:t>Allegato 2: Dispensa 1 - Trucca il tuo cervello</w:t>
        </w:r>
      </w:hyperlink>
    </w:p>
    <w:p w:rsidR="00293664" w:rsidRPr="00D20410" w:rsidRDefault="00056C70">
      <w:pPr>
        <w:pBdr>
          <w:left w:val="nil"/>
        </w:pBdr>
        <w:ind w:left="240"/>
      </w:pPr>
      <w:hyperlink w:anchor="_Toc514323524" w:history="1">
        <w:r w:rsidR="00096925" w:rsidRPr="00D20410">
          <w:rPr>
            <w:rFonts w:ascii="Calibri" w:eastAsia="Calibri" w:hAnsi="Calibri" w:cs="Calibri"/>
            <w:smallCaps/>
            <w:sz w:val="20"/>
            <w:szCs w:val="20"/>
          </w:rPr>
          <w:t>1.3</w:t>
        </w:r>
        <w:r w:rsidR="00096925" w:rsidRPr="00D20410">
          <w:t xml:space="preserve"> </w:t>
        </w:r>
        <w:r w:rsidR="00096925" w:rsidRPr="00D20410">
          <w:rPr>
            <w:rFonts w:ascii="Calibri" w:eastAsia="Calibri" w:hAnsi="Calibri" w:cs="Calibri"/>
            <w:sz w:val="22"/>
            <w:szCs w:val="22"/>
          </w:rPr>
          <w:t xml:space="preserve">              </w:t>
        </w:r>
        <w:r w:rsidR="00096925" w:rsidRPr="00D20410">
          <w:rPr>
            <w:rFonts w:ascii="Calibri" w:eastAsia="Calibri" w:hAnsi="Calibri" w:cs="Calibri"/>
            <w:smallCaps/>
            <w:sz w:val="20"/>
            <w:szCs w:val="20"/>
          </w:rPr>
          <w:t>Allegato 3: Dispensa 2 - Pensa a quattro cappelli</w:t>
        </w:r>
      </w:hyperlink>
    </w:p>
    <w:p w:rsidR="00293664" w:rsidRPr="00D20410" w:rsidRDefault="00056C70">
      <w:pPr>
        <w:pBdr>
          <w:left w:val="nil"/>
        </w:pBdr>
        <w:ind w:left="240"/>
      </w:pPr>
      <w:hyperlink w:anchor="_Toc514323525" w:history="1">
        <w:r w:rsidR="00096925" w:rsidRPr="00D20410">
          <w:rPr>
            <w:rFonts w:ascii="Calibri" w:eastAsia="Calibri" w:hAnsi="Calibri" w:cs="Calibri"/>
            <w:smallCaps/>
            <w:sz w:val="20"/>
            <w:szCs w:val="20"/>
          </w:rPr>
          <w:t>1.4</w:t>
        </w:r>
        <w:r w:rsidR="00096925" w:rsidRPr="00D20410">
          <w:t xml:space="preserve"> </w:t>
        </w:r>
        <w:r w:rsidR="00096925" w:rsidRPr="00D20410">
          <w:rPr>
            <w:rFonts w:ascii="Calibri" w:eastAsia="Calibri" w:hAnsi="Calibri" w:cs="Calibri"/>
            <w:sz w:val="22"/>
            <w:szCs w:val="22"/>
          </w:rPr>
          <w:t xml:space="preserve">              </w:t>
        </w:r>
        <w:r w:rsidR="00096925" w:rsidRPr="00D20410">
          <w:rPr>
            <w:rFonts w:ascii="Calibri" w:eastAsia="Calibri" w:hAnsi="Calibri" w:cs="Calibri"/>
            <w:smallCaps/>
            <w:sz w:val="20"/>
            <w:szCs w:val="20"/>
          </w:rPr>
          <w:t>Allegato 4: Dispensa 3 - Esercizio CPC</w:t>
        </w:r>
      </w:hyperlink>
    </w:p>
    <w:p w:rsidR="00293664" w:rsidRPr="00D20410" w:rsidRDefault="00056C70">
      <w:pPr>
        <w:pBdr>
          <w:left w:val="nil"/>
        </w:pBdr>
        <w:ind w:left="240"/>
      </w:pPr>
      <w:hyperlink w:anchor="_Toc514323526" w:history="1">
        <w:r w:rsidR="00096925" w:rsidRPr="00D20410">
          <w:rPr>
            <w:rFonts w:ascii="Calibri" w:eastAsia="Calibri" w:hAnsi="Calibri" w:cs="Calibri"/>
            <w:smallCaps/>
            <w:sz w:val="20"/>
            <w:szCs w:val="20"/>
          </w:rPr>
          <w:t>1.5</w:t>
        </w:r>
        <w:r w:rsidR="00096925" w:rsidRPr="00D20410">
          <w:t xml:space="preserve"> </w:t>
        </w:r>
        <w:r w:rsidR="00096925" w:rsidRPr="00D20410">
          <w:rPr>
            <w:rFonts w:ascii="Calibri" w:eastAsia="Calibri" w:hAnsi="Calibri" w:cs="Calibri"/>
            <w:sz w:val="22"/>
            <w:szCs w:val="22"/>
          </w:rPr>
          <w:t xml:space="preserve">              </w:t>
        </w:r>
        <w:r w:rsidR="00096925" w:rsidRPr="00D20410">
          <w:rPr>
            <w:rFonts w:ascii="Calibri" w:eastAsia="Calibri" w:hAnsi="Calibri" w:cs="Calibri"/>
            <w:smallCaps/>
            <w:sz w:val="20"/>
            <w:szCs w:val="20"/>
          </w:rPr>
          <w:t>Allegato 5: Modulo di valutazione</w:t>
        </w:r>
      </w:hyperlink>
    </w:p>
    <w:p w:rsidR="00293664" w:rsidRDefault="00096925">
      <w:pPr>
        <w:jc w:val="both"/>
      </w:pPr>
      <w:r>
        <w:rPr>
          <w:rFonts w:ascii="Calibri" w:eastAsia="Calibri" w:hAnsi="Calibri" w:cs="Calibri"/>
        </w:rPr>
        <w:t> </w:t>
      </w:r>
    </w:p>
    <w:p w:rsidR="00293664" w:rsidRDefault="00096925">
      <w:r>
        <w:br w:type="page"/>
      </w:r>
    </w:p>
    <w:p w:rsidR="00293664" w:rsidRDefault="00096925">
      <w:pPr>
        <w:pStyle w:val="Heading1"/>
        <w:keepLines/>
        <w:spacing w:before="360" w:after="240"/>
      </w:pPr>
      <w:bookmarkStart w:id="2" w:name="_Toc514323509"/>
      <w:r>
        <w:rPr>
          <w:rFonts w:ascii="Calibri Light" w:eastAsia="Calibri Light" w:hAnsi="Calibri Light" w:cs="Calibri Light"/>
          <w:b w:val="0"/>
          <w:bCs w:val="0"/>
          <w:sz w:val="56"/>
          <w:szCs w:val="56"/>
        </w:rPr>
        <w:lastRenderedPageBreak/>
        <w:t>UNITÀ 3: Creatività e divertimento per lo sviluppo di una mentalità imprenditoriale e Il Business Modeling come gioco</w:t>
      </w:r>
      <w:bookmarkEnd w:id="2"/>
    </w:p>
    <w:p w:rsidR="00293664" w:rsidRDefault="00096925" w:rsidP="006E68FC">
      <w:pPr>
        <w:pStyle w:val="Heading2"/>
        <w:keepLines/>
        <w:spacing w:before="40" w:after="240"/>
        <w:ind w:left="426"/>
        <w:jc w:val="both"/>
      </w:pPr>
      <w:r>
        <w:rPr>
          <w:rFonts w:ascii="Calibri Light" w:eastAsia="Calibri Light" w:hAnsi="Calibri Light" w:cs="Calibri Light"/>
          <w:sz w:val="32"/>
          <w:szCs w:val="32"/>
        </w:rPr>
        <w:t>1.</w:t>
      </w:r>
      <w:r>
        <w:t xml:space="preserve"> </w:t>
      </w:r>
      <w:bookmarkStart w:id="3" w:name="_Toc514323510"/>
      <w:r>
        <w:rPr>
          <w:rFonts w:ascii="Calibri Light" w:eastAsia="Calibri Light" w:hAnsi="Calibri Light" w:cs="Calibri Light"/>
          <w:sz w:val="32"/>
          <w:szCs w:val="32"/>
        </w:rPr>
        <w:t>Obiettivi del modulo</w:t>
      </w:r>
      <w:bookmarkEnd w:id="3"/>
    </w:p>
    <w:p w:rsidR="00293664" w:rsidRDefault="00096925" w:rsidP="006E68FC">
      <w:pPr>
        <w:spacing w:line="276" w:lineRule="auto"/>
        <w:jc w:val="both"/>
      </w:pPr>
      <w:r>
        <w:rPr>
          <w:rFonts w:ascii="Calibri" w:eastAsia="Calibri" w:hAnsi="Calibri" w:cs="Calibri"/>
        </w:rPr>
        <w:t xml:space="preserve">Questo modulo aiuterà gli studenti a: </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Identificare e valutare la creatività come una competenza imprenditoriale cruciale</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Comprendere e applicare gli elementi di base del processo creativo e le capacità di pensiero come comportamento imprenditoriale</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 xml:space="preserve">Aumentare il pensiero creativo e le capacità decisionali promuovendo il pensiero originale e fuori dagli </w:t>
      </w:r>
      <w:r w:rsidR="002302C5">
        <w:rPr>
          <w:rFonts w:ascii="Calibri" w:eastAsia="Calibri" w:hAnsi="Calibri" w:cs="Calibri"/>
        </w:rPr>
        <w:t>schemi</w:t>
      </w:r>
      <w:r>
        <w:rPr>
          <w:rFonts w:ascii="Calibri" w:eastAsia="Calibri" w:hAnsi="Calibri" w:cs="Calibri"/>
        </w:rPr>
        <w:t xml:space="preserve"> a livello individuale</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Comprendere, sviluppare / migliorare e mettere in pratica le competenze di pianificazione e gestione che ti permetteranno di definire priorità, pianificare e attuare attività per raggiungere i tuoi obiettivi</w:t>
      </w:r>
    </w:p>
    <w:p w:rsidR="00293664" w:rsidRDefault="00096925" w:rsidP="006E68FC">
      <w:pPr>
        <w:spacing w:line="276" w:lineRule="auto"/>
        <w:ind w:left="426"/>
        <w:jc w:val="both"/>
      </w:pPr>
      <w:r>
        <w:t>- Gestire progetti e piani d'azione per trasformare con efficacia ed efficienza le idee in azioni,</w:t>
      </w:r>
    </w:p>
    <w:p w:rsidR="00293664" w:rsidRDefault="00096925" w:rsidP="006E68FC">
      <w:pPr>
        <w:jc w:val="both"/>
      </w:pPr>
      <w:r>
        <w:rPr>
          <w:rFonts w:ascii="Calibri" w:eastAsia="Calibri" w:hAnsi="Calibri" w:cs="Calibri"/>
        </w:rPr>
        <w:t> </w:t>
      </w:r>
    </w:p>
    <w:p w:rsidR="00293664" w:rsidRDefault="00096925" w:rsidP="006E68FC">
      <w:pPr>
        <w:pStyle w:val="Heading2"/>
        <w:keepLines/>
        <w:spacing w:before="40" w:after="240"/>
        <w:ind w:left="426"/>
        <w:jc w:val="both"/>
      </w:pPr>
      <w:r>
        <w:rPr>
          <w:rFonts w:ascii="Calibri Light" w:eastAsia="Calibri Light" w:hAnsi="Calibri Light" w:cs="Calibri Light"/>
          <w:sz w:val="32"/>
          <w:szCs w:val="32"/>
        </w:rPr>
        <w:t>2.</w:t>
      </w:r>
      <w:r>
        <w:t xml:space="preserve"> </w:t>
      </w:r>
      <w:r w:rsidRPr="00CA2943">
        <w:rPr>
          <w:rFonts w:asciiTheme="minorHAnsi" w:hAnsiTheme="minorHAnsi" w:cstheme="minorHAnsi"/>
        </w:rPr>
        <w:t>Introduzione</w:t>
      </w:r>
    </w:p>
    <w:p w:rsidR="00293664" w:rsidRDefault="00096925" w:rsidP="006E68FC">
      <w:pPr>
        <w:spacing w:line="276" w:lineRule="auto"/>
        <w:jc w:val="both"/>
      </w:pPr>
      <w:r>
        <w:rPr>
          <w:rFonts w:ascii="Calibri" w:eastAsia="Calibri" w:hAnsi="Calibri" w:cs="Calibri"/>
        </w:rPr>
        <w:t>Questo modulo introdurrà gli studenti alla CREATIVITÀ e alla struttura e ai modelli del pensiero creativo e costruttivo come strumenti per incoraggiare l'inventiva degli studenti coltivando ogni fase di esso e per esplorare le possibilità e generare più opzioni, definizioni dei problemi e soluzioni.</w:t>
      </w:r>
    </w:p>
    <w:p w:rsidR="00293664" w:rsidRDefault="00096925" w:rsidP="006E68FC">
      <w:pPr>
        <w:spacing w:line="276" w:lineRule="auto"/>
        <w:jc w:val="both"/>
      </w:pPr>
      <w:r>
        <w:rPr>
          <w:rFonts w:ascii="Calibri" w:eastAsia="Calibri" w:hAnsi="Calibri" w:cs="Calibri"/>
          <w:b/>
          <w:bCs/>
        </w:rPr>
        <w:t> </w:t>
      </w:r>
    </w:p>
    <w:p w:rsidR="00293664" w:rsidRDefault="00096925" w:rsidP="006E68FC">
      <w:pPr>
        <w:spacing w:line="276" w:lineRule="auto"/>
        <w:jc w:val="both"/>
      </w:pPr>
      <w:r>
        <w:rPr>
          <w:rFonts w:ascii="Calibri" w:eastAsia="Calibri" w:hAnsi="Calibri" w:cs="Calibri"/>
        </w:rPr>
        <w:t>Fornirà inoltre risorse e strumenti di BUSINESS MODELLING per aiutare gli studenti a diventare consapevoli, sviluppare e padroneggiare le capacità di pianificazione e gestione, che consentiranno loro di:</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stabilire e valutare obiettivi fattibili e realistici</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organizzare e gestire le loro operazioni dando priorità ai loro compiti</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utilizzare il loro tempo in un modo che serve i loro obiettivi</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avere una buona comprensione dei propri gusti, antipatie e bisogni</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 xml:space="preserve">automotivarsi per agire e migliorare la propria coscienza di </w:t>
      </w:r>
      <w:r w:rsidR="002302C5">
        <w:rPr>
          <w:rFonts w:ascii="Calibri" w:eastAsia="Calibri" w:hAnsi="Calibri" w:cs="Calibri"/>
        </w:rPr>
        <w:t>sé</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concentrarsi e prendere le decisioni appropriate</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pianificare e quindi prevedere tutti i compiti, che saranno necessari per completare un progetto e risparmiare molto tempo</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sviluppare e monitorare i singoli aspetti dei progetti e determinare la direzione generale che desiderano intraprendere per la loro vita personale e professionale</w:t>
      </w:r>
      <w:r>
        <w:br w:type="page"/>
      </w:r>
    </w:p>
    <w:p w:rsidR="00293664" w:rsidRDefault="00096925">
      <w:pPr>
        <w:pStyle w:val="Heading2"/>
        <w:keepLines/>
        <w:spacing w:before="40" w:after="240"/>
        <w:ind w:left="426"/>
      </w:pPr>
      <w:r>
        <w:lastRenderedPageBreak/>
        <w:t>3.</w:t>
      </w:r>
      <w:bookmarkStart w:id="4" w:name="_Toc514323512"/>
      <w:r w:rsidRPr="00CA2943">
        <w:rPr>
          <w:rFonts w:asciiTheme="minorHAnsi" w:eastAsia="Calibri Light" w:hAnsiTheme="minorHAnsi" w:cstheme="minorHAnsi"/>
          <w:sz w:val="32"/>
          <w:szCs w:val="32"/>
        </w:rPr>
        <w:t>Capitoli principali</w:t>
      </w:r>
      <w:bookmarkEnd w:id="4"/>
    </w:p>
    <w:p w:rsidR="00293664" w:rsidRDefault="00096925">
      <w:pPr>
        <w:pStyle w:val="Heading3"/>
        <w:keepLines/>
        <w:spacing w:before="40" w:after="240"/>
        <w:ind w:left="426"/>
      </w:pPr>
      <w:r>
        <w:rPr>
          <w:rFonts w:ascii="Calibri Light" w:eastAsia="Calibri Light" w:hAnsi="Calibri Light" w:cs="Calibri Light"/>
          <w:b w:val="0"/>
          <w:bCs w:val="0"/>
          <w:i/>
          <w:iCs/>
          <w:sz w:val="24"/>
          <w:szCs w:val="24"/>
        </w:rPr>
        <w:t>3.1</w:t>
      </w:r>
      <w:r>
        <w:rPr>
          <w:b w:val="0"/>
          <w:bCs w:val="0"/>
        </w:rPr>
        <w:t xml:space="preserve"> </w:t>
      </w:r>
      <w:bookmarkStart w:id="5" w:name="_Toc514323513"/>
      <w:r>
        <w:rPr>
          <w:rFonts w:ascii="Calibri Light" w:eastAsia="Calibri Light" w:hAnsi="Calibri Light" w:cs="Calibri Light"/>
          <w:b w:val="0"/>
          <w:bCs w:val="0"/>
          <w:i/>
          <w:iCs/>
          <w:sz w:val="24"/>
          <w:szCs w:val="24"/>
        </w:rPr>
        <w:t>Esercizio per rompere il ghiaccio: Rompicapo</w:t>
      </w:r>
      <w:bookmarkEnd w:id="5"/>
    </w:p>
    <w:tbl>
      <w:tblPr>
        <w:tblW w:w="0" w:type="auto"/>
        <w:tblInd w:w="123" w:type="dxa"/>
        <w:tblCellMar>
          <w:left w:w="0" w:type="dxa"/>
          <w:right w:w="0" w:type="dxa"/>
        </w:tblCellMar>
        <w:tblLook w:val="0000" w:firstRow="0" w:lastRow="0" w:firstColumn="0" w:lastColumn="0" w:noHBand="0" w:noVBand="0"/>
      </w:tblPr>
      <w:tblGrid>
        <w:gridCol w:w="2093"/>
        <w:gridCol w:w="7654"/>
      </w:tblGrid>
      <w:tr w:rsidR="00293664">
        <w:tc>
          <w:tcPr>
            <w:tcW w:w="20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bookmarkStart w:id="6" w:name="_Hlk514408079"/>
            <w:r>
              <w:rPr>
                <w:rFonts w:ascii="Calibri" w:eastAsia="Calibri" w:hAnsi="Calibri" w:cs="Calibri"/>
              </w:rPr>
              <w:t>Durata:</w:t>
            </w:r>
            <w:bookmarkEnd w:id="6"/>
          </w:p>
        </w:tc>
        <w:tc>
          <w:tcPr>
            <w:tcW w:w="765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25 minuti</w:t>
            </w:r>
          </w:p>
        </w:tc>
      </w:tr>
      <w:tr w:rsidR="00293664">
        <w:tc>
          <w:tcPr>
            <w:tcW w:w="20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Materiale necessario:</w:t>
            </w:r>
          </w:p>
        </w:tc>
        <w:tc>
          <w:tcPr>
            <w:tcW w:w="765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pPr>
              <w:spacing w:line="276" w:lineRule="auto"/>
            </w:pPr>
            <w:r>
              <w:rPr>
                <w:rFonts w:ascii="Calibri" w:eastAsia="Calibri" w:hAnsi="Calibri" w:cs="Calibri"/>
              </w:rPr>
              <w:t>Carta e matite / penne</w:t>
            </w:r>
          </w:p>
          <w:p w:rsidR="00293664" w:rsidRDefault="00096925">
            <w:pPr>
              <w:spacing w:line="276" w:lineRule="auto"/>
            </w:pPr>
            <w:r>
              <w:rPr>
                <w:rFonts w:ascii="Calibri" w:eastAsia="Calibri" w:hAnsi="Calibri" w:cs="Calibri"/>
              </w:rPr>
              <w:t>Banconota da 5 €</w:t>
            </w:r>
          </w:p>
        </w:tc>
      </w:tr>
    </w:tbl>
    <w:p w:rsidR="00293664" w:rsidRDefault="00096925">
      <w:r>
        <w:rPr>
          <w:rFonts w:ascii="Calibri" w:eastAsia="Calibri" w:hAnsi="Calibri" w:cs="Calibri"/>
        </w:rPr>
        <w:t> </w:t>
      </w:r>
    </w:p>
    <w:p w:rsidR="00293664" w:rsidRDefault="00096925">
      <w:r>
        <w:rPr>
          <w:rFonts w:ascii="Calibri" w:eastAsia="Calibri" w:hAnsi="Calibri" w:cs="Calibri"/>
          <w:b/>
          <w:bCs/>
          <w:u w:val="single"/>
        </w:rPr>
        <w:t>Descrizione generale</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Concetti: esplorazione, ricerca, creatività e innovazione</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Quali sono i benefici per gli studenti? Perché usare questo strumento?</w:t>
      </w:r>
    </w:p>
    <w:p w:rsidR="00293664" w:rsidRDefault="00096925" w:rsidP="006E68FC">
      <w:pPr>
        <w:jc w:val="both"/>
      </w:pPr>
      <w:r>
        <w:rPr>
          <w:rFonts w:ascii="Calibri" w:eastAsia="Calibri" w:hAnsi="Calibri" w:cs="Calibri"/>
        </w:rPr>
        <w:t>L'obiettivo principale è imparare a mettere in discussione le premesse e cercare soluzioni creative.</w:t>
      </w:r>
    </w:p>
    <w:p w:rsidR="00293664" w:rsidRDefault="00096925" w:rsidP="006E68FC">
      <w:pPr>
        <w:jc w:val="both"/>
      </w:pPr>
      <w:r>
        <w:rPr>
          <w:rFonts w:ascii="Calibri" w:eastAsia="Calibri" w:hAnsi="Calibri" w:cs="Calibri"/>
        </w:rPr>
        <w:t>Quante volte ti blocchi su un problema e pensi che ci sia solo un modo per risolverlo? Gli imprenditori sanno che ci possono essere molte opzioni ma che potrebbe essere necessario mettere in discussione le premesse e analizzare il problema in nuovi modi per trovare soluzioni creative. Questo è esattamente ciò che gli studenti faranno in questo esercizio.</w:t>
      </w:r>
    </w:p>
    <w:p w:rsidR="00293664" w:rsidRDefault="00096925" w:rsidP="006E68FC">
      <w:pPr>
        <w:jc w:val="both"/>
      </w:pPr>
      <w:r>
        <w:rPr>
          <w:rFonts w:ascii="Calibri" w:eastAsia="Calibri" w:hAnsi="Calibri" w:cs="Calibri"/>
        </w:rPr>
        <w:t> </w:t>
      </w:r>
    </w:p>
    <w:p w:rsidR="00293664" w:rsidRDefault="00096925" w:rsidP="006E68FC">
      <w:pPr>
        <w:jc w:val="both"/>
      </w:pPr>
      <w:r>
        <w:rPr>
          <w:rFonts w:ascii="Calibri" w:eastAsia="Calibri" w:hAnsi="Calibri" w:cs="Calibri"/>
          <w:b/>
          <w:bCs/>
          <w:u w:val="single"/>
        </w:rPr>
        <w:t>Bisogni / obiettivi</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Tempo per mettere lo strumento in pratica: 20 minuti (5 minuti per ogni trucco e 5 minuti per elaborarli)</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Dimensione del gruppo: qualsiasi - Gli studenti possono lavorare individualmente o in gruppo.</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Materiali necessari: carta e matite o penne, banconota da € 5 .</w:t>
      </w:r>
    </w:p>
    <w:p w:rsidR="00293664" w:rsidRDefault="00096925" w:rsidP="006E68FC">
      <w:pPr>
        <w:jc w:val="both"/>
      </w:pPr>
      <w:r>
        <w:rPr>
          <w:rFonts w:ascii="Calibri" w:eastAsia="Calibri" w:hAnsi="Calibri" w:cs="Calibri"/>
        </w:rPr>
        <w:t> </w:t>
      </w:r>
    </w:p>
    <w:p w:rsidR="00293664" w:rsidRDefault="00096925" w:rsidP="006E68FC">
      <w:pPr>
        <w:jc w:val="both"/>
      </w:pPr>
      <w:r>
        <w:rPr>
          <w:rFonts w:ascii="Calibri" w:eastAsia="Calibri" w:hAnsi="Calibri" w:cs="Calibri"/>
          <w:b/>
          <w:bCs/>
          <w:u w:val="single"/>
        </w:rPr>
        <w:t>Istruzioni</w:t>
      </w:r>
    </w:p>
    <w:p w:rsidR="00293664" w:rsidRDefault="00096925" w:rsidP="006E68FC">
      <w:pPr>
        <w:jc w:val="both"/>
      </w:pPr>
      <w:r>
        <w:rPr>
          <w:rFonts w:ascii="Calibri" w:eastAsia="Calibri" w:hAnsi="Calibri" w:cs="Calibri"/>
        </w:rPr>
        <w:t xml:space="preserve">Descrizione per lo sviluppo di questa dinamica, spiegazione delle fasi, tempo necessario per ogni fase, elementi da considerare per applicare la dinamica. </w:t>
      </w:r>
    </w:p>
    <w:p w:rsidR="00293664" w:rsidRDefault="00096925" w:rsidP="006E68FC">
      <w:pPr>
        <w:jc w:val="both"/>
      </w:pPr>
      <w:r>
        <w:rPr>
          <w:rFonts w:ascii="Calibri" w:eastAsia="Calibri" w:hAnsi="Calibri" w:cs="Calibri"/>
        </w:rPr>
        <w:t xml:space="preserve">Mostra agli studenti una banconota da 5 € che hai incollato con dello scotch in alto sul muro, fuori dalla loro portata. Di' loro: "Chi riesce a tirarla giù senza usare le mani, può prendersela". L'unica regola è che non si possono usare le proprie mani. </w:t>
      </w:r>
    </w:p>
    <w:p w:rsidR="00293664" w:rsidRDefault="00096925" w:rsidP="006E68FC">
      <w:pPr>
        <w:jc w:val="both"/>
      </w:pPr>
      <w:r>
        <w:rPr>
          <w:rFonts w:ascii="Calibri" w:eastAsia="Calibri" w:hAnsi="Calibri" w:cs="Calibri"/>
        </w:rPr>
        <w:t xml:space="preserve">Ogni volta che uno studente fa un turno, ricordagli che dovrebbero provare una soluzione diversa rispetto alla persona che li ha preceduti. (Potrebbe essere necessario limitare la durata dei turni o il numero di studenti che partecipano a un turno se il tempo è un problema.) Se gli studenti non riescono a pensare a una soluzione, risolvi il problema chiedendo a qualcun altro di prendere la banconota da € 5 per te. (Nota: la regola non ti permette di usare le TUE mani, ma non ti impedisce di usare le mani di qualcun altro). </w:t>
      </w:r>
    </w:p>
    <w:p w:rsidR="00293664" w:rsidRDefault="00096925" w:rsidP="006E68FC">
      <w:pPr>
        <w:jc w:val="both"/>
      </w:pPr>
      <w:r>
        <w:rPr>
          <w:rFonts w:ascii="Calibri" w:eastAsia="Calibri" w:hAnsi="Calibri" w:cs="Calibri"/>
        </w:rPr>
        <w:t xml:space="preserve">Dopo l'esercizio chiedi agli studenti come hanno risolto (o non hanno risolto) i problemi. Chiedi: cosa pensate che significhi "pensare fuori dagli schemi"? Come si applica alle soluzioni dell'esercizio? Qualcuno ha altri esempi di pensare fuori dagli schemi? </w:t>
      </w:r>
    </w:p>
    <w:p w:rsidR="00293664" w:rsidRDefault="00096925" w:rsidP="006E68FC">
      <w:pPr>
        <w:jc w:val="both"/>
      </w:pPr>
      <w:r>
        <w:rPr>
          <w:rFonts w:ascii="Calibri" w:eastAsia="Calibri" w:hAnsi="Calibri" w:cs="Calibri"/>
        </w:rPr>
        <w:t> </w:t>
      </w:r>
    </w:p>
    <w:p w:rsidR="00293664" w:rsidRDefault="00096925" w:rsidP="006E68FC">
      <w:pPr>
        <w:jc w:val="both"/>
      </w:pPr>
      <w:r>
        <w:rPr>
          <w:rFonts w:ascii="Calibri" w:eastAsia="Calibri" w:hAnsi="Calibri" w:cs="Calibri"/>
          <w:b/>
          <w:bCs/>
          <w:u w:val="single"/>
        </w:rPr>
        <w:t>Suggerimenti e commenti</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 Riferimenti (se lo strumento necessita di una menzione, ad esempio se è adattato da un altro strumento o chi è l'autore)</w:t>
      </w:r>
      <w:r>
        <w:t xml:space="preserve"> </w:t>
      </w:r>
      <w:hyperlink r:id="rId9" w:history="1">
        <w:r>
          <w:rPr>
            <w:rFonts w:ascii="Calibri" w:eastAsia="Calibri" w:hAnsi="Calibri" w:cs="Calibri"/>
            <w:color w:val="0563C1"/>
            <w:u w:val="single"/>
          </w:rPr>
          <w:t>http://www.allterrainbrain.org/PDFs/ATBActivityGuide.pdf</w:t>
        </w:r>
      </w:hyperlink>
      <w:r>
        <w:t xml:space="preserve"> </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Suggerimenti per personalizzare</w:t>
      </w:r>
    </w:p>
    <w:p w:rsidR="00293664" w:rsidRDefault="00096925" w:rsidP="006E68FC">
      <w:pPr>
        <w:jc w:val="both"/>
      </w:pPr>
      <w:r>
        <w:rPr>
          <w:rFonts w:ascii="Calibri" w:eastAsia="Calibri" w:hAnsi="Calibri" w:cs="Calibri"/>
          <w:sz w:val="10"/>
          <w:szCs w:val="10"/>
        </w:rPr>
        <w:lastRenderedPageBreak/>
        <w:t> </w:t>
      </w:r>
    </w:p>
    <w:p w:rsidR="00293664" w:rsidRDefault="00096925" w:rsidP="006E68FC">
      <w:pPr>
        <w:jc w:val="both"/>
      </w:pPr>
      <w:r>
        <w:rPr>
          <w:rFonts w:ascii="Calibri" w:eastAsia="Calibri" w:hAnsi="Calibri" w:cs="Calibri"/>
        </w:rPr>
        <w:t>Puoi personalizzare questo esercizio e utilizzare altri tipi di attività come le seguenti:</w:t>
      </w:r>
    </w:p>
    <w:p w:rsidR="00293664" w:rsidRDefault="00096925" w:rsidP="006E68FC">
      <w:pPr>
        <w:jc w:val="both"/>
      </w:pPr>
      <w:r>
        <w:rPr>
          <w:rFonts w:ascii="Calibri" w:eastAsia="Calibri" w:hAnsi="Calibri" w:cs="Calibri"/>
        </w:rPr>
        <w:t>Rompicapo 2: Gelato Chiedi ai volontari di condividere le loro risposte a quanto segue: Il padre di Mari</w:t>
      </w:r>
      <w:r w:rsidR="00CA2943">
        <w:rPr>
          <w:rFonts w:ascii="Calibri" w:eastAsia="Calibri" w:hAnsi="Calibri" w:cs="Calibri"/>
        </w:rPr>
        <w:t>o ha cinque</w:t>
      </w:r>
      <w:r>
        <w:rPr>
          <w:rFonts w:ascii="Calibri" w:eastAsia="Calibri" w:hAnsi="Calibri" w:cs="Calibri"/>
        </w:rPr>
        <w:t xml:space="preserve"> figli: </w:t>
      </w:r>
      <w:r w:rsidR="00CA2943">
        <w:rPr>
          <w:rFonts w:ascii="Calibri" w:eastAsia="Calibri" w:hAnsi="Calibri" w:cs="Calibri"/>
        </w:rPr>
        <w:t>Lala, Lele, Lili, Lolo e</w:t>
      </w:r>
      <w:r>
        <w:rPr>
          <w:rFonts w:ascii="Calibri" w:eastAsia="Calibri" w:hAnsi="Calibri" w:cs="Calibri"/>
        </w:rPr>
        <w:t xml:space="preserve">...qual è il nome </w:t>
      </w:r>
      <w:r w:rsidR="00CA2943">
        <w:rPr>
          <w:rFonts w:ascii="Calibri" w:eastAsia="Calibri" w:hAnsi="Calibri" w:cs="Calibri"/>
        </w:rPr>
        <w:t>del quinto</w:t>
      </w:r>
      <w:r>
        <w:rPr>
          <w:rFonts w:ascii="Calibri" w:eastAsia="Calibri" w:hAnsi="Calibri" w:cs="Calibri"/>
        </w:rPr>
        <w:t>? (SOLUZIONE: la risposta è Mari</w:t>
      </w:r>
      <w:r w:rsidR="00CA2943">
        <w:rPr>
          <w:rFonts w:ascii="Calibri" w:eastAsia="Calibri" w:hAnsi="Calibri" w:cs="Calibri"/>
        </w:rPr>
        <w:t>o</w:t>
      </w:r>
      <w:r>
        <w:rPr>
          <w:rFonts w:ascii="Calibri" w:eastAsia="Calibri" w:hAnsi="Calibri" w:cs="Calibri"/>
        </w:rPr>
        <w:t xml:space="preserve">). </w:t>
      </w:r>
    </w:p>
    <w:p w:rsidR="00293664" w:rsidRDefault="00096925" w:rsidP="006E68FC">
      <w:pPr>
        <w:jc w:val="both"/>
      </w:pPr>
      <w:r>
        <w:rPr>
          <w:rFonts w:ascii="Calibri" w:eastAsia="Calibri" w:hAnsi="Calibri" w:cs="Calibri"/>
        </w:rPr>
        <w:t>Rompicapo 3: Terra nel buco Fornisci ai gruppi diversi minuti per trovare una soluzione alla seguente domanda e rivedere le risposte come gruppo: quanta terra c'è in una buca larga 30 centimetri di circa 1,20 metri di lunghezza per 1,20 metri in profondità? (SOLUZIONE: la risposta è nessuna. La terra è stata spalata via, per scavare la buca.)</w:t>
      </w:r>
      <w:r>
        <w:br w:type="page"/>
      </w:r>
    </w:p>
    <w:p w:rsidR="00293664" w:rsidRDefault="00096925">
      <w:pPr>
        <w:pStyle w:val="Heading3"/>
        <w:keepLines/>
        <w:spacing w:before="40" w:after="240"/>
        <w:ind w:left="426"/>
      </w:pPr>
      <w:r>
        <w:rPr>
          <w:b w:val="0"/>
          <w:bCs w:val="0"/>
        </w:rPr>
        <w:lastRenderedPageBreak/>
        <w:t>Creatività</w:t>
      </w:r>
    </w:p>
    <w:tbl>
      <w:tblPr>
        <w:tblW w:w="0" w:type="auto"/>
        <w:tblInd w:w="123" w:type="dxa"/>
        <w:tblCellMar>
          <w:left w:w="0" w:type="dxa"/>
          <w:right w:w="0" w:type="dxa"/>
        </w:tblCellMar>
        <w:tblLook w:val="0000" w:firstRow="0" w:lastRow="0" w:firstColumn="0" w:lastColumn="0" w:noHBand="0" w:noVBand="0"/>
      </w:tblPr>
      <w:tblGrid>
        <w:gridCol w:w="2093"/>
        <w:gridCol w:w="7654"/>
      </w:tblGrid>
      <w:tr w:rsidR="00293664">
        <w:tc>
          <w:tcPr>
            <w:tcW w:w="20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Durata:</w:t>
            </w:r>
          </w:p>
        </w:tc>
        <w:tc>
          <w:tcPr>
            <w:tcW w:w="765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15 minuti</w:t>
            </w:r>
          </w:p>
        </w:tc>
      </w:tr>
      <w:tr w:rsidR="00293664">
        <w:tc>
          <w:tcPr>
            <w:tcW w:w="20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Materiale necessario:</w:t>
            </w:r>
          </w:p>
        </w:tc>
        <w:tc>
          <w:tcPr>
            <w:tcW w:w="765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pPr>
              <w:spacing w:line="276" w:lineRule="auto"/>
            </w:pPr>
            <w:r>
              <w:rPr>
                <w:rFonts w:ascii="Calibri" w:eastAsia="Calibri" w:hAnsi="Calibri" w:cs="Calibri"/>
              </w:rPr>
              <w:t>PPT (Diapositive 2-4)</w:t>
            </w:r>
          </w:p>
        </w:tc>
      </w:tr>
    </w:tbl>
    <w:p w:rsidR="00293664" w:rsidRDefault="00096925">
      <w:r>
        <w:rPr>
          <w:rFonts w:ascii="Calibri" w:eastAsia="Calibri" w:hAnsi="Calibri" w:cs="Calibri"/>
        </w:rPr>
        <w:t> </w:t>
      </w:r>
    </w:p>
    <w:p w:rsidR="00293664" w:rsidRDefault="00096925">
      <w:r>
        <w:rPr>
          <w:rFonts w:ascii="Calibri" w:eastAsia="Calibri" w:hAnsi="Calibri" w:cs="Calibri"/>
          <w:b/>
          <w:bCs/>
          <w:u w:val="single"/>
        </w:rPr>
        <w:t>Creatività correlata alle competenze imprenditoriali</w:t>
      </w:r>
    </w:p>
    <w:p w:rsidR="00293664" w:rsidRDefault="00096925">
      <w:r>
        <w:rPr>
          <w:rFonts w:ascii="Calibri" w:eastAsia="Calibri" w:hAnsi="Calibri" w:cs="Calibri"/>
          <w:b/>
          <w:bCs/>
        </w:rPr>
        <w:t> </w:t>
      </w:r>
    </w:p>
    <w:p w:rsidR="00293664" w:rsidRDefault="006C0541" w:rsidP="006E68FC">
      <w:pPr>
        <w:jc w:val="both"/>
      </w:pPr>
      <w:r>
        <w:rPr>
          <w:noProof/>
          <w:lang w:val="en-US" w:eastAsia="en-US"/>
        </w:rPr>
        <w:drawing>
          <wp:anchor distT="0" distB="0" distL="114300" distR="114300" simplePos="0" relativeHeight="251652096" behindDoc="0" locked="0" layoutInCell="1" allowOverlap="1" wp14:anchorId="1A3E0FE2" wp14:editId="59F3FDD5">
            <wp:simplePos x="0" y="0"/>
            <wp:positionH relativeFrom="margin">
              <wp:posOffset>304800</wp:posOffset>
            </wp:positionH>
            <wp:positionV relativeFrom="paragraph">
              <wp:posOffset>254635</wp:posOffset>
            </wp:positionV>
            <wp:extent cx="3078480" cy="1786255"/>
            <wp:effectExtent l="152400" t="152400" r="369570" b="137795"/>
            <wp:wrapSquare wrapText="bothSides"/>
            <wp:docPr id="17" name="Picture 17" descr="Risultati immagini per creativity"/>
            <wp:cNvGraphicFramePr/>
            <a:graphic xmlns:a="http://schemas.openxmlformats.org/drawingml/2006/main">
              <a:graphicData uri="http://schemas.openxmlformats.org/drawingml/2006/picture">
                <pic:pic xmlns:pic="http://schemas.openxmlformats.org/drawingml/2006/picture">
                  <pic:nvPicPr>
                    <pic:cNvPr id="17" name="Immagine 1" descr="Risultati immagini per creativity"/>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09850" cy="131953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096925">
        <w:rPr>
          <w:rFonts w:ascii="Calibri" w:eastAsia="Calibri" w:hAnsi="Calibri" w:cs="Calibri"/>
        </w:rPr>
        <w:t>La creatività non riguarda solo i problemi! È anche poter visualizzare e pensare in anticipo, per andare avanti. La creatività è il trampolino di lancio verso l'innovazione e fa anche parte dell'autoattualizzazione o del modo in cui realizziamo il nostro potenziale personale.</w:t>
      </w:r>
    </w:p>
    <w:p w:rsidR="00293664" w:rsidRDefault="00096925">
      <w:r>
        <w:rPr>
          <w:rFonts w:ascii="Calibri" w:eastAsia="Calibri" w:hAnsi="Calibri" w:cs="Calibri"/>
        </w:rPr>
        <w:t>Ma come possiamo imparare e insegnare la creatività come abilità?</w:t>
      </w:r>
    </w:p>
    <w:p w:rsidR="00293664" w:rsidRDefault="00096925">
      <w:r>
        <w:rPr>
          <w:rFonts w:ascii="Calibri" w:eastAsia="Calibri" w:hAnsi="Calibri" w:cs="Calibri"/>
        </w:rPr>
        <w:t> </w:t>
      </w:r>
    </w:p>
    <w:p w:rsidR="00293664" w:rsidRDefault="00096925">
      <w:r>
        <w:rPr>
          <w:rFonts w:ascii="Calibri" w:eastAsia="Calibri" w:hAnsi="Calibri" w:cs="Calibri"/>
        </w:rPr>
        <w:t> </w:t>
      </w:r>
    </w:p>
    <w:p w:rsidR="00293664" w:rsidRDefault="00096925" w:rsidP="006E68FC">
      <w:pPr>
        <w:jc w:val="both"/>
      </w:pPr>
      <w:r>
        <w:rPr>
          <w:rFonts w:ascii="Calibri" w:eastAsia="Calibri" w:hAnsi="Calibri" w:cs="Calibri"/>
        </w:rPr>
        <w:t xml:space="preserve">La maggior parte di noi sarebbe d'accordo sul fatto che qualsiasi tipo di imprenditorialità implichi la creazione di qualcosa di nuovo. </w:t>
      </w:r>
    </w:p>
    <w:p w:rsidR="00293664" w:rsidRDefault="00096925" w:rsidP="006E68FC">
      <w:pPr>
        <w:jc w:val="both"/>
      </w:pPr>
      <w:r>
        <w:rPr>
          <w:rFonts w:ascii="Calibri" w:eastAsia="Calibri" w:hAnsi="Calibri" w:cs="Calibri"/>
        </w:rPr>
        <w:t xml:space="preserve">Insegnare la creatività implica ideazione, risoluzione e ricerca di problemi. È importante sottolineare </w:t>
      </w:r>
      <w:r w:rsidR="006C0541">
        <w:rPr>
          <w:noProof/>
          <w:lang w:val="en-US" w:eastAsia="en-US"/>
        </w:rPr>
        <w:drawing>
          <wp:anchor distT="0" distB="0" distL="114300" distR="114300" simplePos="0" relativeHeight="251654656" behindDoc="0" locked="0" layoutInCell="1" allowOverlap="1" wp14:anchorId="48ACC03E" wp14:editId="2657EEB4">
            <wp:simplePos x="0" y="0"/>
            <wp:positionH relativeFrom="column">
              <wp:posOffset>5419090</wp:posOffset>
            </wp:positionH>
            <wp:positionV relativeFrom="paragraph">
              <wp:posOffset>-504825</wp:posOffset>
            </wp:positionV>
            <wp:extent cx="1379220" cy="1447800"/>
            <wp:effectExtent l="0" t="0" r="0" b="0"/>
            <wp:wrapSquare wrapText="bothSides"/>
            <wp:docPr id="16" name="Picture 16"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descr="Immagine correlat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79220" cy="144780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eastAsia="Calibri" w:hAnsi="Calibri" w:cs="Calibri"/>
        </w:rPr>
        <w:t xml:space="preserve">che devi essere disposto a creare un ambiente che rimuova il giudizio, incoraggiare gli studenti a prendere iniziativa e fornire tempo e spazio agli studenti che si impegnano ed esplorano. L'aula creativa non è autoritaria; piuttosto è un ambiente facilitato. </w:t>
      </w:r>
    </w:p>
    <w:p w:rsidR="00293664" w:rsidRDefault="00096925">
      <w:r>
        <w:rPr>
          <w:rFonts w:ascii="Calibri" w:eastAsia="Calibri" w:hAnsi="Calibri" w:cs="Calibri"/>
        </w:rPr>
        <w:t> </w:t>
      </w:r>
    </w:p>
    <w:p w:rsidR="00293664" w:rsidRDefault="00096925">
      <w:r>
        <w:rPr>
          <w:rFonts w:ascii="Calibri" w:eastAsia="Calibri" w:hAnsi="Calibri" w:cs="Calibri"/>
        </w:rPr>
        <w:t>•Video</w:t>
      </w:r>
    </w:p>
    <w:p w:rsidR="00293664" w:rsidRDefault="00096925">
      <w:r>
        <w:rPr>
          <w:rFonts w:ascii="Calibri" w:eastAsia="Calibri" w:hAnsi="Calibri" w:cs="Calibri"/>
          <w:i/>
          <w:iCs/>
        </w:rPr>
        <w:t>Cos'è la creatività?</w:t>
      </w:r>
    </w:p>
    <w:p w:rsidR="00293664" w:rsidRDefault="00056C70">
      <w:hyperlink r:id="rId12" w:history="1">
        <w:r w:rsidR="00096925">
          <w:rPr>
            <w:rFonts w:ascii="Calibri" w:eastAsia="Calibri" w:hAnsi="Calibri" w:cs="Calibri"/>
            <w:color w:val="0563C1"/>
            <w:u w:val="single"/>
          </w:rPr>
          <w:t>https://www.youtube.com/watch?v=N5j76vuOJL4</w:t>
        </w:r>
      </w:hyperlink>
      <w:r w:rsidR="00096925">
        <w:t xml:space="preserve"> </w:t>
      </w:r>
    </w:p>
    <w:p w:rsidR="00293664" w:rsidRDefault="00096925">
      <w:r>
        <w:rPr>
          <w:rFonts w:ascii="Calibri" w:eastAsia="Calibri" w:hAnsi="Calibri" w:cs="Calibri"/>
        </w:rPr>
        <w:t> </w:t>
      </w:r>
    </w:p>
    <w:p w:rsidR="00293664" w:rsidRDefault="00096925">
      <w:bookmarkStart w:id="7" w:name="_Toc513059729"/>
      <w:r>
        <w:br w:type="page"/>
      </w:r>
      <w:bookmarkEnd w:id="7"/>
    </w:p>
    <w:p w:rsidR="00293664" w:rsidRDefault="00096925">
      <w:r>
        <w:rPr>
          <w:rFonts w:ascii="Calibri" w:eastAsia="Calibri" w:hAnsi="Calibri" w:cs="Calibri"/>
          <w:b/>
          <w:bCs/>
          <w:u w:val="single"/>
        </w:rPr>
        <w:lastRenderedPageBreak/>
        <w:t>La creatività sorge quando c'è un BISOGNO!</w:t>
      </w:r>
    </w:p>
    <w:p w:rsidR="00293664" w:rsidRDefault="00056C70">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Risultati immagini per cosa significa clip art" style="position:absolute;margin-left:0;margin-top:0;width:51.75pt;height:69pt;z-index:251661312;mso-position-horizontal:left;mso-position-vertical-relative:line" o:allowoverlap="f">
            <v:imagedata r:id="rId13" o:title=""/>
            <w10:wrap type="square"/>
          </v:shape>
        </w:pict>
      </w:r>
      <w:r w:rsidR="00096925">
        <w:t xml:space="preserve"> </w:t>
      </w:r>
      <w:r w:rsidR="00096925">
        <w:rPr>
          <w:rFonts w:ascii="Calibri" w:eastAsia="Calibri" w:hAnsi="Calibri" w:cs="Calibri"/>
        </w:rPr>
        <w:t>Cosa significa?</w:t>
      </w:r>
    </w:p>
    <w:p w:rsidR="00293664" w:rsidRDefault="00096925" w:rsidP="006E68FC">
      <w:pPr>
        <w:jc w:val="both"/>
      </w:pPr>
      <w:r>
        <w:rPr>
          <w:rFonts w:ascii="Calibri" w:eastAsia="Calibri" w:hAnsi="Calibri" w:cs="Calibri"/>
        </w:rPr>
        <w:t>Ogni persona ha dei bisogni. Il bisogno è ciò che ci motiva a lavorare. Il bisogno è ciò che ci spinge all'estremo. Una persona comune ha bisogno di cibo. Un uomo ricco ha bisogno di diventare più ricco. C'è sempre un bisogno, ma cambia da persona a persona.</w:t>
      </w:r>
    </w:p>
    <w:p w:rsidR="00293664" w:rsidRDefault="00096925">
      <w:r>
        <w:rPr>
          <w:rFonts w:ascii="Calibri" w:eastAsia="Calibri" w:hAnsi="Calibri" w:cs="Calibri"/>
        </w:rPr>
        <w:t> </w:t>
      </w:r>
    </w:p>
    <w:p w:rsidR="00293664" w:rsidRDefault="00096925">
      <w:pPr>
        <w:shd w:val="clear" w:color="auto" w:fill="FFFFFF"/>
      </w:pPr>
      <w:r>
        <w:t xml:space="preserve"> </w:t>
      </w:r>
      <w:r>
        <w:rPr>
          <w:rFonts w:ascii="Calibri" w:eastAsia="Calibri" w:hAnsi="Calibri" w:cs="Calibri"/>
          <w:color w:val="111111"/>
        </w:rPr>
        <w:t>Gli imprenditori si chiedono continuamente:</w:t>
      </w:r>
    </w:p>
    <w:p w:rsidR="00293664" w:rsidRDefault="00056C70">
      <w:pPr>
        <w:spacing w:before="100" w:after="100"/>
      </w:pPr>
      <w:r>
        <w:rPr>
          <w:rFonts w:ascii="Calibri" w:eastAsia="Calibri" w:hAnsi="Calibri" w:cs="Calibri"/>
          <w:noProof/>
          <w:bdr w:val="none" w:sz="0" w:space="0" w:color="auto"/>
        </w:rPr>
        <w:pict>
          <v:group id="Group 6" o:spid="_x0000_s1052" style="position:absolute;margin-left:19.6pt;margin-top:-.8pt;width:455.05pt;height:181.5pt;z-index:251662336;mso-position-horizontal-relative:margin" coordsize="56769,216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">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Thought Bubble: Cloud 5" o:spid="_x0000_s1053" type="#_x0000_t106" style="position:absolute;left:17335;width:39434;height:2057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52uMQA&#10;AADaAAAADwAAAGRycy9kb3ducmV2LnhtbESPQYvCMBSE7wv+h/AEL6KpsqxajSK6gl5WrILXR/Ns&#10;i81LbbLa/fdGEPY4zMw3zGzRmFLcqXaFZQWDfgSCOLW64EzB6bjpjUE4j6yxtEwK/sjBYt76mGGs&#10;7YMPdE98JgKEXYwKcu+rWEqX5mTQ9W1FHLyLrQ36IOtM6hofAW5KOYyiL2mw4LCQY0WrnNJr8msU&#10;dK8/3c8L7/ff58NtM9mtk9F2vVKq026WUxCeGv8ffre3WsEIXlfCDZ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OdrjEAAAA2gAAAA8AAAAAAAAAAAAAAAAAmAIAAGRycy9k&#10;b3ducmV2LnhtbFBLBQYAAAAABAAEAPUAAACJAwAAAAA=&#10;" adj="-5306,4167" fillcolor="#ed7d31" strokecolor="windowText" strokeweight="1pt">
              <v:stroke joinstyle="miter"/>
              <v:textbox style="mso-next-textbox:#Thought Bubble: Cloud 5">
                <w:txbxContent>
                  <w:p w:rsidR="006B0772" w:rsidRDefault="006B0772" w:rsidP="006C0541">
                    <w:pPr>
                      <w:spacing w:line="276" w:lineRule="auto"/>
                      <w:jc w:val="center"/>
                      <w:rPr>
                        <w:color w:val="000000" w:themeColor="text1"/>
                      </w:rPr>
                    </w:pPr>
                    <w:r w:rsidRPr="00260CB3">
                      <w:rPr>
                        <w:color w:val="000000" w:themeColor="text1"/>
                      </w:rPr>
                      <w:t>“Esiste un bisogno per il mio prodotto o se</w:t>
                    </w:r>
                    <w:r>
                      <w:rPr>
                        <w:color w:val="000000" w:themeColor="text1"/>
                      </w:rPr>
                      <w:t xml:space="preserve">rvizio? </w:t>
                    </w:r>
                    <w:r w:rsidRPr="00260CB3">
                      <w:rPr>
                        <w:color w:val="000000" w:themeColor="text1"/>
                      </w:rPr>
                      <w:t>Se no, dovrà essere creato? Penso che</w:t>
                    </w:r>
                    <w:r>
                      <w:rPr>
                        <w:color w:val="000000" w:themeColor="text1"/>
                      </w:rPr>
                      <w:t xml:space="preserve"> ci sia un bisogno realistico del</w:t>
                    </w:r>
                    <w:r w:rsidRPr="00260CB3">
                      <w:rPr>
                        <w:color w:val="000000" w:themeColor="text1"/>
                      </w:rPr>
                      <w:t xml:space="preserve">la mia idea </w:t>
                    </w:r>
                    <w:r>
                      <w:rPr>
                        <w:color w:val="000000" w:themeColor="text1"/>
                      </w:rPr>
                      <w:t>e che può</w:t>
                    </w:r>
                    <w:r w:rsidRPr="00260CB3">
                      <w:rPr>
                        <w:color w:val="000000" w:themeColor="text1"/>
                      </w:rPr>
                      <w:t xml:space="preserve"> </w:t>
                    </w:r>
                    <w:r>
                      <w:rPr>
                        <w:color w:val="000000" w:themeColor="text1"/>
                      </w:rPr>
                      <w:t>soddisfarlo? Posso determinare con precisione il problema risolto dalla mia idea?”</w:t>
                    </w:r>
                  </w:p>
                </w:txbxContent>
              </v:textbox>
            </v:shape>
            <v:shape id="Picture 2" o:spid="_x0000_s1054" type="#_x0000_t75" alt="Image result for woman clipart" style="position:absolute;top:1905;width:6762;height:19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ZXmS7AAAA2gAAAA8AAABkcnMvZG93bnJldi54bWxET7sKwjAU3QX/IVzBTVMdVKpRRBHEQfCF&#10;67W5tsXmpjax1r83g+B4OO/ZojGFqKlyuWUFg34EgjixOudUwfm06U1AOI+ssbBMCj7kYDFvt2YY&#10;a/vmA9VHn4oQwi5GBZn3ZSylSzIy6Pq2JA7c3VYGfYBVKnWF7xBuCjmMopE0mHNoyLCkVUbJ4/gy&#10;Cq7rfWl2emgv0tvx/XmrXX6VSnU7zXIKwlPj/+Kfe6sVhK3hSrgBcv4F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DQZXmS7AAAA2gAAAA8AAAAAAAAAAAAAAAAAnwIAAGRycy9k&#10;b3ducmV2LnhtbFBLBQYAAAAABAAEAPcAAACHAwAAAAA=&#10;">
              <v:imagedata r:id="rId14" o:title="Image result for woman clipart"/>
              <v:path arrowok="t"/>
            </v:shape>
            <w10:wrap anchorx="margin"/>
          </v:group>
        </w:pict>
      </w:r>
      <w:r w:rsidR="00096925">
        <w:rPr>
          <w:rFonts w:ascii="Calibri" w:eastAsia="Calibri" w:hAnsi="Calibri" w:cs="Calibri"/>
        </w:rPr>
        <w:t> </w:t>
      </w:r>
    </w:p>
    <w:p w:rsidR="00293664" w:rsidRDefault="00096925">
      <w:pPr>
        <w:spacing w:before="100" w:after="100"/>
      </w:pPr>
      <w:r>
        <w:rPr>
          <w:rFonts w:ascii="Calibri" w:eastAsia="Calibri" w:hAnsi="Calibri" w:cs="Calibri"/>
        </w:rPr>
        <w:t> </w:t>
      </w:r>
    </w:p>
    <w:p w:rsidR="00293664" w:rsidRDefault="00096925">
      <w:r>
        <w:rPr>
          <w:rFonts w:ascii="Calibri" w:eastAsia="Calibri" w:hAnsi="Calibri" w:cs="Calibri"/>
        </w:rPr>
        <w:t> </w:t>
      </w:r>
    </w:p>
    <w:p w:rsidR="00293664" w:rsidRDefault="00096925">
      <w:r>
        <w:rPr>
          <w:rFonts w:ascii="Calibri" w:eastAsia="Calibri" w:hAnsi="Calibri" w:cs="Calibri"/>
        </w:rPr>
        <w:t> </w:t>
      </w:r>
    </w:p>
    <w:p w:rsidR="00293664" w:rsidRDefault="00096925">
      <w:r>
        <w:rPr>
          <w:rFonts w:ascii="Calibri" w:eastAsia="Calibri" w:hAnsi="Calibri" w:cs="Calibri"/>
        </w:rPr>
        <w:t> </w:t>
      </w:r>
    </w:p>
    <w:p w:rsidR="00293664" w:rsidRDefault="00096925">
      <w:r>
        <w:rPr>
          <w:rFonts w:ascii="Calibri" w:eastAsia="Calibri" w:hAnsi="Calibri" w:cs="Calibri"/>
        </w:rPr>
        <w:t> </w:t>
      </w:r>
    </w:p>
    <w:p w:rsidR="00293664" w:rsidRDefault="00096925">
      <w:r>
        <w:rPr>
          <w:rFonts w:ascii="Calibri" w:eastAsia="Calibri" w:hAnsi="Calibri" w:cs="Calibri"/>
        </w:rPr>
        <w:t> </w:t>
      </w:r>
    </w:p>
    <w:p w:rsidR="00293664" w:rsidRDefault="00096925">
      <w:r>
        <w:rPr>
          <w:rFonts w:ascii="Calibri" w:eastAsia="Calibri" w:hAnsi="Calibri" w:cs="Calibri"/>
        </w:rPr>
        <w:t> </w:t>
      </w:r>
    </w:p>
    <w:p w:rsidR="00293664" w:rsidRDefault="00096925">
      <w:r>
        <w:rPr>
          <w:rFonts w:ascii="Calibri" w:eastAsia="Calibri" w:hAnsi="Calibri" w:cs="Calibri"/>
        </w:rPr>
        <w:t> </w:t>
      </w:r>
    </w:p>
    <w:p w:rsidR="006C0541" w:rsidRDefault="006C0541">
      <w:pPr>
        <w:rPr>
          <w:rFonts w:ascii="Calibri" w:eastAsia="Calibri" w:hAnsi="Calibri" w:cs="Calibri"/>
        </w:rPr>
      </w:pPr>
    </w:p>
    <w:p w:rsidR="006C0541" w:rsidRDefault="006C0541">
      <w:pPr>
        <w:rPr>
          <w:rFonts w:ascii="Calibri" w:eastAsia="Calibri" w:hAnsi="Calibri" w:cs="Calibri"/>
        </w:rPr>
      </w:pPr>
    </w:p>
    <w:p w:rsidR="006C0541" w:rsidRDefault="006C0541">
      <w:pPr>
        <w:rPr>
          <w:rFonts w:ascii="Calibri" w:eastAsia="Calibri" w:hAnsi="Calibri" w:cs="Calibri"/>
        </w:rPr>
      </w:pPr>
    </w:p>
    <w:p w:rsidR="00293664" w:rsidRDefault="00096925" w:rsidP="006E68FC">
      <w:pPr>
        <w:jc w:val="both"/>
        <w:rPr>
          <w:rFonts w:ascii="Calibri" w:eastAsia="Calibri" w:hAnsi="Calibri" w:cs="Calibri"/>
        </w:rPr>
      </w:pPr>
      <w:r>
        <w:rPr>
          <w:rFonts w:ascii="Calibri" w:eastAsia="Calibri" w:hAnsi="Calibri" w:cs="Calibri"/>
        </w:rPr>
        <w:t>La creatività è anche strettamente connessa con la personalità e la vita emotiva dell'individuo: ci sono altre cose coinvolte oltre alle semplici "capacità di pensiero". LA CREATIVITÀ COINVOLGE:</w:t>
      </w:r>
    </w:p>
    <w:p w:rsidR="006C0541" w:rsidRDefault="006C0541">
      <w:r>
        <w:rPr>
          <w:noProof/>
          <w:lang w:val="en-US" w:eastAsia="en-US"/>
        </w:rPr>
        <w:drawing>
          <wp:inline distT="0" distB="0" distL="0" distR="0" wp14:anchorId="08EA4830" wp14:editId="1EE00798">
            <wp:extent cx="6116319" cy="1697354"/>
            <wp:effectExtent l="0" t="38100" r="0" b="36830"/>
            <wp:docPr id="6" name="Diagramma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293664" w:rsidRDefault="00293664"/>
    <w:p w:rsidR="00293664" w:rsidRDefault="00096925" w:rsidP="006E68FC">
      <w:pPr>
        <w:jc w:val="both"/>
      </w:pPr>
      <w:r>
        <w:rPr>
          <w:rFonts w:ascii="Calibri" w:eastAsia="Calibri" w:hAnsi="Calibri" w:cs="Calibri"/>
        </w:rPr>
        <w:t>La creatività e l'imprenditorialità sono strettamente correlate e vanno di pari passo l'una con l'altra.</w:t>
      </w:r>
    </w:p>
    <w:p w:rsidR="00293664" w:rsidRDefault="00096925">
      <w:r>
        <w:rPr>
          <w:rFonts w:ascii="Calibri" w:eastAsia="Calibri" w:hAnsi="Calibri" w:cs="Calibri"/>
        </w:rPr>
        <w:t>La creatività può trovare le idee più impensabili e portare innovazione nelle pratiche esistenti.</w:t>
      </w:r>
      <w:bookmarkStart w:id="8" w:name="_Toc513059730"/>
      <w:bookmarkEnd w:id="8"/>
    </w:p>
    <w:p w:rsidR="00293664" w:rsidRDefault="00096925">
      <w:r>
        <w:rPr>
          <w:rFonts w:ascii="Calibri" w:eastAsia="Calibri" w:hAnsi="Calibri" w:cs="Calibri"/>
          <w:b/>
          <w:bCs/>
        </w:rPr>
        <w:t> </w:t>
      </w:r>
    </w:p>
    <w:p w:rsidR="00293664" w:rsidRDefault="00096925">
      <w:r>
        <w:br w:type="page"/>
      </w:r>
    </w:p>
    <w:p w:rsidR="00293664" w:rsidRDefault="00096925">
      <w:r>
        <w:rPr>
          <w:rFonts w:ascii="Calibri" w:eastAsia="Calibri" w:hAnsi="Calibri" w:cs="Calibri"/>
          <w:b/>
          <w:bCs/>
          <w:u w:val="single"/>
        </w:rPr>
        <w:lastRenderedPageBreak/>
        <w:t>Perché la creatività è così cruciale per gli imprenditori?</w:t>
      </w:r>
    </w:p>
    <w:p w:rsidR="00293664" w:rsidRDefault="00096925">
      <w:pPr>
        <w:jc w:val="center"/>
      </w:pPr>
      <w:r>
        <w:rPr>
          <w:rFonts w:ascii="Calibri" w:eastAsia="Calibri" w:hAnsi="Calibri" w:cs="Calibri"/>
        </w:rPr>
        <w:t> </w:t>
      </w:r>
    </w:p>
    <w:p w:rsidR="00293664" w:rsidRDefault="00096925">
      <w:pPr>
        <w:jc w:val="center"/>
      </w:pPr>
      <w:r>
        <w:rPr>
          <w:rFonts w:ascii="Calibri" w:eastAsia="Calibri" w:hAnsi="Calibri" w:cs="Calibri"/>
        </w:rPr>
        <w:t>LA CREATIVITÀ È UNO STRUMENTO UNICO NELLA VITA QUOTIDIANA E PROFESSIONALE PER ...</w:t>
      </w:r>
    </w:p>
    <w:p w:rsidR="00293664" w:rsidRDefault="006C0541">
      <w:r>
        <w:rPr>
          <w:noProof/>
          <w:lang w:val="en-US" w:eastAsia="en-US"/>
        </w:rPr>
        <w:drawing>
          <wp:inline distT="0" distB="0" distL="0" distR="0" wp14:anchorId="02C9CE4D" wp14:editId="12FC0E22">
            <wp:extent cx="6172199" cy="1924049"/>
            <wp:effectExtent l="0" t="0" r="635" b="635"/>
            <wp:docPr id="7" name="Diagramma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00293664" w:rsidRDefault="00096925" w:rsidP="006E68FC">
      <w:pPr>
        <w:jc w:val="both"/>
      </w:pPr>
      <w:r>
        <w:rPr>
          <w:rFonts w:ascii="Calibri" w:eastAsia="Calibri" w:hAnsi="Calibri" w:cs="Calibri"/>
        </w:rPr>
        <w:t xml:space="preserve">Un'attenta osservazione del processo imprenditoriale dimostra che la creatività e, quindi, il pensiero creativo è l'abilità fondamentale che un imprenditore deve avere per la creazione di nuove idee. La creatività consente a una persona di elaborare processi interessanti, che offre così tanti vantaggi agli imprenditori. </w:t>
      </w:r>
    </w:p>
    <w:p w:rsidR="00293664" w:rsidRDefault="00096925">
      <w:r>
        <w:rPr>
          <w:rFonts w:ascii="Calibri" w:eastAsia="Calibri" w:hAnsi="Calibri" w:cs="Calibri"/>
        </w:rPr>
        <w:t> </w:t>
      </w:r>
    </w:p>
    <w:p w:rsidR="00293664" w:rsidRDefault="00096925">
      <w:pPr>
        <w:ind w:left="426"/>
      </w:pPr>
      <w:r>
        <w:rPr>
          <w:rFonts w:ascii="Calibri" w:eastAsia="Calibri" w:hAnsi="Calibri" w:cs="Calibri"/>
        </w:rPr>
        <w:t>•</w:t>
      </w:r>
      <w:r>
        <w:t xml:space="preserve"> </w:t>
      </w:r>
      <w:r>
        <w:rPr>
          <w:rFonts w:ascii="Calibri" w:eastAsia="Calibri" w:hAnsi="Calibri" w:cs="Calibri"/>
        </w:rPr>
        <w:t>Video</w:t>
      </w:r>
    </w:p>
    <w:p w:rsidR="00293664" w:rsidRDefault="00096925">
      <w:r>
        <w:rPr>
          <w:rFonts w:ascii="Calibri" w:eastAsia="Calibri" w:hAnsi="Calibri" w:cs="Calibri"/>
          <w:i/>
          <w:iCs/>
        </w:rPr>
        <w:t>La creatività come competenza imprenditoriale</w:t>
      </w:r>
    </w:p>
    <w:p w:rsidR="000065C0" w:rsidRDefault="006B0772" w:rsidP="000065C0">
      <w:r>
        <w:fldChar w:fldCharType="begin"/>
      </w:r>
      <w:r>
        <w:instrText xml:space="preserve"> HYPERLINK "https://www.youtube.com/watch?v=f76wtylyEFk" </w:instrText>
      </w:r>
      <w:r>
        <w:fldChar w:fldCharType="separate"/>
      </w:r>
      <w:r w:rsidR="00096925">
        <w:rPr>
          <w:rFonts w:ascii="Calibri" w:eastAsia="Calibri" w:hAnsi="Calibri" w:cs="Calibri"/>
          <w:color w:val="0563C1"/>
          <w:u w:val="single"/>
        </w:rPr>
        <w:t>https</w:t>
      </w:r>
      <w:r w:rsidR="000065C0" w:rsidRPr="000065C0">
        <w:rPr>
          <w:rFonts w:ascii="Calibri" w:eastAsia="Calibri" w:hAnsi="Calibri" w:cs="Calibri"/>
          <w:i/>
          <w:iCs/>
        </w:rPr>
        <w:t xml:space="preserve"> </w:t>
      </w:r>
      <w:r w:rsidR="000065C0">
        <w:rPr>
          <w:rFonts w:ascii="Calibri" w:eastAsia="Calibri" w:hAnsi="Calibri" w:cs="Calibri"/>
          <w:i/>
          <w:iCs/>
        </w:rPr>
        <w:t>La creatività come competenza imprenditoriale</w:t>
      </w:r>
    </w:p>
    <w:p w:rsidR="00293664" w:rsidRDefault="00096925">
      <w:r>
        <w:rPr>
          <w:rFonts w:ascii="Calibri" w:eastAsia="Calibri" w:hAnsi="Calibri" w:cs="Calibri"/>
          <w:color w:val="0563C1"/>
          <w:u w:val="single"/>
        </w:rPr>
        <w:t>://www.youtube.com/watch?v=f76wtylyEFk</w:t>
      </w:r>
      <w:r w:rsidR="006B0772">
        <w:rPr>
          <w:rFonts w:ascii="Calibri" w:eastAsia="Calibri" w:hAnsi="Calibri" w:cs="Calibri"/>
          <w:color w:val="0563C1"/>
          <w:u w:val="single"/>
        </w:rPr>
        <w:fldChar w:fldCharType="end"/>
      </w:r>
    </w:p>
    <w:p w:rsidR="00293664" w:rsidRDefault="00096925">
      <w:bookmarkStart w:id="9" w:name="_Toc503526578"/>
      <w:r>
        <w:rPr>
          <w:rFonts w:ascii="Calibri" w:eastAsia="Calibri" w:hAnsi="Calibri" w:cs="Calibri"/>
          <w:b/>
          <w:bCs/>
        </w:rPr>
        <w:t> </w:t>
      </w:r>
      <w:bookmarkEnd w:id="9"/>
    </w:p>
    <w:p w:rsidR="00293664" w:rsidRDefault="00096925">
      <w:bookmarkStart w:id="10" w:name="_Toc513059731"/>
      <w:r>
        <w:br w:type="page"/>
      </w:r>
      <w:bookmarkEnd w:id="10"/>
    </w:p>
    <w:p w:rsidR="00293664" w:rsidRDefault="00096925">
      <w:r>
        <w:rPr>
          <w:rFonts w:ascii="Calibri" w:eastAsia="Calibri" w:hAnsi="Calibri" w:cs="Calibri"/>
          <w:b/>
          <w:bCs/>
          <w:u w:val="single"/>
        </w:rPr>
        <w:lastRenderedPageBreak/>
        <w:t>Capacità di pensiero creativo</w:t>
      </w:r>
    </w:p>
    <w:p w:rsidR="00293664" w:rsidRDefault="00096925" w:rsidP="006E68FC">
      <w:pPr>
        <w:jc w:val="both"/>
      </w:pPr>
      <w:r>
        <w:rPr>
          <w:rFonts w:ascii="Calibri" w:eastAsia="Calibri" w:hAnsi="Calibri" w:cs="Calibri"/>
        </w:rPr>
        <w:t>Molte persone pensano che o si nasce creativi o non lo si diventerà mai. Tuttavia, la creatività è un'abilità che puoi sviluppare se investi tempo e</w:t>
      </w:r>
      <w:r w:rsidR="002302C5">
        <w:rPr>
          <w:rFonts w:ascii="Calibri" w:eastAsia="Calibri" w:hAnsi="Calibri" w:cs="Calibri"/>
        </w:rPr>
        <w:t>d</w:t>
      </w:r>
      <w:r>
        <w:rPr>
          <w:rFonts w:ascii="Calibri" w:eastAsia="Calibri" w:hAnsi="Calibri" w:cs="Calibri"/>
        </w:rPr>
        <w:t xml:space="preserve"> energie. </w:t>
      </w:r>
    </w:p>
    <w:p w:rsidR="00293664" w:rsidRDefault="00096925">
      <w:r>
        <w:rPr>
          <w:rFonts w:ascii="Calibri" w:eastAsia="Calibri" w:hAnsi="Calibri" w:cs="Calibri"/>
          <w:b/>
          <w:bCs/>
        </w:rPr>
        <w:t> </w:t>
      </w:r>
    </w:p>
    <w:p w:rsidR="00293664" w:rsidRDefault="00293664"/>
    <w:p w:rsidR="00293664" w:rsidRDefault="00096925">
      <w:r>
        <w:rPr>
          <w:rFonts w:ascii="Calibri" w:eastAsia="Calibri" w:hAnsi="Calibri" w:cs="Calibri"/>
          <w:b/>
          <w:bCs/>
        </w:rPr>
        <w:t> </w:t>
      </w:r>
    </w:p>
    <w:p w:rsidR="00293664" w:rsidRDefault="00096925">
      <w:pPr>
        <w:rPr>
          <w:rFonts w:ascii="Calibri" w:eastAsia="Calibri" w:hAnsi="Calibri" w:cs="Calibri"/>
          <w:b/>
          <w:bCs/>
        </w:rPr>
      </w:pPr>
      <w:r>
        <w:rPr>
          <w:rFonts w:ascii="Calibri" w:eastAsia="Calibri" w:hAnsi="Calibri" w:cs="Calibri"/>
          <w:b/>
          <w:bCs/>
        </w:rPr>
        <w:t> </w:t>
      </w:r>
      <w:r w:rsidR="006C0541">
        <w:rPr>
          <w:noProof/>
          <w:lang w:val="en-US" w:eastAsia="en-US"/>
        </w:rPr>
        <w:drawing>
          <wp:inline distT="0" distB="0" distL="0" distR="0" wp14:anchorId="3A9F4C6E" wp14:editId="0C43E1C5">
            <wp:extent cx="6076950" cy="2238375"/>
            <wp:effectExtent l="0" t="0" r="0" b="0"/>
            <wp:docPr id="8" name="Diagramma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6C0541" w:rsidRDefault="00056C70">
      <w:r>
        <w:rPr>
          <w:rFonts w:ascii="Calibri" w:eastAsia="Calibri" w:hAnsi="Calibri" w:cs="Calibri"/>
          <w:b/>
          <w:bCs/>
          <w:noProof/>
          <w:bdr w:val="none" w:sz="0" w:space="0" w:color="auto"/>
        </w:rPr>
        <w:pict>
          <v:group id="Group 16" o:spid="_x0000_s1055" style="position:absolute;margin-left:14.05pt;margin-top:4.4pt;width:417pt;height:120.75pt;z-index:251663360;mso-position-horizontal-relative:margin" coordsize="52959,153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">
            <v:shape id="Immagine 10" o:spid="_x0000_s1056" type="#_x0000_t75" alt="Risultati immagini per creative thinking clipart" style="position:absolute;top:1619;width:10382;height:12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Lp1XCAAAA2wAAAA8AAABkcnMvZG93bnJldi54bWxEj9FqAjEQRd8L/kMYwbeatUKR1SgqCFWK&#10;tNYPGDbj7mIyWZKo6993Hgp9m+HeuffMYtV7p+4UUxvYwGRcgCKugm25NnD+2b3OQKWMbNEFJgNP&#10;SrBaDl4WWNrw4G+6n3KtJIRTiQaanLtS61Q15DGNQ0cs2iVEj1nWWGsb8SHh3um3onjXHluWhgY7&#10;2jZUXU83b4Djtu7wc+MO7ms/Ox4K0tPjzZjRsF/PQWXq87/57/rDCr7Qyy8ygF7+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i6dVwgAAANsAAAAPAAAAAAAAAAAAAAAAAJ8C&#10;AABkcnMvZG93bnJldi54bWxQSwUGAAAAAAQABAD3AAAAjgMAAAAA&#10;">
              <v:imagedata r:id="rId30" o:title="Risultati immagini per creative thinking clipart"/>
              <v:path arrowok="t"/>
            </v:shape>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peech Bubble: Oval 11" o:spid="_x0000_s1057" type="#_x0000_t63" style="position:absolute;left:15430;width:37529;height:153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ElRMAA&#10;AADbAAAADwAAAGRycy9kb3ducmV2LnhtbESPT4vCQAzF7wt+hyGCt3VaDyLVsRRB1KN/wGvoxLZs&#10;k+l2Ru1++x1B8Jbw3vvlZZUP3KoH9b5xYiCdJqBISmcbqQxcztvvBSgfUCy2TsjAH3nI16OvFWbW&#10;PeVIj1OoVISIz9BAHUKXae3Lmhj91HUkUbu5njHEta+07fEZ4dzqWZLMNWMj8UKNHW1qKn9Od44U&#10;LNxhkf6e79eh3eHmwNQwGzMZD8USVKAhfMzv9N7G+im8fokD6P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RElRMAAAADbAAAADwAAAAAAAAAAAAAAAACYAgAAZHJzL2Rvd25y&#10;ZXYueG1sUEsFBgAAAAAEAAQA9QAAAIUDAAAAAA==&#10;" adj="-5925,14372" fillcolor="#ffc000" strokecolor="#bc8c00" strokeweight="1pt">
              <v:textbox>
                <w:txbxContent>
                  <w:p w:rsidR="006B0772" w:rsidRDefault="006B0772" w:rsidP="006C0541">
                    <w:pPr>
                      <w:ind w:left="142" w:right="-97"/>
                      <w:jc w:val="center"/>
                      <w:rPr>
                        <w:rFonts w:cs="Calibri"/>
                        <w:i/>
                        <w:color w:val="000000" w:themeColor="text1"/>
                        <w:lang w:val="en-US"/>
                      </w:rPr>
                    </w:pPr>
                    <w:r>
                      <w:rPr>
                        <w:rFonts w:cs="Calibri"/>
                        <w:i/>
                        <w:color w:val="000000" w:themeColor="text1"/>
                        <w:lang w:val="en-US"/>
                      </w:rPr>
                      <w:t>Pensando creativamente, potrai…</w:t>
                    </w:r>
                  </w:p>
                  <w:p w:rsidR="006B0772" w:rsidRPr="00E97397" w:rsidRDefault="006B0772" w:rsidP="006C0541">
                    <w:pPr>
                      <w:pStyle w:val="ListParagraph"/>
                      <w:numPr>
                        <w:ilvl w:val="0"/>
                        <w:numId w:val="3"/>
                      </w:numPr>
                      <w:ind w:left="142" w:right="-97"/>
                      <w:jc w:val="center"/>
                      <w:rPr>
                        <w:rFonts w:cs="Calibri"/>
                        <w:i/>
                        <w:color w:val="000000" w:themeColor="text1"/>
                      </w:rPr>
                    </w:pPr>
                    <w:r w:rsidRPr="00E97397">
                      <w:rPr>
                        <w:rFonts w:cs="Calibri"/>
                        <w:i/>
                        <w:color w:val="000000" w:themeColor="text1"/>
                      </w:rPr>
                      <w:t xml:space="preserve">Vedere le cose da </w:t>
                    </w:r>
                    <w:r>
                      <w:rPr>
                        <w:rFonts w:cs="Calibri"/>
                        <w:i/>
                        <w:color w:val="000000" w:themeColor="text1"/>
                      </w:rPr>
                      <w:t>diverse prospettive</w:t>
                    </w:r>
                  </w:p>
                  <w:p w:rsidR="006B0772" w:rsidRDefault="006B0772" w:rsidP="006C0541">
                    <w:pPr>
                      <w:pStyle w:val="ListParagraph"/>
                      <w:numPr>
                        <w:ilvl w:val="0"/>
                        <w:numId w:val="3"/>
                      </w:numPr>
                      <w:ind w:left="142" w:right="-97"/>
                      <w:jc w:val="center"/>
                      <w:rPr>
                        <w:rFonts w:cs="Calibri"/>
                        <w:i/>
                        <w:color w:val="000000" w:themeColor="text1"/>
                        <w:lang w:val="en-US"/>
                      </w:rPr>
                    </w:pPr>
                    <w:r>
                      <w:rPr>
                        <w:rFonts w:cs="Calibri"/>
                        <w:i/>
                        <w:color w:val="000000" w:themeColor="text1"/>
                        <w:lang w:val="en-US"/>
                      </w:rPr>
                      <w:t>Trovare soluzioni innovative</w:t>
                    </w:r>
                  </w:p>
                  <w:p w:rsidR="006B0772" w:rsidRDefault="006B0772" w:rsidP="006C0541">
                    <w:pPr>
                      <w:pStyle w:val="ListParagraph"/>
                      <w:numPr>
                        <w:ilvl w:val="0"/>
                        <w:numId w:val="3"/>
                      </w:numPr>
                      <w:ind w:left="142" w:right="-97"/>
                      <w:jc w:val="center"/>
                      <w:rPr>
                        <w:rFonts w:cs="Calibri"/>
                        <w:i/>
                        <w:color w:val="000000" w:themeColor="text1"/>
                        <w:lang w:val="en-US"/>
                      </w:rPr>
                    </w:pPr>
                    <w:r>
                      <w:rPr>
                        <w:rFonts w:cs="Calibri"/>
                        <w:i/>
                        <w:color w:val="000000" w:themeColor="text1"/>
                        <w:lang w:val="en-US"/>
                      </w:rPr>
                      <w:t>Migliorare le capacità decisionali</w:t>
                    </w:r>
                  </w:p>
                  <w:p w:rsidR="006B0772" w:rsidRDefault="006B0772" w:rsidP="006C0541">
                    <w:pPr>
                      <w:jc w:val="center"/>
                      <w:rPr>
                        <w:lang w:val="en-GB"/>
                      </w:rPr>
                    </w:pPr>
                  </w:p>
                </w:txbxContent>
              </v:textbox>
            </v:shape>
            <w10:wrap anchorx="margin"/>
          </v:group>
        </w:pict>
      </w:r>
    </w:p>
    <w:p w:rsidR="00293664" w:rsidRDefault="00096925">
      <w:r>
        <w:rPr>
          <w:rFonts w:ascii="Calibri" w:eastAsia="Calibri" w:hAnsi="Calibri" w:cs="Calibri"/>
        </w:rPr>
        <w:t> </w:t>
      </w:r>
    </w:p>
    <w:p w:rsidR="00293664" w:rsidRDefault="00293664"/>
    <w:p w:rsidR="00293664" w:rsidRDefault="00096925">
      <w:r>
        <w:rPr>
          <w:rFonts w:ascii="Calibri" w:eastAsia="Calibri" w:hAnsi="Calibri" w:cs="Calibri"/>
          <w:b/>
          <w:bCs/>
        </w:rPr>
        <w:t> </w:t>
      </w:r>
    </w:p>
    <w:p w:rsidR="00293664" w:rsidRDefault="00096925">
      <w:r>
        <w:rPr>
          <w:rFonts w:ascii="Calibri" w:eastAsia="Calibri" w:hAnsi="Calibri" w:cs="Calibri"/>
          <w:b/>
          <w:bCs/>
        </w:rPr>
        <w:t> </w:t>
      </w:r>
    </w:p>
    <w:p w:rsidR="00293664" w:rsidRDefault="00096925">
      <w:r>
        <w:rPr>
          <w:rFonts w:ascii="Calibri" w:eastAsia="Calibri" w:hAnsi="Calibri" w:cs="Calibri"/>
          <w:b/>
          <w:bCs/>
        </w:rPr>
        <w:t> </w:t>
      </w:r>
    </w:p>
    <w:p w:rsidR="00293664" w:rsidRDefault="00096925">
      <w:r>
        <w:rPr>
          <w:rFonts w:ascii="Calibri" w:eastAsia="Calibri" w:hAnsi="Calibri" w:cs="Calibri"/>
          <w:b/>
          <w:bCs/>
        </w:rPr>
        <w:t> </w:t>
      </w:r>
    </w:p>
    <w:p w:rsidR="00293664" w:rsidRDefault="00096925">
      <w:r>
        <w:rPr>
          <w:rFonts w:ascii="Calibri" w:eastAsia="Calibri" w:hAnsi="Calibri" w:cs="Calibri"/>
          <w:b/>
          <w:bCs/>
        </w:rPr>
        <w:t> </w:t>
      </w:r>
    </w:p>
    <w:p w:rsidR="00293664" w:rsidRDefault="00096925">
      <w:r>
        <w:rPr>
          <w:rFonts w:ascii="Calibri" w:eastAsia="Calibri" w:hAnsi="Calibri" w:cs="Calibri"/>
          <w:b/>
          <w:bCs/>
        </w:rPr>
        <w:t> </w:t>
      </w:r>
    </w:p>
    <w:p w:rsidR="00293664" w:rsidRDefault="00096925">
      <w:r>
        <w:rPr>
          <w:rFonts w:ascii="Calibri" w:eastAsia="Calibri" w:hAnsi="Calibri" w:cs="Calibri"/>
          <w:b/>
          <w:bCs/>
        </w:rPr>
        <w:t> </w:t>
      </w:r>
    </w:p>
    <w:p w:rsidR="00293664" w:rsidRDefault="00096925">
      <w:pPr>
        <w:ind w:left="720"/>
      </w:pPr>
      <w:r>
        <w:rPr>
          <w:rFonts w:ascii="Calibri" w:eastAsia="Calibri" w:hAnsi="Calibri" w:cs="Calibri"/>
        </w:rPr>
        <w:t> </w:t>
      </w:r>
    </w:p>
    <w:p w:rsidR="00293664" w:rsidRDefault="00096925">
      <w:pPr>
        <w:ind w:left="426"/>
      </w:pPr>
      <w:r>
        <w:rPr>
          <w:rFonts w:ascii="Calibri" w:eastAsia="Calibri" w:hAnsi="Calibri" w:cs="Calibri"/>
        </w:rPr>
        <w:t>•</w:t>
      </w:r>
      <w:r>
        <w:t xml:space="preserve"> </w:t>
      </w:r>
      <w:r>
        <w:rPr>
          <w:rFonts w:ascii="Calibri" w:eastAsia="Calibri" w:hAnsi="Calibri" w:cs="Calibri"/>
        </w:rPr>
        <w:t>Articolo</w:t>
      </w:r>
    </w:p>
    <w:p w:rsidR="00293664" w:rsidRDefault="00096925">
      <w:r>
        <w:rPr>
          <w:rFonts w:ascii="Calibri" w:eastAsia="Calibri" w:hAnsi="Calibri" w:cs="Calibri"/>
          <w:i/>
          <w:iCs/>
        </w:rPr>
        <w:t>Abilità di pensiero creativo: guardare sempre a problemi da più prospettive</w:t>
      </w:r>
    </w:p>
    <w:p w:rsidR="00293664" w:rsidRDefault="00056C70">
      <w:hyperlink r:id="rId31" w:anchor="sthash.eqO8cKwR.dpbs" w:history="1">
        <w:r w:rsidR="00096925">
          <w:rPr>
            <w:rFonts w:ascii="Calibri" w:eastAsia="Calibri" w:hAnsi="Calibri" w:cs="Calibri"/>
            <w:color w:val="0563C1"/>
            <w:u w:val="single"/>
          </w:rPr>
          <w:t>http://creativethinking.net/creative-thinking-habit-always-look-at-problems-with-multiple-perspectives/#sthash.eqO8cKwR.dpbs</w:t>
        </w:r>
      </w:hyperlink>
    </w:p>
    <w:p w:rsidR="00293664" w:rsidRDefault="00096925">
      <w:r>
        <w:rPr>
          <w:rFonts w:ascii="Calibri" w:eastAsia="Calibri" w:hAnsi="Calibri" w:cs="Calibri"/>
          <w:b/>
          <w:bCs/>
        </w:rPr>
        <w:t> </w:t>
      </w:r>
    </w:p>
    <w:p w:rsidR="00293664" w:rsidRDefault="00096925">
      <w:pPr>
        <w:ind w:left="426"/>
      </w:pPr>
      <w:r>
        <w:rPr>
          <w:rFonts w:ascii="Calibri" w:eastAsia="Calibri" w:hAnsi="Calibri" w:cs="Calibri"/>
        </w:rPr>
        <w:t>•</w:t>
      </w:r>
      <w:r>
        <w:t xml:space="preserve"> </w:t>
      </w:r>
      <w:r>
        <w:rPr>
          <w:rFonts w:ascii="Calibri" w:eastAsia="Calibri" w:hAnsi="Calibri" w:cs="Calibri"/>
        </w:rPr>
        <w:t>Test</w:t>
      </w:r>
    </w:p>
    <w:p w:rsidR="00293664" w:rsidRDefault="00096925">
      <w:r>
        <w:rPr>
          <w:rFonts w:ascii="Calibri" w:eastAsia="Calibri" w:hAnsi="Calibri" w:cs="Calibri"/>
          <w:i/>
          <w:iCs/>
        </w:rPr>
        <w:t>Quanto è buono il tuo problem solving?</w:t>
      </w:r>
      <w:r>
        <w:t xml:space="preserve"> </w:t>
      </w:r>
    </w:p>
    <w:p w:rsidR="00293664" w:rsidRDefault="00056C70">
      <w:hyperlink r:id="rId32" w:history="1">
        <w:r w:rsidR="00096925">
          <w:rPr>
            <w:rFonts w:ascii="Calibri" w:eastAsia="Calibri" w:hAnsi="Calibri" w:cs="Calibri"/>
            <w:color w:val="0563C1"/>
            <w:u w:val="single"/>
          </w:rPr>
          <w:t>https://www.mindtools.com/pages/article/newTMC_72.htm</w:t>
        </w:r>
      </w:hyperlink>
    </w:p>
    <w:p w:rsidR="00293664" w:rsidRDefault="00096925">
      <w:r>
        <w:rPr>
          <w:rFonts w:ascii="Calibri" w:eastAsia="Calibri" w:hAnsi="Calibri" w:cs="Calibri"/>
          <w:b/>
          <w:bCs/>
        </w:rPr>
        <w:t> </w:t>
      </w:r>
    </w:p>
    <w:p w:rsidR="00293664" w:rsidRDefault="00096925">
      <w:bookmarkStart w:id="11" w:name="_Toc513059732"/>
      <w:r>
        <w:br w:type="page"/>
      </w:r>
      <w:bookmarkEnd w:id="11"/>
    </w:p>
    <w:p w:rsidR="00293664" w:rsidRDefault="00096925">
      <w:r>
        <w:rPr>
          <w:rFonts w:ascii="Calibri" w:eastAsia="Calibri" w:hAnsi="Calibri" w:cs="Calibri"/>
          <w:b/>
          <w:bCs/>
          <w:u w:val="single"/>
        </w:rPr>
        <w:lastRenderedPageBreak/>
        <w:t>Risoluzione dei problemi per soluzioni innovative</w:t>
      </w:r>
    </w:p>
    <w:p w:rsidR="00293664" w:rsidRDefault="008E34B6">
      <w:r w:rsidRPr="008E34B6">
        <w:rPr>
          <w:rFonts w:ascii="Calibri" w:eastAsia="Calibri" w:hAnsi="Calibri"/>
          <w:noProof/>
          <w:bdr w:val="none" w:sz="0" w:space="0" w:color="auto"/>
          <w:lang w:val="en-US" w:eastAsia="en-US"/>
        </w:rPr>
        <w:drawing>
          <wp:anchor distT="0" distB="0" distL="114300" distR="114300" simplePos="0" relativeHeight="251655168" behindDoc="0" locked="0" layoutInCell="1" allowOverlap="1" wp14:anchorId="093738E7" wp14:editId="268E9AA2">
            <wp:simplePos x="0" y="0"/>
            <wp:positionH relativeFrom="margin">
              <wp:posOffset>-10795</wp:posOffset>
            </wp:positionH>
            <wp:positionV relativeFrom="paragraph">
              <wp:posOffset>134620</wp:posOffset>
            </wp:positionV>
            <wp:extent cx="1200150" cy="1019175"/>
            <wp:effectExtent l="0" t="0" r="0" b="0"/>
            <wp:wrapSquare wrapText="bothSides"/>
            <wp:docPr id="9" name="Picture 11" descr="5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descr="5268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00150" cy="1019175"/>
                    </a:xfrm>
                    <a:prstGeom prst="rect">
                      <a:avLst/>
                    </a:prstGeom>
                    <a:noFill/>
                  </pic:spPr>
                </pic:pic>
              </a:graphicData>
            </a:graphic>
            <wp14:sizeRelH relativeFrom="page">
              <wp14:pctWidth>0</wp14:pctWidth>
            </wp14:sizeRelH>
            <wp14:sizeRelV relativeFrom="page">
              <wp14:pctHeight>0</wp14:pctHeight>
            </wp14:sizeRelV>
          </wp:anchor>
        </w:drawing>
      </w:r>
      <w:r w:rsidR="00096925">
        <w:rPr>
          <w:rFonts w:ascii="Calibri" w:eastAsia="Calibri" w:hAnsi="Calibri" w:cs="Calibri"/>
        </w:rPr>
        <w:t> </w:t>
      </w:r>
    </w:p>
    <w:p w:rsidR="00293664" w:rsidRDefault="00096925" w:rsidP="006E68FC">
      <w:pPr>
        <w:jc w:val="both"/>
      </w:pPr>
      <w:r>
        <w:rPr>
          <w:rFonts w:ascii="Calibri" w:eastAsia="Calibri" w:hAnsi="Calibri" w:cs="Calibri"/>
        </w:rPr>
        <w:t>La creatività è uno "strumento" cruciale per RISOLVERE I PROBLEMI e identificare le opportunità PENSANDO FUORI DAGLI SCHEMI.</w:t>
      </w:r>
    </w:p>
    <w:p w:rsidR="00293664" w:rsidRDefault="00096925" w:rsidP="006E68FC">
      <w:pPr>
        <w:jc w:val="both"/>
      </w:pPr>
      <w:r>
        <w:rPr>
          <w:rFonts w:ascii="Calibri" w:eastAsia="Calibri" w:hAnsi="Calibri" w:cs="Calibri"/>
        </w:rPr>
        <w:t> </w:t>
      </w:r>
    </w:p>
    <w:p w:rsidR="00293664" w:rsidRDefault="00096925" w:rsidP="006E68FC">
      <w:pPr>
        <w:jc w:val="both"/>
      </w:pPr>
      <w:r>
        <w:rPr>
          <w:rFonts w:ascii="Calibri" w:eastAsia="Calibri" w:hAnsi="Calibri" w:cs="Calibri"/>
        </w:rPr>
        <w:t>Ci sono sempre più modi per risolvere un problema, quindi avrai bisogno di tempo per sviluppare molte possibilità creative per risolvere il problema.</w:t>
      </w:r>
    </w:p>
    <w:p w:rsidR="00293664" w:rsidRDefault="00096925" w:rsidP="006E68FC">
      <w:pPr>
        <w:jc w:val="both"/>
      </w:pPr>
      <w:r>
        <w:rPr>
          <w:rFonts w:ascii="Calibri" w:eastAsia="Calibri" w:hAnsi="Calibri" w:cs="Calibri"/>
        </w:rPr>
        <w:t>Non c'è nessun bisogno, nessun servizio, nessuna risorsa e nessuna abilità immaginabile a cui non si possa accedere attraverso la creatività. Pensare fuori dagli schemi e essere creativi nel trovare soluzioni a qualsiasi "ostacolo" personale e / o professionale può essere vitale nella vita di tutti i giorni e per qualsiasi attività commerciale.</w:t>
      </w:r>
      <w:r>
        <w:t xml:space="preserve"> </w:t>
      </w:r>
      <w:r>
        <w:rPr>
          <w:rFonts w:ascii="Calibri" w:eastAsia="Calibri" w:hAnsi="Calibri" w:cs="Calibri"/>
        </w:rPr>
        <w:t> </w:t>
      </w:r>
    </w:p>
    <w:p w:rsidR="00293664" w:rsidRDefault="008E34B6" w:rsidP="006E68FC">
      <w:pPr>
        <w:jc w:val="both"/>
      </w:pPr>
      <w:r w:rsidRPr="008E34B6">
        <w:rPr>
          <w:rFonts w:ascii="Calibri" w:eastAsia="Calibri" w:hAnsi="Calibri"/>
          <w:noProof/>
          <w:bdr w:val="none" w:sz="0" w:space="0" w:color="auto"/>
          <w:lang w:val="en-US" w:eastAsia="en-US"/>
        </w:rPr>
        <w:drawing>
          <wp:anchor distT="0" distB="0" distL="114300" distR="114300" simplePos="0" relativeHeight="251656704" behindDoc="0" locked="0" layoutInCell="1" allowOverlap="1" wp14:anchorId="5E0C672B" wp14:editId="1CDEB676">
            <wp:simplePos x="0" y="0"/>
            <wp:positionH relativeFrom="column">
              <wp:posOffset>4576445</wp:posOffset>
            </wp:positionH>
            <wp:positionV relativeFrom="paragraph">
              <wp:posOffset>156845</wp:posOffset>
            </wp:positionV>
            <wp:extent cx="1762125" cy="1598930"/>
            <wp:effectExtent l="0" t="0" r="0" b="0"/>
            <wp:wrapSquare wrapText="bothSides"/>
            <wp:docPr id="10" name="Picture 10" descr="Risultati immagini per thinking outside the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0" descr="Risultati immagini per thinking outside the box"/>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62125" cy="1598930"/>
                    </a:xfrm>
                    <a:prstGeom prst="rect">
                      <a:avLst/>
                    </a:prstGeom>
                    <a:noFill/>
                  </pic:spPr>
                </pic:pic>
              </a:graphicData>
            </a:graphic>
            <wp14:sizeRelH relativeFrom="page">
              <wp14:pctWidth>0</wp14:pctWidth>
            </wp14:sizeRelH>
            <wp14:sizeRelV relativeFrom="page">
              <wp14:pctHeight>0</wp14:pctHeight>
            </wp14:sizeRelV>
          </wp:anchor>
        </w:drawing>
      </w:r>
      <w:r w:rsidR="00096925">
        <w:rPr>
          <w:rFonts w:ascii="Calibri" w:eastAsia="Calibri" w:hAnsi="Calibri" w:cs="Calibri"/>
        </w:rPr>
        <w:t> </w:t>
      </w:r>
    </w:p>
    <w:p w:rsidR="00293664" w:rsidRDefault="00096925" w:rsidP="006E68FC">
      <w:pPr>
        <w:jc w:val="both"/>
      </w:pPr>
      <w:r>
        <w:rPr>
          <w:rFonts w:ascii="Calibri" w:eastAsia="Calibri" w:hAnsi="Calibri" w:cs="Calibri"/>
        </w:rPr>
        <w:t>La creatività è la capacità dell'immaginazione. L'immaginazione ci porta a raggiungere zone mai esplorate prima. In termini commerciali, l'immaginazione da sola è ciò che è noto come "pensare fuori dagli schemi". Usando l'immaginazione, un imprenditore può mettere da parte le norme pratiche e pensare a qualcosa di creativo e innovativo.</w:t>
      </w:r>
    </w:p>
    <w:p w:rsidR="00293664" w:rsidRDefault="00096925" w:rsidP="006E68FC">
      <w:pPr>
        <w:jc w:val="both"/>
      </w:pPr>
      <w:r>
        <w:rPr>
          <w:rFonts w:ascii="Calibri" w:eastAsia="Calibri" w:hAnsi="Calibri" w:cs="Calibri"/>
        </w:rPr>
        <w:t> </w:t>
      </w:r>
    </w:p>
    <w:p w:rsidR="00293664" w:rsidRDefault="00096925" w:rsidP="006E68FC">
      <w:pPr>
        <w:jc w:val="both"/>
      </w:pPr>
      <w:r>
        <w:rPr>
          <w:rFonts w:ascii="Calibri" w:eastAsia="Calibri" w:hAnsi="Calibri" w:cs="Calibri"/>
        </w:rPr>
        <w:t xml:space="preserve">La creatività può essere uno strumento prezioso quando si affrontano problemi, in particolare quando si è investito molto tempo su un problema difficile e si continua a ricorrere alla stessa soluzione mediocre. </w:t>
      </w:r>
    </w:p>
    <w:p w:rsidR="00293664" w:rsidRPr="00CD133B" w:rsidRDefault="00096925" w:rsidP="006E68FC">
      <w:pPr>
        <w:jc w:val="both"/>
        <w:rPr>
          <w:rFonts w:asciiTheme="minorHAnsi" w:hAnsiTheme="minorHAnsi" w:cstheme="minorHAnsi"/>
        </w:rPr>
      </w:pPr>
      <w:r w:rsidRPr="00CD133B">
        <w:rPr>
          <w:rFonts w:asciiTheme="minorHAnsi" w:eastAsia="Calibri" w:hAnsiTheme="minorHAnsi" w:cstheme="minorHAnsi"/>
        </w:rPr>
        <w:t>Un</w:t>
      </w:r>
      <w:r w:rsidRPr="00CD133B">
        <w:rPr>
          <w:rFonts w:asciiTheme="minorHAnsi" w:hAnsiTheme="minorHAnsi" w:cstheme="minorHAnsi"/>
        </w:rPr>
        <w:t xml:space="preserve"> </w:t>
      </w:r>
      <w:r w:rsidRPr="00CD133B">
        <w:rPr>
          <w:rFonts w:asciiTheme="minorHAnsi" w:eastAsia="Calibri" w:hAnsiTheme="minorHAnsi" w:cstheme="minorHAnsi"/>
        </w:rPr>
        <w:t>approccio creativo al problem-solving</w:t>
      </w:r>
      <w:r w:rsidRPr="00CD133B">
        <w:rPr>
          <w:rFonts w:asciiTheme="minorHAnsi" w:hAnsiTheme="minorHAnsi" w:cstheme="minorHAnsi"/>
        </w:rPr>
        <w:t xml:space="preserve"> </w:t>
      </w:r>
      <w:r w:rsidRPr="00CD133B">
        <w:rPr>
          <w:rFonts w:asciiTheme="minorHAnsi" w:eastAsia="Calibri" w:hAnsiTheme="minorHAnsi" w:cstheme="minorHAnsi"/>
        </w:rPr>
        <w:t>può essere efficace per tutti, indipendentemente dal livello di creatività.</w:t>
      </w:r>
      <w:r w:rsidRPr="00CD133B">
        <w:rPr>
          <w:rFonts w:asciiTheme="minorHAnsi" w:hAnsiTheme="minorHAnsi" w:cstheme="minorHAnsi"/>
        </w:rPr>
        <w:t xml:space="preserve"> Che tu sia in genere un pensatore creativo o che tu sia più un pensatore strutturato, puoi utilizzare la creatività per superare problemi e ostacoli attraverso la risoluzione creativa dei problemi.</w:t>
      </w:r>
    </w:p>
    <w:p w:rsidR="00293664" w:rsidRDefault="00096925" w:rsidP="006E68FC">
      <w:pPr>
        <w:jc w:val="both"/>
      </w:pPr>
      <w:r>
        <w:rPr>
          <w:rFonts w:ascii="Calibri" w:eastAsia="Calibri" w:hAnsi="Calibri" w:cs="Calibri"/>
        </w:rPr>
        <w:t> </w:t>
      </w:r>
    </w:p>
    <w:p w:rsidR="00293664" w:rsidRPr="00A84A50" w:rsidRDefault="00096925" w:rsidP="006E68FC">
      <w:pPr>
        <w:jc w:val="both"/>
        <w:rPr>
          <w:rFonts w:asciiTheme="minorHAnsi" w:hAnsiTheme="minorHAnsi" w:cstheme="minorHAnsi"/>
        </w:rPr>
      </w:pPr>
      <w:r w:rsidRPr="00A84A50">
        <w:rPr>
          <w:rFonts w:asciiTheme="minorHAnsi" w:eastAsia="Calibri" w:hAnsiTheme="minorHAnsi" w:cstheme="minorHAnsi"/>
        </w:rPr>
        <w:t>Si dice che non si può "migliorare" nulla se prima non si può "misurare".</w:t>
      </w:r>
      <w:r w:rsidRPr="00A84A50">
        <w:rPr>
          <w:rFonts w:asciiTheme="minorHAnsi" w:hAnsiTheme="minorHAnsi" w:cstheme="minorHAnsi"/>
        </w:rPr>
        <w:t xml:space="preserve"> Lo stesso vale per la creatività. Devi essere in grado di misurare la tua "creatività" prima di fare qualcosa, e dopo averlo fatto, per vedere quanto sei migliorato, se lo hai fatto.</w:t>
      </w:r>
    </w:p>
    <w:p w:rsidR="00293664" w:rsidRPr="00A84A50" w:rsidRDefault="00096925" w:rsidP="006E68FC">
      <w:pPr>
        <w:jc w:val="both"/>
        <w:rPr>
          <w:rFonts w:asciiTheme="minorHAnsi" w:hAnsiTheme="minorHAnsi" w:cstheme="minorHAnsi"/>
        </w:rPr>
      </w:pPr>
      <w:r w:rsidRPr="00A84A50">
        <w:rPr>
          <w:rFonts w:asciiTheme="minorHAnsi" w:eastAsia="Calibri" w:hAnsiTheme="minorHAnsi" w:cstheme="minorHAnsi"/>
        </w:rPr>
        <w:t>La tua idea deve essere fattibile: forma e sviluppa la tua idea per renderla pratica. Cerca critiche costruttive.</w:t>
      </w:r>
    </w:p>
    <w:p w:rsidR="00293664" w:rsidRDefault="00096925">
      <w:r>
        <w:rPr>
          <w:rFonts w:ascii="Calibri" w:eastAsia="Calibri" w:hAnsi="Calibri" w:cs="Calibri"/>
        </w:rPr>
        <w:t> </w:t>
      </w:r>
    </w:p>
    <w:p w:rsidR="00293664" w:rsidRDefault="00096925">
      <w:pPr>
        <w:ind w:left="426"/>
      </w:pPr>
      <w:r>
        <w:rPr>
          <w:rFonts w:ascii="Calibri" w:eastAsia="Calibri" w:hAnsi="Calibri" w:cs="Calibri"/>
        </w:rPr>
        <w:t>•</w:t>
      </w:r>
      <w:r>
        <w:t xml:space="preserve"> </w:t>
      </w:r>
      <w:r>
        <w:rPr>
          <w:rFonts w:ascii="Calibri" w:eastAsia="Calibri" w:hAnsi="Calibri" w:cs="Calibri"/>
        </w:rPr>
        <w:t>Video</w:t>
      </w:r>
    </w:p>
    <w:p w:rsidR="00293664" w:rsidRDefault="00096925">
      <w:r>
        <w:rPr>
          <w:rFonts w:ascii="Calibri" w:eastAsia="Calibri" w:hAnsi="Calibri" w:cs="Calibri"/>
          <w:i/>
          <w:iCs/>
        </w:rPr>
        <w:t>Perché abbiamo bisogno della creatività?</w:t>
      </w:r>
    </w:p>
    <w:p w:rsidR="00293664" w:rsidRDefault="00056C70">
      <w:hyperlink r:id="rId35" w:history="1">
        <w:r w:rsidR="00096925">
          <w:rPr>
            <w:rFonts w:ascii="Calibri" w:eastAsia="Calibri" w:hAnsi="Calibri" w:cs="Calibri"/>
            <w:color w:val="0563C1"/>
            <w:u w:val="single"/>
          </w:rPr>
          <w:t>https://www.youtube.com/watch?v=RwGlaCTnNys</w:t>
        </w:r>
      </w:hyperlink>
      <w:r w:rsidR="00096925">
        <w:t xml:space="preserve"> </w:t>
      </w:r>
      <w:bookmarkStart w:id="12" w:name="_Toc513059733"/>
      <w:bookmarkEnd w:id="12"/>
    </w:p>
    <w:p w:rsidR="00293664" w:rsidRDefault="00096925">
      <w:r>
        <w:br w:type="page"/>
      </w:r>
    </w:p>
    <w:p w:rsidR="00293664" w:rsidRDefault="00096925">
      <w:pPr>
        <w:pStyle w:val="Heading3"/>
        <w:keepLines/>
        <w:spacing w:before="40" w:after="240"/>
        <w:ind w:left="426"/>
      </w:pPr>
      <w:r>
        <w:rPr>
          <w:b w:val="0"/>
          <w:bCs w:val="0"/>
        </w:rPr>
        <w:lastRenderedPageBreak/>
        <w:t>3.3 Il Business Model</w:t>
      </w:r>
      <w:r w:rsidR="00A84A50">
        <w:rPr>
          <w:b w:val="0"/>
          <w:bCs w:val="0"/>
        </w:rPr>
        <w:t>l</w:t>
      </w:r>
      <w:r>
        <w:rPr>
          <w:b w:val="0"/>
          <w:bCs w:val="0"/>
        </w:rPr>
        <w:t>ing come gioco</w:t>
      </w:r>
      <w:bookmarkStart w:id="13" w:name="_Toc513059734"/>
      <w:bookmarkEnd w:id="13"/>
    </w:p>
    <w:tbl>
      <w:tblPr>
        <w:tblW w:w="0" w:type="auto"/>
        <w:tblInd w:w="123" w:type="dxa"/>
        <w:tblCellMar>
          <w:left w:w="0" w:type="dxa"/>
          <w:right w:w="0" w:type="dxa"/>
        </w:tblCellMar>
        <w:tblLook w:val="0000" w:firstRow="0" w:lastRow="0" w:firstColumn="0" w:lastColumn="0" w:noHBand="0" w:noVBand="0"/>
      </w:tblPr>
      <w:tblGrid>
        <w:gridCol w:w="2093"/>
        <w:gridCol w:w="7654"/>
      </w:tblGrid>
      <w:tr w:rsidR="00293664">
        <w:tc>
          <w:tcPr>
            <w:tcW w:w="20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Durata:</w:t>
            </w:r>
          </w:p>
        </w:tc>
        <w:tc>
          <w:tcPr>
            <w:tcW w:w="765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20 minuti</w:t>
            </w:r>
          </w:p>
        </w:tc>
      </w:tr>
      <w:tr w:rsidR="00293664">
        <w:tc>
          <w:tcPr>
            <w:tcW w:w="20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Materiale necessario:</w:t>
            </w:r>
          </w:p>
        </w:tc>
        <w:tc>
          <w:tcPr>
            <w:tcW w:w="765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pPr>
              <w:spacing w:line="276" w:lineRule="auto"/>
            </w:pPr>
            <w:r>
              <w:rPr>
                <w:rFonts w:ascii="Calibri" w:eastAsia="Calibri" w:hAnsi="Calibri" w:cs="Calibri"/>
              </w:rPr>
              <w:t>PPT (diapositive 11-14)</w:t>
            </w:r>
          </w:p>
        </w:tc>
      </w:tr>
    </w:tbl>
    <w:p w:rsidR="00293664" w:rsidRDefault="00096925">
      <w:r>
        <w:rPr>
          <w:rFonts w:ascii="Calibri" w:eastAsia="Calibri" w:hAnsi="Calibri" w:cs="Calibri"/>
        </w:rPr>
        <w:t> </w:t>
      </w:r>
    </w:p>
    <w:p w:rsidR="00293664" w:rsidRDefault="00096925">
      <w:r>
        <w:rPr>
          <w:rFonts w:ascii="Calibri" w:eastAsia="Calibri" w:hAnsi="Calibri" w:cs="Calibri"/>
          <w:b/>
          <w:bCs/>
          <w:u w:val="single"/>
        </w:rPr>
        <w:t>Pianificare le competenze per costruire il tuo modello aziendale</w:t>
      </w:r>
    </w:p>
    <w:p w:rsidR="00293664" w:rsidRDefault="00096925" w:rsidP="006E68FC">
      <w:pPr>
        <w:jc w:val="both"/>
      </w:pPr>
      <w:r>
        <w:rPr>
          <w:rFonts w:ascii="Calibri" w:eastAsia="Calibri" w:hAnsi="Calibri" w:cs="Calibri"/>
        </w:rPr>
        <w:t>La pianificazione è un processo per creare, testare, perfezionare e sviluppare idee per raggiungere obiettivi specifici che coinvolgono strumenti e abilità per definire i traguardi e gli obiettivi di un progetto e riflettere su come raggiungere tali obiettivi, aiutandoti a scoprire se vale la pena investire in modo considerevole in termini di tempo, sforzi ed energia.</w:t>
      </w:r>
    </w:p>
    <w:p w:rsidR="00293664" w:rsidRPr="00A7796B" w:rsidRDefault="00096925" w:rsidP="006E68FC">
      <w:pPr>
        <w:jc w:val="both"/>
        <w:rPr>
          <w:rFonts w:asciiTheme="minorHAnsi" w:hAnsiTheme="minorHAnsi" w:cstheme="minorHAnsi"/>
        </w:rPr>
      </w:pPr>
      <w:r w:rsidRPr="00A7796B">
        <w:rPr>
          <w:rFonts w:asciiTheme="minorHAnsi" w:hAnsiTheme="minorHAnsi" w:cstheme="minorHAnsi"/>
        </w:rPr>
        <w:t>Uno dei processi cruciali nella pianificazione aziendale è determinato dalla tua capacità di delineare le caratteristiche specifiche d</w:t>
      </w:r>
      <w:r w:rsidR="00A7796B">
        <w:rPr>
          <w:rFonts w:asciiTheme="minorHAnsi" w:hAnsiTheme="minorHAnsi" w:cstheme="minorHAnsi"/>
        </w:rPr>
        <w:t>ella tua attività attraverso l'</w:t>
      </w:r>
      <w:r w:rsidRPr="00A7796B">
        <w:rPr>
          <w:rFonts w:asciiTheme="minorHAnsi" w:hAnsiTheme="minorHAnsi" w:cstheme="minorHAnsi"/>
        </w:rPr>
        <w:t>approccio</w:t>
      </w:r>
      <w:r w:rsidR="008E34B6" w:rsidRPr="00A7796B">
        <w:rPr>
          <w:rFonts w:asciiTheme="minorHAnsi" w:hAnsiTheme="minorHAnsi" w:cstheme="minorHAnsi"/>
        </w:rPr>
        <w:t xml:space="preserve"> </w:t>
      </w:r>
      <w:r w:rsidRPr="00A7796B">
        <w:rPr>
          <w:rFonts w:asciiTheme="minorHAnsi" w:hAnsiTheme="minorHAnsi" w:cstheme="minorHAnsi"/>
        </w:rPr>
        <w:t>"</w:t>
      </w:r>
      <w:r w:rsidRPr="00A7796B">
        <w:rPr>
          <w:rFonts w:asciiTheme="minorHAnsi" w:eastAsia="Calibri" w:hAnsiTheme="minorHAnsi" w:cstheme="minorHAnsi"/>
        </w:rPr>
        <w:t>cosa, dove, perché, come</w:t>
      </w:r>
      <w:r w:rsidRPr="00A7796B">
        <w:rPr>
          <w:rFonts w:asciiTheme="minorHAnsi" w:hAnsiTheme="minorHAnsi" w:cstheme="minorHAnsi"/>
        </w:rPr>
        <w:t xml:space="preserve"> ", che è brevemente spiegato nella tabella seguente:</w:t>
      </w:r>
    </w:p>
    <w:p w:rsidR="008E34B6" w:rsidRDefault="008E34B6">
      <w:r>
        <w:rPr>
          <w:noProof/>
          <w:lang w:val="en-US" w:eastAsia="en-US"/>
        </w:rPr>
        <w:drawing>
          <wp:inline distT="0" distB="0" distL="0" distR="0" wp14:anchorId="628A9F9A" wp14:editId="7B19CEE7">
            <wp:extent cx="6115050" cy="2019300"/>
            <wp:effectExtent l="19050" t="0" r="0" b="76200"/>
            <wp:docPr id="11" name="Diagramma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rsidR="00293664" w:rsidRDefault="00096925">
      <w:r>
        <w:rPr>
          <w:rFonts w:ascii="Calibri" w:eastAsia="Calibri" w:hAnsi="Calibri" w:cs="Calibri"/>
        </w:rPr>
        <w:t> </w:t>
      </w:r>
    </w:p>
    <w:p w:rsidR="00293664" w:rsidRDefault="00096925">
      <w:pPr>
        <w:rPr>
          <w:rFonts w:ascii="Calibri" w:eastAsia="Calibri" w:hAnsi="Calibri" w:cs="Calibri"/>
        </w:rPr>
      </w:pPr>
      <w:r>
        <w:t xml:space="preserve"> </w:t>
      </w:r>
      <w:r>
        <w:rPr>
          <w:rFonts w:ascii="Calibri" w:eastAsia="Calibri" w:hAnsi="Calibri" w:cs="Calibri"/>
        </w:rPr>
        <w:t>LA PIANIFICAZIONE è un'abilità che ti consente di:</w:t>
      </w:r>
    </w:p>
    <w:p w:rsidR="008E34B6" w:rsidRDefault="008E34B6"/>
    <w:p w:rsidR="00293664" w:rsidRDefault="008E34B6">
      <w:r>
        <w:rPr>
          <w:noProof/>
          <w:lang w:val="en-US" w:eastAsia="en-US"/>
        </w:rPr>
        <w:drawing>
          <wp:inline distT="0" distB="0" distL="0" distR="0" wp14:anchorId="3153E479" wp14:editId="7A70CDEB">
            <wp:extent cx="4229100" cy="1866900"/>
            <wp:effectExtent l="0" t="361950" r="0" b="0"/>
            <wp:docPr id="13" name="Diagramma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r w:rsidRPr="008E34B6">
        <w:rPr>
          <w:rFonts w:ascii="Calibri" w:eastAsia="Calibri" w:hAnsi="Calibri"/>
          <w:noProof/>
          <w:bdr w:val="none" w:sz="0" w:space="0" w:color="auto"/>
          <w:lang w:val="en-US" w:eastAsia="en-US"/>
        </w:rPr>
        <w:drawing>
          <wp:anchor distT="0" distB="0" distL="114300" distR="114300" simplePos="0" relativeHeight="251657216" behindDoc="0" locked="0" layoutInCell="1" allowOverlap="1" wp14:anchorId="76429A6D" wp14:editId="742B4ACB">
            <wp:simplePos x="0" y="0"/>
            <wp:positionH relativeFrom="margin">
              <wp:posOffset>4562475</wp:posOffset>
            </wp:positionH>
            <wp:positionV relativeFrom="paragraph">
              <wp:posOffset>-49530</wp:posOffset>
            </wp:positionV>
            <wp:extent cx="1920240" cy="1548130"/>
            <wp:effectExtent l="304800" t="266700" r="270510" b="261620"/>
            <wp:wrapSquare wrapText="bothSides"/>
            <wp:docPr id="14" name="Picture 1030" descr="Related image"/>
            <wp:cNvGraphicFramePr/>
            <a:graphic xmlns:a="http://schemas.openxmlformats.org/drawingml/2006/main">
              <a:graphicData uri="http://schemas.openxmlformats.org/drawingml/2006/picture">
                <pic:pic xmlns:pic="http://schemas.openxmlformats.org/drawingml/2006/picture">
                  <pic:nvPicPr>
                    <pic:cNvPr id="1030" name="Picture 6" descr="Related image"/>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00175" cy="114554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pic:spPr>
                </pic:pic>
              </a:graphicData>
            </a:graphic>
            <wp14:sizeRelH relativeFrom="page">
              <wp14:pctWidth>0</wp14:pctWidth>
            </wp14:sizeRelH>
            <wp14:sizeRelV relativeFrom="page">
              <wp14:pctHeight>0</wp14:pctHeight>
            </wp14:sizeRelV>
          </wp:anchor>
        </w:drawing>
      </w:r>
    </w:p>
    <w:p w:rsidR="00293664" w:rsidRDefault="00096925">
      <w:r>
        <w:rPr>
          <w:rFonts w:ascii="Calibri" w:eastAsia="Calibri" w:hAnsi="Calibri" w:cs="Calibri"/>
        </w:rPr>
        <w:t> </w:t>
      </w:r>
    </w:p>
    <w:p w:rsidR="00293664" w:rsidRDefault="00096925">
      <w:r>
        <w:rPr>
          <w:rFonts w:ascii="Calibri" w:eastAsia="Calibri" w:hAnsi="Calibri" w:cs="Calibri"/>
        </w:rPr>
        <w:t> </w:t>
      </w:r>
    </w:p>
    <w:p w:rsidR="00293664" w:rsidRDefault="00096925">
      <w:r>
        <w:rPr>
          <w:rFonts w:ascii="Calibri" w:eastAsia="Calibri" w:hAnsi="Calibri" w:cs="Calibri"/>
        </w:rPr>
        <w:t> </w:t>
      </w:r>
    </w:p>
    <w:p w:rsidR="00293664" w:rsidRDefault="00096925" w:rsidP="006E68FC">
      <w:pPr>
        <w:jc w:val="both"/>
      </w:pPr>
      <w:r>
        <w:rPr>
          <w:rFonts w:ascii="Calibri" w:eastAsia="Calibri" w:hAnsi="Calibri" w:cs="Calibri"/>
        </w:rPr>
        <w:lastRenderedPageBreak/>
        <w:t>Il processo di pianificazione riguarda la definizione degli obiettivi di un'azienda e la determinazione delle risorse necessarie per raggiungere tali obiettivi. Raggiungere una visione richiede sforzi coordinati.</w:t>
      </w:r>
    </w:p>
    <w:p w:rsidR="00293664" w:rsidRDefault="00096925" w:rsidP="006E68FC">
      <w:pPr>
        <w:jc w:val="both"/>
      </w:pPr>
      <w:r>
        <w:rPr>
          <w:rFonts w:ascii="Calibri" w:eastAsia="Calibri" w:hAnsi="Calibri" w:cs="Calibri"/>
        </w:rPr>
        <w:t>Quando la vita o il lavoro diventa duro, fissare degli obiettivi è fondamentale. Se non si vuole rimanere bloccati in una spirale discendente, è necessario dirigersi verso un terreno più elevato. Ancora più importante, bisogna sapere come arrivarci.</w:t>
      </w:r>
    </w:p>
    <w:p w:rsidR="00293664" w:rsidRDefault="00096925" w:rsidP="006E68FC">
      <w:pPr>
        <w:jc w:val="both"/>
      </w:pPr>
      <w:r>
        <w:rPr>
          <w:rFonts w:ascii="Calibri" w:eastAsia="Calibri" w:hAnsi="Calibri" w:cs="Calibri"/>
        </w:rPr>
        <w:t>La gestione strategica è fondamentale per la costruzione di un business di successo e comporta lo sviluppo di un piano per guidare un'azienda mentre questa si sforza di raggiungere la sua missione, gli obiettivi, i traguardi e di mantenere la rotta desiderata.</w:t>
      </w:r>
    </w:p>
    <w:p w:rsidR="00293664" w:rsidRDefault="00096925" w:rsidP="006E68FC">
      <w:pPr>
        <w:jc w:val="both"/>
      </w:pPr>
      <w:r>
        <w:rPr>
          <w:rFonts w:ascii="Calibri" w:eastAsia="Calibri" w:hAnsi="Calibri" w:cs="Calibri"/>
        </w:rPr>
        <w:t>Una delle capacità di pianificazione e gestione, le strategie e gli strumenti per realizzare concretamente un piano d'azione concreto ed efficace, cruciale sia per i risultati personali che professionali, è il formato Obiettivo SMART, che abbiamo visto nella prima sessione.</w:t>
      </w:r>
    </w:p>
    <w:p w:rsidR="00293664" w:rsidRDefault="00096925" w:rsidP="006E68FC">
      <w:pPr>
        <w:jc w:val="both"/>
      </w:pPr>
      <w:r>
        <w:br w:type="page"/>
      </w:r>
      <w:bookmarkStart w:id="14" w:name="_Toc513059735"/>
      <w:r>
        <w:rPr>
          <w:rFonts w:ascii="Calibri" w:eastAsia="Calibri" w:hAnsi="Calibri" w:cs="Calibri"/>
          <w:b/>
          <w:bCs/>
          <w:u w:val="single"/>
        </w:rPr>
        <w:lastRenderedPageBreak/>
        <w:t>Perché i modelli aziendali sono così importanti?</w:t>
      </w:r>
      <w:bookmarkEnd w:id="14"/>
    </w:p>
    <w:p w:rsidR="00293664" w:rsidRDefault="00096925" w:rsidP="006E68FC">
      <w:pPr>
        <w:jc w:val="both"/>
      </w:pPr>
      <w:r>
        <w:rPr>
          <w:rFonts w:ascii="Calibri" w:eastAsia="Calibri" w:hAnsi="Calibri" w:cs="Calibri"/>
        </w:rPr>
        <w:t>I modelli aziendali ti consentono di creare valore con nuove idee. Non è sufficiente avere una buona idea per un nuovo prodotto o servizio se non è possibile rispondere ad alcune domande chiave su come portarlo avanti. Allo stesso modo, avere sentimenti positivi per fare cose buone per le persone non è una solida base per creare una piattaforma su cui fornire servizi importanti, specialmente in settori come lo sviluppo e l'impresa sociale. Lavorare con i colleghi per strutturare un'idea aiuta a scoprire importanti rischi e presupposti associati a tale idea.</w:t>
      </w:r>
    </w:p>
    <w:p w:rsidR="00293664" w:rsidRDefault="00096925" w:rsidP="006E68FC">
      <w:pPr>
        <w:jc w:val="both"/>
      </w:pPr>
      <w:r>
        <w:rPr>
          <w:rFonts w:ascii="Calibri" w:eastAsia="Calibri" w:hAnsi="Calibri" w:cs="Calibri"/>
        </w:rPr>
        <w:t xml:space="preserve">Il Business Model Canvas offre uno strumento conciso per riflettere sull'attività e mantenere i punti chiave altamente visibili a te, al tuo team e agli altri stakeholder. </w:t>
      </w:r>
    </w:p>
    <w:p w:rsidR="00293664" w:rsidRDefault="00096925">
      <w:r>
        <w:rPr>
          <w:rFonts w:ascii="Calibri" w:eastAsia="Calibri" w:hAnsi="Calibri" w:cs="Calibri"/>
        </w:rPr>
        <w:t> </w:t>
      </w:r>
    </w:p>
    <w:p w:rsidR="00293664" w:rsidRDefault="00352084">
      <w:r w:rsidRPr="00352084">
        <w:rPr>
          <w:rFonts w:ascii="Calibri" w:eastAsia="Calibri" w:hAnsi="Calibri"/>
          <w:noProof/>
          <w:bdr w:val="none" w:sz="0" w:space="0" w:color="auto"/>
          <w:lang w:val="en-US" w:eastAsia="en-US"/>
        </w:rPr>
        <w:drawing>
          <wp:anchor distT="0" distB="0" distL="114300" distR="114300" simplePos="0" relativeHeight="251659264" behindDoc="0" locked="0" layoutInCell="1" allowOverlap="1" wp14:anchorId="7E07AF26" wp14:editId="07D73367">
            <wp:simplePos x="0" y="0"/>
            <wp:positionH relativeFrom="column">
              <wp:posOffset>-21590</wp:posOffset>
            </wp:positionH>
            <wp:positionV relativeFrom="paragraph">
              <wp:posOffset>177165</wp:posOffset>
            </wp:positionV>
            <wp:extent cx="3531235" cy="2533650"/>
            <wp:effectExtent l="0" t="0" r="0" b="0"/>
            <wp:wrapSquare wrapText="bothSides"/>
            <wp:docPr id="15" name="Picture 7"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magine correlata"/>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31235" cy="2533650"/>
                    </a:xfrm>
                    <a:prstGeom prst="rect">
                      <a:avLst/>
                    </a:prstGeom>
                    <a:noFill/>
                  </pic:spPr>
                </pic:pic>
              </a:graphicData>
            </a:graphic>
            <wp14:sizeRelH relativeFrom="page">
              <wp14:pctWidth>0</wp14:pctWidth>
            </wp14:sizeRelH>
            <wp14:sizeRelV relativeFrom="page">
              <wp14:pctHeight>0</wp14:pctHeight>
            </wp14:sizeRelV>
          </wp:anchor>
        </w:drawing>
      </w:r>
      <w:r w:rsidR="00096925">
        <w:rPr>
          <w:rFonts w:ascii="Calibri" w:eastAsia="Calibri" w:hAnsi="Calibri" w:cs="Calibri"/>
        </w:rPr>
        <w:t> </w:t>
      </w:r>
    </w:p>
    <w:p w:rsidR="00293664" w:rsidRDefault="00096925" w:rsidP="006E68FC">
      <w:pPr>
        <w:jc w:val="both"/>
      </w:pPr>
      <w:r>
        <w:rPr>
          <w:rFonts w:ascii="Calibri" w:eastAsia="Calibri" w:hAnsi="Calibri" w:cs="Calibri"/>
        </w:rPr>
        <w:t>Il modello aziendale è un modo utile per mappare le potenziali opportunità e gli svantaggi legati alla tua idea. Esso crea una panoramica completa della tua strategia, i prodotti che si dovrebbero offrire, la gente su cui ci si dovrebbe concentrare, i sentieri che si dovrebbe prendere e le risorse si dovrebbe utilizzare per far avere più successo possibile alla tua idea.</w:t>
      </w:r>
    </w:p>
    <w:p w:rsidR="00293664" w:rsidRDefault="00096925" w:rsidP="006E68FC">
      <w:pPr>
        <w:jc w:val="both"/>
      </w:pPr>
      <w:r>
        <w:rPr>
          <w:rFonts w:ascii="Calibri" w:eastAsia="Calibri" w:hAnsi="Calibri" w:cs="Calibri"/>
        </w:rPr>
        <w:t xml:space="preserve">Il Business Model Canvas è una panoramica di una sola pagina che espone sia ciò che fai (o vuoi fare) e come lo fai, consentendo conversazioni strutturate su gestione e strategia. Questo formato visivo è utile sia per le organizzazioni e aziende esistenti che per le nuove. </w:t>
      </w:r>
    </w:p>
    <w:p w:rsidR="00293664" w:rsidRDefault="00096925">
      <w:r>
        <w:br w:type="page"/>
      </w:r>
    </w:p>
    <w:p w:rsidR="00293664" w:rsidRDefault="00096925">
      <w:pPr>
        <w:pStyle w:val="Heading3"/>
        <w:keepLines/>
        <w:spacing w:before="40" w:after="240"/>
        <w:ind w:left="426"/>
      </w:pPr>
      <w:r>
        <w:rPr>
          <w:rFonts w:ascii="Calibri Light" w:eastAsia="Calibri Light" w:hAnsi="Calibri Light" w:cs="Calibri Light"/>
          <w:b w:val="0"/>
          <w:bCs w:val="0"/>
          <w:i/>
          <w:iCs/>
          <w:sz w:val="24"/>
          <w:szCs w:val="24"/>
        </w:rPr>
        <w:lastRenderedPageBreak/>
        <w:t>3.4</w:t>
      </w:r>
      <w:r>
        <w:rPr>
          <w:b w:val="0"/>
          <w:bCs w:val="0"/>
        </w:rPr>
        <w:t xml:space="preserve"> </w:t>
      </w:r>
      <w:bookmarkStart w:id="15" w:name="_Toc514323516"/>
      <w:r>
        <w:rPr>
          <w:rFonts w:ascii="Calibri Light" w:eastAsia="Calibri Light" w:hAnsi="Calibri Light" w:cs="Calibri Light"/>
          <w:b w:val="0"/>
          <w:bCs w:val="0"/>
          <w:i/>
          <w:iCs/>
          <w:sz w:val="24"/>
          <w:szCs w:val="24"/>
        </w:rPr>
        <w:t>Esercizio 1: Pensare con quattro cappelli</w:t>
      </w:r>
      <w:bookmarkEnd w:id="15"/>
    </w:p>
    <w:tbl>
      <w:tblPr>
        <w:tblW w:w="0" w:type="auto"/>
        <w:tblInd w:w="123" w:type="dxa"/>
        <w:tblCellMar>
          <w:left w:w="0" w:type="dxa"/>
          <w:right w:w="0" w:type="dxa"/>
        </w:tblCellMar>
        <w:tblLook w:val="0000" w:firstRow="0" w:lastRow="0" w:firstColumn="0" w:lastColumn="0" w:noHBand="0" w:noVBand="0"/>
      </w:tblPr>
      <w:tblGrid>
        <w:gridCol w:w="2093"/>
        <w:gridCol w:w="7654"/>
      </w:tblGrid>
      <w:tr w:rsidR="00293664">
        <w:tc>
          <w:tcPr>
            <w:tcW w:w="20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Durata:</w:t>
            </w:r>
          </w:p>
        </w:tc>
        <w:tc>
          <w:tcPr>
            <w:tcW w:w="765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30 minuti</w:t>
            </w:r>
          </w:p>
        </w:tc>
      </w:tr>
      <w:tr w:rsidR="00293664">
        <w:tc>
          <w:tcPr>
            <w:tcW w:w="20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Materiale necessario:</w:t>
            </w:r>
          </w:p>
        </w:tc>
        <w:tc>
          <w:tcPr>
            <w:tcW w:w="765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pPr>
              <w:spacing w:line="276" w:lineRule="auto"/>
            </w:pPr>
            <w:r>
              <w:rPr>
                <w:rFonts w:ascii="Calibri" w:eastAsia="Calibri" w:hAnsi="Calibri" w:cs="Calibri"/>
              </w:rPr>
              <w:t>Cappelli di carta: blu, rosso, bianco, verde, nero, giallo (opzionale)</w:t>
            </w:r>
          </w:p>
          <w:p w:rsidR="00293664" w:rsidRDefault="00096925">
            <w:pPr>
              <w:spacing w:line="276" w:lineRule="auto"/>
            </w:pPr>
            <w:r>
              <w:rPr>
                <w:rFonts w:ascii="Calibri" w:eastAsia="Calibri" w:hAnsi="Calibri" w:cs="Calibri"/>
              </w:rPr>
              <w:t>Dispensa 1 - Pensare con quattro cappelli</w:t>
            </w:r>
          </w:p>
        </w:tc>
      </w:tr>
    </w:tbl>
    <w:p w:rsidR="00293664" w:rsidRDefault="00096925">
      <w:pPr>
        <w:spacing w:line="276" w:lineRule="auto"/>
      </w:pPr>
      <w:r>
        <w:rPr>
          <w:rFonts w:ascii="Calibri" w:eastAsia="Calibri" w:hAnsi="Calibri" w:cs="Calibri"/>
        </w:rPr>
        <w:t> </w:t>
      </w:r>
    </w:p>
    <w:p w:rsidR="00293664" w:rsidRDefault="00096925">
      <w:pPr>
        <w:spacing w:line="276" w:lineRule="auto"/>
      </w:pPr>
      <w:r>
        <w:rPr>
          <w:rFonts w:ascii="Calibri" w:eastAsia="Calibri" w:hAnsi="Calibri" w:cs="Calibri"/>
          <w:b/>
          <w:bCs/>
          <w:u w:val="single"/>
        </w:rPr>
        <w:t>Descrizione generale</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Concetti: esplorazione, inchiesta, ideazione</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Quali sono i benefici per gli studenti? Perché usare questo strumento?</w:t>
      </w:r>
    </w:p>
    <w:p w:rsidR="00293664" w:rsidRDefault="00096925" w:rsidP="006E68FC">
      <w:pPr>
        <w:spacing w:line="276" w:lineRule="auto"/>
        <w:jc w:val="both"/>
      </w:pPr>
      <w:bookmarkStart w:id="16" w:name="_Hlk514753033"/>
      <w:r>
        <w:rPr>
          <w:rFonts w:ascii="Calibri" w:eastAsia="Calibri" w:hAnsi="Calibri" w:cs="Calibri"/>
        </w:rPr>
        <w:t>L'obiettivo principale è esplorare diversi modi per risolvere i problemi.</w:t>
      </w:r>
      <w:bookmarkEnd w:id="16"/>
    </w:p>
    <w:p w:rsidR="00293664" w:rsidRDefault="00096925" w:rsidP="006E68FC">
      <w:pPr>
        <w:spacing w:line="276" w:lineRule="auto"/>
        <w:jc w:val="both"/>
      </w:pPr>
      <w:r>
        <w:rPr>
          <w:rFonts w:ascii="Calibri" w:eastAsia="Calibri" w:hAnsi="Calibri" w:cs="Calibri"/>
        </w:rPr>
        <w:t>A volte le buone idee arrivano in maniera insolita. L'obiettivo del brainstorming è far fluire le idee: nessuna idea è troppo pazza o inverosimile. In questa attività, gli studenti apprendono uno stile creativo e mirato di brainstorming chiamato pensiero parallelo, "indossando" diversi</w:t>
      </w:r>
      <w:r>
        <w:t xml:space="preserve"> </w:t>
      </w:r>
      <w:r>
        <w:rPr>
          <w:rFonts w:ascii="Calibri" w:eastAsia="Calibri" w:hAnsi="Calibri" w:cs="Calibri"/>
        </w:rPr>
        <w:t>cappelli colorati, che rappresentano diversi modi di affrontare lo stesso problema, quindi pensando in modi paralleli per trovare la soluzione migliore.</w:t>
      </w:r>
    </w:p>
    <w:p w:rsidR="00293664" w:rsidRDefault="00096925" w:rsidP="006E68FC">
      <w:pPr>
        <w:spacing w:line="276" w:lineRule="auto"/>
        <w:jc w:val="both"/>
      </w:pPr>
      <w:r>
        <w:rPr>
          <w:rFonts w:ascii="Calibri" w:eastAsia="Calibri" w:hAnsi="Calibri" w:cs="Calibri"/>
        </w:rPr>
        <w:t> </w:t>
      </w:r>
    </w:p>
    <w:p w:rsidR="00293664" w:rsidRDefault="00096925" w:rsidP="006E68FC">
      <w:pPr>
        <w:spacing w:line="276" w:lineRule="auto"/>
        <w:jc w:val="both"/>
      </w:pPr>
      <w:r>
        <w:rPr>
          <w:rFonts w:ascii="Calibri" w:eastAsia="Calibri" w:hAnsi="Calibri" w:cs="Calibri"/>
          <w:b/>
          <w:bCs/>
          <w:u w:val="single"/>
        </w:rPr>
        <w:t>Bisogni / obiettivi</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Tempo di mettere lo strumento in pratica: 30 minuti</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Materiali necessari: grande poster a mano o ritaglio per ogni</w:t>
      </w:r>
      <w:r>
        <w:t xml:space="preserve"> </w:t>
      </w:r>
      <w:r>
        <w:rPr>
          <w:rFonts w:ascii="Calibri" w:eastAsia="Calibri" w:hAnsi="Calibri" w:cs="Calibri"/>
        </w:rPr>
        <w:t>cappello di colore (blu, rosso, bianco e verde); pennarelli blu, rossi, neri (per il bianco) e verdi.</w:t>
      </w:r>
      <w:r w:rsidR="006B0772">
        <w:rPr>
          <w:rFonts w:ascii="Calibri" w:eastAsia="Calibri" w:hAnsi="Calibri" w:cs="Calibri"/>
        </w:rPr>
        <w:t xml:space="preserve"> </w:t>
      </w:r>
      <w:r>
        <w:rPr>
          <w:rFonts w:ascii="Calibri" w:eastAsia="Calibri" w:hAnsi="Calibri" w:cs="Calibri"/>
        </w:rPr>
        <w:t xml:space="preserve">In alternativa, è possibile utilizzare un dado : vedere il </w:t>
      </w:r>
      <w:r>
        <w:rPr>
          <w:rFonts w:ascii="Calibri" w:eastAsia="Calibri" w:hAnsi="Calibri" w:cs="Calibri"/>
          <w:i/>
          <w:iCs/>
        </w:rPr>
        <w:t>modello</w:t>
      </w:r>
      <w:r>
        <w:rPr>
          <w:rFonts w:ascii="Calibri" w:eastAsia="Calibri" w:hAnsi="Calibri" w:cs="Calibri"/>
        </w:rPr>
        <w:t xml:space="preserve"> nella dispensa 1.</w:t>
      </w:r>
    </w:p>
    <w:p w:rsidR="00293664" w:rsidRDefault="00096925" w:rsidP="006E68FC">
      <w:pPr>
        <w:spacing w:line="276" w:lineRule="auto"/>
        <w:jc w:val="both"/>
      </w:pPr>
      <w:r>
        <w:rPr>
          <w:rFonts w:ascii="Calibri" w:eastAsia="Calibri" w:hAnsi="Calibri" w:cs="Calibri"/>
        </w:rPr>
        <w:t> </w:t>
      </w:r>
    </w:p>
    <w:p w:rsidR="00293664" w:rsidRDefault="00096925" w:rsidP="006E68FC">
      <w:pPr>
        <w:spacing w:line="276" w:lineRule="auto"/>
        <w:jc w:val="both"/>
      </w:pPr>
      <w:r>
        <w:rPr>
          <w:rFonts w:ascii="Calibri" w:eastAsia="Calibri" w:hAnsi="Calibri" w:cs="Calibri"/>
          <w:b/>
          <w:bCs/>
          <w:u w:val="single"/>
        </w:rPr>
        <w:t>Istruzioni</w:t>
      </w:r>
    </w:p>
    <w:p w:rsidR="00293664" w:rsidRDefault="00096925" w:rsidP="006E68FC">
      <w:pPr>
        <w:spacing w:line="276" w:lineRule="auto"/>
        <w:jc w:val="both"/>
      </w:pPr>
      <w:r>
        <w:rPr>
          <w:rFonts w:ascii="Calibri" w:eastAsia="Calibri" w:hAnsi="Calibri" w:cs="Calibri"/>
        </w:rPr>
        <w:t xml:space="preserve">Descrizione per lo sviluppo di questa dinamica, spiegazione delle fasi, tempo necessario per ogni fase, elementi da tenere in considerazione per applicare la dinamica. </w:t>
      </w:r>
    </w:p>
    <w:p w:rsidR="00293664" w:rsidRDefault="00096925" w:rsidP="006E68FC">
      <w:pPr>
        <w:spacing w:line="276" w:lineRule="auto"/>
        <w:jc w:val="both"/>
      </w:pPr>
      <w:r>
        <w:rPr>
          <w:rFonts w:ascii="Calibri" w:eastAsia="Calibri" w:hAnsi="Calibri" w:cs="Calibri"/>
        </w:rPr>
        <w:t>Prima di iniziare, descrivi cosa rappresenta ciascun cappello colorato (vedi sotto). Spiega agli studenti che useranno questo processo creativo di</w:t>
      </w:r>
      <w:r>
        <w:t xml:space="preserve"> </w:t>
      </w:r>
      <w:r>
        <w:rPr>
          <w:rFonts w:ascii="Calibri" w:eastAsia="Calibri" w:hAnsi="Calibri" w:cs="Calibri"/>
        </w:rPr>
        <w:t>risoluzione dei problemi per affrontare un problema importante per il gruppo.</w:t>
      </w:r>
    </w:p>
    <w:p w:rsidR="00293664" w:rsidRDefault="00096925" w:rsidP="006E68FC">
      <w:pPr>
        <w:spacing w:line="276" w:lineRule="auto"/>
        <w:jc w:val="both"/>
      </w:pPr>
      <w:r>
        <w:rPr>
          <w:rFonts w:ascii="Calibri" w:eastAsia="Calibri" w:hAnsi="Calibri" w:cs="Calibri"/>
          <w:sz w:val="10"/>
          <w:szCs w:val="10"/>
        </w:rPr>
        <w:t> </w:t>
      </w:r>
    </w:p>
    <w:p w:rsidR="00293664" w:rsidRDefault="00096925" w:rsidP="006E68FC">
      <w:pPr>
        <w:spacing w:line="276" w:lineRule="auto"/>
        <w:jc w:val="both"/>
      </w:pPr>
      <w:r>
        <w:rPr>
          <w:rFonts w:ascii="Calibri" w:eastAsia="Calibri" w:hAnsi="Calibri" w:cs="Calibri"/>
        </w:rPr>
        <w:t>Per esempio:</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i dipendenti vogliono cambiare ciò che viene servito nella mensa aziendale;</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una casa editrice di giochi vuole progettare e vendere magliette per promuovere un nuovo gioco per adolescenti.</w:t>
      </w:r>
    </w:p>
    <w:p w:rsidR="00293664" w:rsidRDefault="00096925" w:rsidP="006E68FC">
      <w:pPr>
        <w:spacing w:line="276" w:lineRule="auto"/>
        <w:jc w:val="both"/>
      </w:pPr>
      <w:r>
        <w:rPr>
          <w:rFonts w:ascii="Calibri" w:eastAsia="Calibri" w:hAnsi="Calibri" w:cs="Calibri"/>
          <w:sz w:val="10"/>
          <w:szCs w:val="10"/>
        </w:rPr>
        <w:t> </w:t>
      </w:r>
    </w:p>
    <w:p w:rsidR="00293664" w:rsidRDefault="00096925" w:rsidP="006E68FC">
      <w:pPr>
        <w:spacing w:line="276" w:lineRule="auto"/>
        <w:jc w:val="both"/>
      </w:pPr>
      <w:r>
        <w:rPr>
          <w:rFonts w:ascii="Calibri" w:eastAsia="Calibri" w:hAnsi="Calibri" w:cs="Calibri"/>
        </w:rPr>
        <w:t>Stabilisci alcune regole di base: nessuna interruzione, nessuna critica, e tutti devono svolgere un turno.</w:t>
      </w:r>
      <w:r w:rsidR="00D032E7">
        <w:rPr>
          <w:rFonts w:ascii="Calibri" w:eastAsia="Calibri" w:hAnsi="Calibri" w:cs="Calibri"/>
        </w:rPr>
        <w:t xml:space="preserve"> </w:t>
      </w:r>
      <w:r>
        <w:rPr>
          <w:rFonts w:ascii="Calibri" w:eastAsia="Calibri" w:hAnsi="Calibri" w:cs="Calibri"/>
        </w:rPr>
        <w:t>Come facilitatore, assicurati che gli</w:t>
      </w:r>
      <w:r>
        <w:t xml:space="preserve"> </w:t>
      </w:r>
      <w:r>
        <w:rPr>
          <w:rFonts w:ascii="Calibri" w:eastAsia="Calibri" w:hAnsi="Calibri" w:cs="Calibri"/>
        </w:rPr>
        <w:t>studenti rimangano con il cappello del momento.</w:t>
      </w:r>
    </w:p>
    <w:p w:rsidR="00293664" w:rsidRDefault="00096925" w:rsidP="006E68FC">
      <w:pPr>
        <w:spacing w:line="276" w:lineRule="auto"/>
        <w:jc w:val="both"/>
      </w:pPr>
      <w:r>
        <w:rPr>
          <w:rFonts w:ascii="Calibri" w:eastAsia="Calibri" w:hAnsi="Calibri" w:cs="Calibri"/>
          <w:sz w:val="10"/>
          <w:szCs w:val="10"/>
        </w:rPr>
        <w:t> </w:t>
      </w:r>
    </w:p>
    <w:p w:rsidR="00293664" w:rsidRDefault="00096925" w:rsidP="006E68FC">
      <w:pPr>
        <w:spacing w:line="276" w:lineRule="auto"/>
        <w:jc w:val="both"/>
      </w:pPr>
      <w:r>
        <w:rPr>
          <w:rFonts w:ascii="Calibri" w:eastAsia="Calibri" w:hAnsi="Calibri" w:cs="Calibri"/>
        </w:rPr>
        <w:t>Annota le idee su ciascun poster con il pennarello di colore appropriato o chiedi agli studenti di trascriverle.</w:t>
      </w:r>
    </w:p>
    <w:p w:rsidR="00293664" w:rsidRDefault="00096925" w:rsidP="006E68FC">
      <w:pPr>
        <w:spacing w:line="276" w:lineRule="auto"/>
        <w:jc w:val="both"/>
      </w:pPr>
      <w:r>
        <w:rPr>
          <w:rFonts w:ascii="Calibri" w:eastAsia="Calibri" w:hAnsi="Calibri" w:cs="Calibri"/>
          <w:sz w:val="10"/>
          <w:szCs w:val="10"/>
        </w:rPr>
        <w:t> </w:t>
      </w:r>
    </w:p>
    <w:p w:rsidR="00293664" w:rsidRPr="00544A10" w:rsidRDefault="00096925" w:rsidP="006E68FC">
      <w:pPr>
        <w:spacing w:line="276" w:lineRule="auto"/>
        <w:jc w:val="both"/>
        <w:rPr>
          <w:rFonts w:asciiTheme="minorHAnsi" w:hAnsiTheme="minorHAnsi" w:cstheme="minorHAnsi"/>
        </w:rPr>
      </w:pPr>
      <w:r w:rsidRPr="00544A10">
        <w:rPr>
          <w:rFonts w:asciiTheme="minorHAnsi" w:eastAsia="Calibri" w:hAnsiTheme="minorHAnsi" w:cstheme="minorHAnsi"/>
        </w:rPr>
        <w:lastRenderedPageBreak/>
        <w:t>Chiedi agli studenti di indossare i loro cappelli blu. Il</w:t>
      </w:r>
      <w:r w:rsidRPr="00544A10">
        <w:rPr>
          <w:rFonts w:asciiTheme="minorHAnsi" w:hAnsiTheme="minorHAnsi" w:cstheme="minorHAnsi"/>
        </w:rPr>
        <w:t xml:space="preserve"> </w:t>
      </w:r>
      <w:r w:rsidRPr="00544A10">
        <w:rPr>
          <w:rFonts w:asciiTheme="minorHAnsi" w:eastAsia="Calibri" w:hAnsiTheme="minorHAnsi" w:cstheme="minorHAnsi"/>
        </w:rPr>
        <w:t>cappello</w:t>
      </w:r>
      <w:r w:rsidRPr="00544A10">
        <w:rPr>
          <w:rFonts w:asciiTheme="minorHAnsi" w:hAnsiTheme="minorHAnsi" w:cstheme="minorHAnsi"/>
        </w:rPr>
        <w:t xml:space="preserve"> blu </w:t>
      </w:r>
      <w:r w:rsidRPr="00544A10">
        <w:rPr>
          <w:rFonts w:asciiTheme="minorHAnsi" w:eastAsia="Calibri" w:hAnsiTheme="minorHAnsi" w:cstheme="minorHAnsi"/>
        </w:rPr>
        <w:t xml:space="preserve">permette loro di </w:t>
      </w:r>
      <w:r w:rsidR="00544A10" w:rsidRPr="00544A10">
        <w:rPr>
          <w:rFonts w:asciiTheme="minorHAnsi" w:eastAsia="Calibri" w:hAnsiTheme="minorHAnsi" w:cstheme="minorHAnsi"/>
        </w:rPr>
        <w:t>organizzare i pensieri</w:t>
      </w:r>
      <w:r w:rsidRPr="00544A10">
        <w:rPr>
          <w:rFonts w:asciiTheme="minorHAnsi" w:eastAsia="Calibri" w:hAnsiTheme="minorHAnsi" w:cstheme="minorHAnsi"/>
        </w:rPr>
        <w:t xml:space="preserve"> e definire il problema da discutere.</w:t>
      </w:r>
      <w:r w:rsidR="002302C5" w:rsidRPr="00544A10">
        <w:rPr>
          <w:rFonts w:asciiTheme="minorHAnsi" w:eastAsia="Calibri" w:hAnsiTheme="minorHAnsi" w:cstheme="minorHAnsi"/>
        </w:rPr>
        <w:t xml:space="preserve"> </w:t>
      </w:r>
      <w:r w:rsidRPr="00544A10">
        <w:rPr>
          <w:rFonts w:asciiTheme="minorHAnsi" w:eastAsia="Calibri" w:hAnsiTheme="minorHAnsi" w:cstheme="minorHAnsi"/>
        </w:rPr>
        <w:t xml:space="preserve">Prepara il terreno per la discussione. </w:t>
      </w:r>
    </w:p>
    <w:p w:rsidR="00293664" w:rsidRPr="00544A10" w:rsidRDefault="00096925" w:rsidP="006E68FC">
      <w:pPr>
        <w:spacing w:line="276" w:lineRule="auto"/>
        <w:jc w:val="both"/>
        <w:rPr>
          <w:rFonts w:asciiTheme="minorHAnsi" w:hAnsiTheme="minorHAnsi" w:cstheme="minorHAnsi"/>
        </w:rPr>
      </w:pPr>
      <w:r w:rsidRPr="00544A10">
        <w:rPr>
          <w:rFonts w:asciiTheme="minorHAnsi" w:eastAsia="Calibri" w:hAnsiTheme="minorHAnsi" w:cstheme="minorHAnsi"/>
        </w:rPr>
        <w:t xml:space="preserve">Chiedi agli studenti di cambiare e mettersi i cappelli rossi. Questa è la loro occasione per parlare dei loro sentimenti riguardo al problema. Fai uno o due round, o più se necessario. </w:t>
      </w:r>
    </w:p>
    <w:p w:rsidR="00293664" w:rsidRDefault="00096925" w:rsidP="006E68FC">
      <w:pPr>
        <w:spacing w:line="276" w:lineRule="auto"/>
        <w:jc w:val="both"/>
      </w:pPr>
      <w:r>
        <w:rPr>
          <w:rFonts w:ascii="Calibri" w:eastAsia="Calibri" w:hAnsi="Calibri" w:cs="Calibri"/>
          <w:sz w:val="10"/>
          <w:szCs w:val="10"/>
        </w:rPr>
        <w:t> </w:t>
      </w:r>
    </w:p>
    <w:p w:rsidR="00293664" w:rsidRDefault="00096925" w:rsidP="006E68FC">
      <w:pPr>
        <w:spacing w:line="276" w:lineRule="auto"/>
        <w:jc w:val="both"/>
      </w:pPr>
      <w:r>
        <w:rPr>
          <w:rFonts w:ascii="Calibri" w:eastAsia="Calibri" w:hAnsi="Calibri" w:cs="Calibri"/>
        </w:rPr>
        <w:t xml:space="preserve">Ora chiedi agli studenti di indossare i cappelli bianchi, che rappresentano i fatti. Chiedi loro di condividere qualsiasi fatto che conoscono della situazione. </w:t>
      </w:r>
    </w:p>
    <w:p w:rsidR="00293664" w:rsidRDefault="00096925" w:rsidP="006E68FC">
      <w:pPr>
        <w:spacing w:line="276" w:lineRule="auto"/>
        <w:jc w:val="both"/>
      </w:pPr>
      <w:r>
        <w:rPr>
          <w:rFonts w:ascii="Calibri" w:eastAsia="Calibri" w:hAnsi="Calibri" w:cs="Calibri"/>
          <w:sz w:val="10"/>
          <w:szCs w:val="10"/>
        </w:rPr>
        <w:t> </w:t>
      </w:r>
    </w:p>
    <w:p w:rsidR="00293664" w:rsidRDefault="00096925" w:rsidP="006E68FC">
      <w:pPr>
        <w:spacing w:line="276" w:lineRule="auto"/>
        <w:jc w:val="both"/>
      </w:pPr>
      <w:r>
        <w:rPr>
          <w:rFonts w:ascii="Calibri" w:eastAsia="Calibri" w:hAnsi="Calibri" w:cs="Calibri"/>
        </w:rPr>
        <w:t xml:space="preserve">Chiedi agli studenti di indossare i loro cappelli verdi. Questo rappresenta il pensiero creativo. Gli studenti possono fornire una qualsiasi idea come soluzione. Digli di non preoccuparsi se l'idea è pratica o possibile - tutto va bene durante un brainstorming. </w:t>
      </w:r>
    </w:p>
    <w:p w:rsidR="00293664" w:rsidRDefault="00096925" w:rsidP="006E68FC">
      <w:pPr>
        <w:spacing w:line="276" w:lineRule="auto"/>
        <w:jc w:val="both"/>
      </w:pPr>
      <w:r>
        <w:rPr>
          <w:rFonts w:ascii="Calibri" w:eastAsia="Calibri" w:hAnsi="Calibri" w:cs="Calibri"/>
          <w:sz w:val="10"/>
          <w:szCs w:val="10"/>
        </w:rPr>
        <w:t> </w:t>
      </w:r>
    </w:p>
    <w:p w:rsidR="00293664" w:rsidRDefault="00096925" w:rsidP="006E68FC">
      <w:pPr>
        <w:spacing w:line="276" w:lineRule="auto"/>
        <w:jc w:val="both"/>
      </w:pPr>
      <w:r>
        <w:rPr>
          <w:rFonts w:ascii="Calibri" w:eastAsia="Calibri" w:hAnsi="Calibri" w:cs="Calibri"/>
        </w:rPr>
        <w:t>Rivedi le idee sui poster. Infine, chiedi agli studenti di indossare di nuovo i loro cappelli blu. Chiedi: cosa è stato ottenuto? Quali possibili soluzioni sono state scoperte? Quali sono i prossimi passi?</w:t>
      </w:r>
    </w:p>
    <w:p w:rsidR="00293664" w:rsidRDefault="00096925" w:rsidP="006E68FC">
      <w:pPr>
        <w:spacing w:line="276" w:lineRule="auto"/>
        <w:jc w:val="both"/>
      </w:pPr>
      <w:r>
        <w:rPr>
          <w:rFonts w:ascii="Calibri" w:eastAsia="Calibri" w:hAnsi="Calibri" w:cs="Calibri"/>
          <w:sz w:val="10"/>
          <w:szCs w:val="10"/>
        </w:rPr>
        <w:t> </w:t>
      </w:r>
    </w:p>
    <w:p w:rsidR="00293664" w:rsidRDefault="00096925" w:rsidP="006E68FC">
      <w:pPr>
        <w:spacing w:line="276" w:lineRule="auto"/>
        <w:jc w:val="both"/>
      </w:pPr>
      <w:r>
        <w:rPr>
          <w:rFonts w:ascii="Calibri" w:eastAsia="Calibri" w:hAnsi="Calibri" w:cs="Calibri"/>
        </w:rPr>
        <w:t xml:space="preserve">Dopo l'attività, chiedi: Questo modo di pensare era un buon modo per trovare nuove idee e soluzioni? Perché o perché no? Come si potrebbe fare brainstorming da soli? In cosa differisce dal brainstorming di gruppo? </w:t>
      </w:r>
    </w:p>
    <w:p w:rsidR="00293664" w:rsidRDefault="00096925">
      <w:pPr>
        <w:spacing w:line="276" w:lineRule="auto"/>
      </w:pPr>
      <w:r>
        <w:rPr>
          <w:rFonts w:ascii="Calibri" w:eastAsia="Calibri" w:hAnsi="Calibri" w:cs="Calibri"/>
        </w:rPr>
        <w:t> </w:t>
      </w:r>
    </w:p>
    <w:p w:rsidR="00293664" w:rsidRDefault="00096925" w:rsidP="006E68FC">
      <w:pPr>
        <w:spacing w:line="276" w:lineRule="auto"/>
        <w:jc w:val="both"/>
      </w:pPr>
      <w:r>
        <w:rPr>
          <w:rFonts w:ascii="Calibri" w:eastAsia="Calibri" w:hAnsi="Calibri" w:cs="Calibri"/>
          <w:b/>
          <w:bCs/>
          <w:u w:val="single"/>
        </w:rPr>
        <w:t>Suggerimenti e commenti</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Riferimenti (se lo strumento necessita di una menzione, ad esempio se è adattato da un altro strumento o chi è l'autore)</w:t>
      </w:r>
      <w:r>
        <w:t xml:space="preserve"> </w:t>
      </w:r>
      <w:hyperlink r:id="rId48" w:history="1">
        <w:r>
          <w:rPr>
            <w:rFonts w:ascii="Calibri" w:eastAsia="Calibri" w:hAnsi="Calibri" w:cs="Calibri"/>
            <w:color w:val="000000"/>
            <w:u w:val="single"/>
          </w:rPr>
          <w:t>http://www.debonogroup.com/six_thinking_hats.php</w:t>
        </w:r>
      </w:hyperlink>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Suggerimenti per personalizzare l'uso:</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Per andare oltre: Come estensione dell'esercizio, chiedi agli studenti di scegliere le loro soluzioni preferite.</w:t>
      </w:r>
      <w:r w:rsidR="006625E5">
        <w:rPr>
          <w:rFonts w:ascii="Calibri" w:eastAsia="Calibri" w:hAnsi="Calibri" w:cs="Calibri"/>
        </w:rPr>
        <w:t xml:space="preserve"> </w:t>
      </w:r>
      <w:r>
        <w:rPr>
          <w:rFonts w:ascii="Calibri" w:eastAsia="Calibri" w:hAnsi="Calibri" w:cs="Calibri"/>
        </w:rPr>
        <w:t>Raggruppali in base alla soluzione scelta e chiedi a dei volontari di interpretare in un gioco di ruolo questa soluzione.</w:t>
      </w:r>
    </w:p>
    <w:p w:rsidR="00293664" w:rsidRDefault="00096925">
      <w:r>
        <w:rPr>
          <w:rFonts w:ascii="Calibri" w:eastAsia="Calibri" w:hAnsi="Calibri" w:cs="Calibri"/>
        </w:rPr>
        <w:t> </w:t>
      </w:r>
    </w:p>
    <w:p w:rsidR="00293664" w:rsidRDefault="00096925">
      <w:r>
        <w:rPr>
          <w:rFonts w:ascii="Calibri" w:eastAsia="Calibri" w:hAnsi="Calibri" w:cs="Calibri"/>
        </w:rPr>
        <w:t> </w:t>
      </w:r>
    </w:p>
    <w:p w:rsidR="00293664" w:rsidRDefault="00096925">
      <w:r>
        <w:rPr>
          <w:rFonts w:ascii="Calibri" w:eastAsia="Calibri" w:hAnsi="Calibri" w:cs="Calibri"/>
        </w:rPr>
        <w:t> </w:t>
      </w:r>
    </w:p>
    <w:p w:rsidR="00293664" w:rsidRDefault="00096925">
      <w:bookmarkStart w:id="17" w:name="_Toc513059736"/>
      <w:r>
        <w:br w:type="page"/>
      </w:r>
      <w:bookmarkEnd w:id="17"/>
    </w:p>
    <w:p w:rsidR="00293664" w:rsidRDefault="00096925">
      <w:pPr>
        <w:pStyle w:val="Heading3"/>
        <w:keepLines/>
        <w:spacing w:before="40" w:after="240"/>
        <w:ind w:left="426"/>
      </w:pPr>
      <w:r>
        <w:rPr>
          <w:rFonts w:ascii="Calibri Light" w:eastAsia="Calibri Light" w:hAnsi="Calibri Light" w:cs="Calibri Light"/>
          <w:b w:val="0"/>
          <w:bCs w:val="0"/>
          <w:i/>
          <w:iCs/>
          <w:sz w:val="24"/>
          <w:szCs w:val="24"/>
        </w:rPr>
        <w:lastRenderedPageBreak/>
        <w:t>3.5</w:t>
      </w:r>
      <w:r>
        <w:rPr>
          <w:b w:val="0"/>
          <w:bCs w:val="0"/>
        </w:rPr>
        <w:t xml:space="preserve"> </w:t>
      </w:r>
      <w:bookmarkStart w:id="18" w:name="_Toc514323517"/>
      <w:r>
        <w:rPr>
          <w:rFonts w:ascii="Calibri Light" w:eastAsia="Calibri Light" w:hAnsi="Calibri Light" w:cs="Calibri Light"/>
          <w:b w:val="0"/>
          <w:bCs w:val="0"/>
          <w:i/>
          <w:iCs/>
          <w:sz w:val="24"/>
          <w:szCs w:val="24"/>
        </w:rPr>
        <w:t>Un modello aziendale innovativo: il Creative Project Canvas (CPC)</w:t>
      </w:r>
      <w:bookmarkEnd w:id="18"/>
    </w:p>
    <w:tbl>
      <w:tblPr>
        <w:tblW w:w="0" w:type="auto"/>
        <w:tblInd w:w="123" w:type="dxa"/>
        <w:tblCellMar>
          <w:left w:w="0" w:type="dxa"/>
          <w:right w:w="0" w:type="dxa"/>
        </w:tblCellMar>
        <w:tblLook w:val="0000" w:firstRow="0" w:lastRow="0" w:firstColumn="0" w:lastColumn="0" w:noHBand="0" w:noVBand="0"/>
      </w:tblPr>
      <w:tblGrid>
        <w:gridCol w:w="2093"/>
        <w:gridCol w:w="7654"/>
      </w:tblGrid>
      <w:tr w:rsidR="00293664">
        <w:tc>
          <w:tcPr>
            <w:tcW w:w="20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Durata:</w:t>
            </w:r>
          </w:p>
        </w:tc>
        <w:tc>
          <w:tcPr>
            <w:tcW w:w="765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15 minuti</w:t>
            </w:r>
          </w:p>
        </w:tc>
      </w:tr>
      <w:tr w:rsidR="00293664">
        <w:tc>
          <w:tcPr>
            <w:tcW w:w="20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Materiale necessario:</w:t>
            </w:r>
          </w:p>
        </w:tc>
        <w:tc>
          <w:tcPr>
            <w:tcW w:w="765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pPr>
              <w:spacing w:line="276" w:lineRule="auto"/>
            </w:pPr>
            <w:r>
              <w:rPr>
                <w:rFonts w:ascii="Calibri" w:eastAsia="Calibri" w:hAnsi="Calibri" w:cs="Calibri"/>
              </w:rPr>
              <w:t>PPT (Diapositive 15-20)</w:t>
            </w:r>
          </w:p>
        </w:tc>
      </w:tr>
    </w:tbl>
    <w:p w:rsidR="00293664" w:rsidRDefault="00096925">
      <w:r>
        <w:rPr>
          <w:rFonts w:ascii="Calibri" w:eastAsia="Calibri" w:hAnsi="Calibri" w:cs="Calibri"/>
        </w:rPr>
        <w:t> </w:t>
      </w:r>
    </w:p>
    <w:p w:rsidR="00293664" w:rsidRDefault="00096925">
      <w:bookmarkStart w:id="19" w:name="_Toc513059737"/>
      <w:r>
        <w:rPr>
          <w:rFonts w:ascii="Calibri" w:eastAsia="Calibri" w:hAnsi="Calibri" w:cs="Calibri"/>
          <w:b/>
          <w:bCs/>
          <w:u w:val="single"/>
        </w:rPr>
        <w:t>Cos'è il Creative Project Canvas?</w:t>
      </w:r>
      <w:bookmarkEnd w:id="19"/>
    </w:p>
    <w:p w:rsidR="00293664" w:rsidRDefault="00096925" w:rsidP="006E68FC">
      <w:pPr>
        <w:jc w:val="both"/>
      </w:pPr>
      <w:r>
        <w:rPr>
          <w:rFonts w:ascii="Calibri" w:eastAsia="Calibri" w:hAnsi="Calibri" w:cs="Calibri"/>
        </w:rPr>
        <w:t>Partendo dal Business Model Canvas (BMC) che è uno strumento di gestione strategica e imprenditoriale per visualizzare la tua idea e farla diventare un progetto vivente, Materahub ha sviluppato l'innovativo Creative Project Canvas.</w:t>
      </w:r>
    </w:p>
    <w:p w:rsidR="00293664" w:rsidRDefault="00096925" w:rsidP="006E68FC">
      <w:pPr>
        <w:jc w:val="both"/>
      </w:pPr>
      <w:r>
        <w:rPr>
          <w:rFonts w:ascii="Calibri" w:eastAsia="Calibri" w:hAnsi="Calibri" w:cs="Calibri"/>
        </w:rPr>
        <w:t> </w:t>
      </w:r>
    </w:p>
    <w:p w:rsidR="00293664" w:rsidRDefault="00096925" w:rsidP="006E68FC">
      <w:pPr>
        <w:jc w:val="both"/>
      </w:pPr>
      <w:r>
        <w:rPr>
          <w:rFonts w:ascii="Calibri" w:eastAsia="Calibri" w:hAnsi="Calibri" w:cs="Calibri"/>
        </w:rPr>
        <w:t xml:space="preserve">Come la tela di un artista, è un luogo in cui trasformare la tua ispirazione creativa in realtà e condividerla con un pubblico più ampio. </w:t>
      </w:r>
    </w:p>
    <w:p w:rsidR="00293664" w:rsidRDefault="00096925">
      <w:r>
        <w:rPr>
          <w:rFonts w:ascii="Calibri" w:eastAsia="Calibri" w:hAnsi="Calibri" w:cs="Calibri"/>
        </w:rPr>
        <w:t> </w:t>
      </w:r>
      <w:r w:rsidR="002461C1">
        <w:rPr>
          <w:noProof/>
          <w:lang w:val="en-US" w:eastAsia="en-US"/>
        </w:rPr>
        <w:drawing>
          <wp:inline distT="0" distB="0" distL="0" distR="0" wp14:anchorId="370CB765" wp14:editId="7DE47CEC">
            <wp:extent cx="5143500" cy="3228975"/>
            <wp:effectExtent l="0" t="0" r="0" b="9525"/>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43500" cy="3228975"/>
                    </a:xfrm>
                    <a:prstGeom prst="rect">
                      <a:avLst/>
                    </a:prstGeom>
                    <a:noFill/>
                    <a:ln>
                      <a:noFill/>
                    </a:ln>
                  </pic:spPr>
                </pic:pic>
              </a:graphicData>
            </a:graphic>
          </wp:inline>
        </w:drawing>
      </w:r>
    </w:p>
    <w:p w:rsidR="00293664" w:rsidRDefault="00096925">
      <w:pPr>
        <w:jc w:val="center"/>
      </w:pPr>
      <w:r>
        <w:rPr>
          <w:rFonts w:ascii="Calibri" w:eastAsia="Calibri" w:hAnsi="Calibri" w:cs="Calibri"/>
        </w:rPr>
        <w:t> </w:t>
      </w:r>
    </w:p>
    <w:p w:rsidR="00293664" w:rsidRDefault="00096925">
      <w:r>
        <w:rPr>
          <w:rFonts w:ascii="Calibri" w:eastAsia="Calibri" w:hAnsi="Calibri" w:cs="Calibri"/>
        </w:rPr>
        <w:t> </w:t>
      </w:r>
    </w:p>
    <w:p w:rsidR="00293664" w:rsidRDefault="002461C1" w:rsidP="006E68FC">
      <w:pPr>
        <w:jc w:val="both"/>
      </w:pPr>
      <w:r>
        <w:rPr>
          <w:rFonts w:ascii="Calibri" w:eastAsia="Calibri" w:hAnsi="Calibri" w:cs="Calibri"/>
        </w:rPr>
        <w:t>Creative Project Canvas è un q</w:t>
      </w:r>
      <w:r w:rsidR="00096925">
        <w:rPr>
          <w:rFonts w:ascii="Calibri" w:eastAsia="Calibri" w:hAnsi="Calibri" w:cs="Calibri"/>
        </w:rPr>
        <w:t>uadro visivo strategico che aiuta artisti e creativi a pianificare progetti SOSTENIBILI, in cui la sostenibilità non si riferisce necessariamente a profitti economici a lungo termine, ma a solide basi che è necessario stabilire per i tuoi progetti umani professionali.</w:t>
      </w:r>
    </w:p>
    <w:p w:rsidR="00293664" w:rsidRDefault="00096925" w:rsidP="006E68FC">
      <w:pPr>
        <w:jc w:val="both"/>
      </w:pPr>
      <w:r>
        <w:rPr>
          <w:rFonts w:ascii="Calibri" w:eastAsia="Calibri" w:hAnsi="Calibri" w:cs="Calibri"/>
        </w:rPr>
        <w:t> </w:t>
      </w:r>
    </w:p>
    <w:p w:rsidR="00293664" w:rsidRDefault="00096925" w:rsidP="006E68FC">
      <w:pPr>
        <w:jc w:val="both"/>
      </w:pPr>
      <w:r>
        <w:rPr>
          <w:rFonts w:ascii="Calibri" w:eastAsia="Calibri" w:hAnsi="Calibri" w:cs="Calibri"/>
        </w:rPr>
        <w:t xml:space="preserve">Guardiamo questa breve presentazione del Creative Project Canvas </w:t>
      </w:r>
    </w:p>
    <w:p w:rsidR="00293664" w:rsidRDefault="00056C70" w:rsidP="006E68FC">
      <w:pPr>
        <w:jc w:val="both"/>
      </w:pPr>
      <w:hyperlink r:id="rId50" w:history="1">
        <w:r w:rsidR="00096925">
          <w:rPr>
            <w:rFonts w:ascii="Calibri" w:eastAsia="Calibri" w:hAnsi="Calibri" w:cs="Calibri"/>
            <w:color w:val="0563C1"/>
            <w:u w:val="single"/>
          </w:rPr>
          <w:t>https://www.youtube.com/watch?v=L3lygHXuhZg</w:t>
        </w:r>
      </w:hyperlink>
    </w:p>
    <w:p w:rsidR="00293664" w:rsidRDefault="00096925" w:rsidP="006E68FC">
      <w:pPr>
        <w:jc w:val="both"/>
      </w:pPr>
      <w:r>
        <w:rPr>
          <w:rFonts w:ascii="Calibri" w:eastAsia="Calibri" w:hAnsi="Calibri" w:cs="Calibri"/>
        </w:rPr>
        <w:t> </w:t>
      </w:r>
    </w:p>
    <w:p w:rsidR="00293664" w:rsidRDefault="00096925" w:rsidP="006E68FC">
      <w:pPr>
        <w:jc w:val="both"/>
      </w:pPr>
      <w:r>
        <w:rPr>
          <w:rFonts w:ascii="Calibri" w:eastAsia="Calibri" w:hAnsi="Calibri" w:cs="Calibri"/>
        </w:rPr>
        <w:t xml:space="preserve">Il nostro CREATIVE PROJECT CANVAS è uno strumento di esplorazione e pianificazione di idee per progetti creativi. </w:t>
      </w:r>
    </w:p>
    <w:p w:rsidR="00293664" w:rsidRDefault="00096925" w:rsidP="006E68FC">
      <w:pPr>
        <w:jc w:val="both"/>
      </w:pPr>
      <w:r>
        <w:rPr>
          <w:rFonts w:ascii="Calibri" w:eastAsia="Calibri" w:hAnsi="Calibri" w:cs="Calibri"/>
        </w:rPr>
        <w:t> </w:t>
      </w:r>
    </w:p>
    <w:p w:rsidR="00293664" w:rsidRDefault="00096925" w:rsidP="006E68FC">
      <w:pPr>
        <w:jc w:val="both"/>
        <w:rPr>
          <w:rFonts w:ascii="Calibri" w:eastAsia="Calibri" w:hAnsi="Calibri" w:cs="Calibri"/>
        </w:rPr>
      </w:pPr>
      <w:r>
        <w:rPr>
          <w:rFonts w:ascii="Calibri" w:eastAsia="Calibri" w:hAnsi="Calibri" w:cs="Calibri"/>
        </w:rPr>
        <w:t xml:space="preserve">Ci sono 9 temi per ogni blocco, comprese le domande per aiutarti a chiarire e riflettere sul tuo progetto. Scopri la tua risposta! </w:t>
      </w:r>
    </w:p>
    <w:p w:rsidR="002461C1" w:rsidRDefault="002461C1">
      <w:r>
        <w:rPr>
          <w:noProof/>
          <w:lang w:val="en-US" w:eastAsia="en-US"/>
        </w:rPr>
        <w:lastRenderedPageBreak/>
        <w:drawing>
          <wp:inline distT="0" distB="0" distL="0" distR="0">
            <wp:extent cx="6332220" cy="3872230"/>
            <wp:effectExtent l="0"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C ITA.jpg"/>
                    <pic:cNvPicPr/>
                  </pic:nvPicPr>
                  <pic:blipFill>
                    <a:blip r:embed="rId51">
                      <a:extLst>
                        <a:ext uri="{28A0092B-C50C-407E-A947-70E740481C1C}">
                          <a14:useLocalDpi xmlns:a14="http://schemas.microsoft.com/office/drawing/2010/main" val="0"/>
                        </a:ext>
                      </a:extLst>
                    </a:blip>
                    <a:stretch>
                      <a:fillRect/>
                    </a:stretch>
                  </pic:blipFill>
                  <pic:spPr>
                    <a:xfrm>
                      <a:off x="0" y="0"/>
                      <a:ext cx="6332220" cy="3872230"/>
                    </a:xfrm>
                    <a:prstGeom prst="rect">
                      <a:avLst/>
                    </a:prstGeom>
                  </pic:spPr>
                </pic:pic>
              </a:graphicData>
            </a:graphic>
          </wp:inline>
        </w:drawing>
      </w:r>
    </w:p>
    <w:p w:rsidR="00293664" w:rsidRDefault="00096925">
      <w:pPr>
        <w:jc w:val="center"/>
      </w:pPr>
      <w:r>
        <w:rPr>
          <w:rFonts w:ascii="Calibri" w:eastAsia="Calibri" w:hAnsi="Calibri" w:cs="Calibri"/>
        </w:rPr>
        <w:t> </w:t>
      </w:r>
    </w:p>
    <w:p w:rsidR="00293664" w:rsidRDefault="00096925" w:rsidP="006E68FC">
      <w:pPr>
        <w:jc w:val="both"/>
      </w:pPr>
      <w:r>
        <w:rPr>
          <w:rFonts w:ascii="Calibri" w:eastAsia="Calibri" w:hAnsi="Calibri" w:cs="Calibri"/>
        </w:rPr>
        <w:t>Qui puoi vedere la sudd</w:t>
      </w:r>
      <w:r w:rsidR="002302C5">
        <w:rPr>
          <w:rFonts w:ascii="Calibri" w:eastAsia="Calibri" w:hAnsi="Calibri" w:cs="Calibri"/>
        </w:rPr>
        <w:t>ivisione del Creative Project Ca</w:t>
      </w:r>
      <w:r>
        <w:rPr>
          <w:rFonts w:ascii="Calibri" w:eastAsia="Calibri" w:hAnsi="Calibri" w:cs="Calibri"/>
        </w:rPr>
        <w:t>nvas in 4 parti per aiutarti e visualizzare gli aspetti principali del tuo progetto.</w:t>
      </w:r>
    </w:p>
    <w:p w:rsidR="00293664" w:rsidRDefault="00096925">
      <w:r>
        <w:rPr>
          <w:rFonts w:ascii="Calibri" w:eastAsia="Calibri" w:hAnsi="Calibri" w:cs="Calibri"/>
        </w:rPr>
        <w:t> </w:t>
      </w:r>
      <w:r w:rsidR="002461C1">
        <w:rPr>
          <w:noProof/>
          <w:lang w:val="en-US" w:eastAsia="en-US"/>
        </w:rPr>
        <w:drawing>
          <wp:inline distT="0" distB="0" distL="0" distR="0">
            <wp:extent cx="6202393" cy="3776046"/>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C Blocchi.jpg"/>
                    <pic:cNvPicPr/>
                  </pic:nvPicPr>
                  <pic:blipFill>
                    <a:blip r:embed="rId52">
                      <a:extLst>
                        <a:ext uri="{28A0092B-C50C-407E-A947-70E740481C1C}">
                          <a14:useLocalDpi xmlns:a14="http://schemas.microsoft.com/office/drawing/2010/main" val="0"/>
                        </a:ext>
                      </a:extLst>
                    </a:blip>
                    <a:stretch>
                      <a:fillRect/>
                    </a:stretch>
                  </pic:blipFill>
                  <pic:spPr>
                    <a:xfrm>
                      <a:off x="0" y="0"/>
                      <a:ext cx="6202815" cy="3776303"/>
                    </a:xfrm>
                    <a:prstGeom prst="rect">
                      <a:avLst/>
                    </a:prstGeom>
                  </pic:spPr>
                </pic:pic>
              </a:graphicData>
            </a:graphic>
          </wp:inline>
        </w:drawing>
      </w:r>
    </w:p>
    <w:p w:rsidR="00293664" w:rsidRDefault="00096925">
      <w:r>
        <w:rPr>
          <w:rFonts w:ascii="Calibri" w:eastAsia="Calibri" w:hAnsi="Calibri" w:cs="Calibri"/>
        </w:rPr>
        <w:lastRenderedPageBreak/>
        <w:t> </w:t>
      </w:r>
    </w:p>
    <w:p w:rsidR="00293664" w:rsidRDefault="00096925">
      <w:bookmarkStart w:id="20" w:name="_Toc513059738"/>
      <w:r>
        <w:rPr>
          <w:rFonts w:ascii="Calibri" w:eastAsia="Calibri" w:hAnsi="Calibri" w:cs="Calibri"/>
        </w:rPr>
        <w:t> </w:t>
      </w:r>
      <w:bookmarkEnd w:id="20"/>
    </w:p>
    <w:p w:rsidR="00293664" w:rsidRDefault="00096925">
      <w:r>
        <w:rPr>
          <w:rFonts w:ascii="Calibri" w:eastAsia="Calibri" w:hAnsi="Calibri" w:cs="Calibri"/>
          <w:b/>
          <w:bCs/>
          <w:u w:val="single"/>
        </w:rPr>
        <w:t xml:space="preserve">Prima di utilizzare il CPC: l'Idea Design Process </w:t>
      </w:r>
    </w:p>
    <w:p w:rsidR="00293664" w:rsidRDefault="002461C1" w:rsidP="006E68FC">
      <w:pPr>
        <w:jc w:val="both"/>
      </w:pPr>
      <w:r>
        <w:rPr>
          <w:rFonts w:ascii="Calibri" w:eastAsia="Calibri" w:hAnsi="Calibri" w:cs="Calibri"/>
          <w:noProof/>
          <w:lang w:val="en-US" w:eastAsia="en-US"/>
        </w:rPr>
        <w:drawing>
          <wp:anchor distT="0" distB="0" distL="114300" distR="114300" simplePos="0" relativeHeight="251660288" behindDoc="0" locked="0" layoutInCell="1" allowOverlap="1" wp14:anchorId="7072AA2D" wp14:editId="79F7625A">
            <wp:simplePos x="0" y="0"/>
            <wp:positionH relativeFrom="column">
              <wp:posOffset>4445</wp:posOffset>
            </wp:positionH>
            <wp:positionV relativeFrom="paragraph">
              <wp:posOffset>94615</wp:posOffset>
            </wp:positionV>
            <wp:extent cx="3507740" cy="5046345"/>
            <wp:effectExtent l="0" t="0" r="0" b="0"/>
            <wp:wrapSquare wrapText="bothSides"/>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EA CREATIVA.jpg"/>
                    <pic:cNvPicPr/>
                  </pic:nvPicPr>
                  <pic:blipFill>
                    <a:blip r:embed="rId53">
                      <a:extLst>
                        <a:ext uri="{28A0092B-C50C-407E-A947-70E740481C1C}">
                          <a14:useLocalDpi xmlns:a14="http://schemas.microsoft.com/office/drawing/2010/main" val="0"/>
                        </a:ext>
                      </a:extLst>
                    </a:blip>
                    <a:stretch>
                      <a:fillRect/>
                    </a:stretch>
                  </pic:blipFill>
                  <pic:spPr>
                    <a:xfrm>
                      <a:off x="0" y="0"/>
                      <a:ext cx="3507740" cy="5046345"/>
                    </a:xfrm>
                    <a:prstGeom prst="rect">
                      <a:avLst/>
                    </a:prstGeom>
                  </pic:spPr>
                </pic:pic>
              </a:graphicData>
            </a:graphic>
            <wp14:sizeRelH relativeFrom="page">
              <wp14:pctWidth>0</wp14:pctWidth>
            </wp14:sizeRelH>
            <wp14:sizeRelV relativeFrom="page">
              <wp14:pctHeight>0</wp14:pctHeight>
            </wp14:sizeRelV>
          </wp:anchor>
        </w:drawing>
      </w:r>
      <w:r w:rsidR="00096925">
        <w:rPr>
          <w:rFonts w:ascii="Calibri" w:eastAsia="Calibri" w:hAnsi="Calibri" w:cs="Calibri"/>
        </w:rPr>
        <w:t>Prima di completare il CPC</w:t>
      </w:r>
      <w:r w:rsidR="00096925">
        <w:t xml:space="preserve"> </w:t>
      </w:r>
      <w:r w:rsidR="00096925">
        <w:rPr>
          <w:rFonts w:ascii="Calibri" w:eastAsia="Calibri" w:hAnsi="Calibri" w:cs="Calibri"/>
        </w:rPr>
        <w:t>potresti fare riferimento all'Idea Design Process, che è uno strumento per costruire la tua idea di impresa passo dopo passo e rendere il tuo progetto una realtà!</w:t>
      </w:r>
    </w:p>
    <w:p w:rsidR="00293664" w:rsidRDefault="00096925" w:rsidP="006E68FC">
      <w:pPr>
        <w:jc w:val="both"/>
      </w:pPr>
      <w:r>
        <w:rPr>
          <w:rFonts w:ascii="Calibri" w:eastAsia="Calibri" w:hAnsi="Calibri" w:cs="Calibri"/>
        </w:rPr>
        <w:t xml:space="preserve">Un'idea imprenditoriale ha bisogno di tempo per essere sviluppata, testata e valutata e l'Idea Design Process è lo strumento chiave per analizzare i punti di forza e di debolezza e la fattibilità della tua idea in base a chi sei e al contesto in cui ti piacerebbe realizzarlo. </w:t>
      </w:r>
    </w:p>
    <w:p w:rsidR="00293664" w:rsidRDefault="00096925" w:rsidP="006E68FC">
      <w:pPr>
        <w:jc w:val="both"/>
      </w:pPr>
      <w:r>
        <w:rPr>
          <w:rFonts w:ascii="Calibri" w:eastAsia="Calibri" w:hAnsi="Calibri" w:cs="Calibri"/>
          <w:b/>
          <w:bCs/>
          <w:i/>
          <w:iCs/>
        </w:rPr>
        <w:t>Questo strumento ti aiuterà a definire e dettagliare la tua idea prima di realizzarla!</w:t>
      </w:r>
      <w:r>
        <w:t xml:space="preserve"> </w:t>
      </w:r>
    </w:p>
    <w:p w:rsidR="00293664" w:rsidRDefault="00096925" w:rsidP="006E68FC">
      <w:pPr>
        <w:jc w:val="both"/>
      </w:pPr>
      <w:r>
        <w:rPr>
          <w:rFonts w:ascii="Calibri" w:eastAsia="Calibri" w:hAnsi="Calibri" w:cs="Calibri"/>
        </w:rPr>
        <w:t xml:space="preserve">COME USARLO: </w:t>
      </w:r>
    </w:p>
    <w:p w:rsidR="00293664" w:rsidRDefault="00096925" w:rsidP="006E68FC">
      <w:pPr>
        <w:numPr>
          <w:ilvl w:val="0"/>
          <w:numId w:val="1"/>
        </w:numPr>
        <w:ind w:left="0" w:firstLine="0"/>
        <w:jc w:val="both"/>
      </w:pPr>
      <w:r>
        <w:rPr>
          <w:rFonts w:ascii="Calibri" w:eastAsia="Calibri" w:hAnsi="Calibri" w:cs="Calibri"/>
          <w:b/>
          <w:bCs/>
          <w:i/>
          <w:iCs/>
        </w:rPr>
        <w:t>Inizia da un'idea o da un'intuizione.</w:t>
      </w:r>
    </w:p>
    <w:p w:rsidR="00293664" w:rsidRDefault="00096925" w:rsidP="006E68FC">
      <w:pPr>
        <w:numPr>
          <w:ilvl w:val="0"/>
          <w:numId w:val="1"/>
        </w:numPr>
        <w:ind w:left="0" w:firstLine="0"/>
        <w:jc w:val="both"/>
      </w:pPr>
      <w:r>
        <w:rPr>
          <w:rFonts w:ascii="Calibri" w:eastAsia="Calibri" w:hAnsi="Calibri" w:cs="Calibri"/>
          <w:b/>
          <w:bCs/>
          <w:i/>
          <w:iCs/>
        </w:rPr>
        <w:t>Definisci un'idea che vuoi realizzare, un sogno che vuoi rendere realtà, il tuo prossimo progetto imprenditoriale da sviluppare, il tuo progetto da modificare, ripristinare e ingrandire.</w:t>
      </w:r>
    </w:p>
    <w:p w:rsidR="00293664" w:rsidRDefault="00096925" w:rsidP="006E68FC">
      <w:pPr>
        <w:numPr>
          <w:ilvl w:val="0"/>
          <w:numId w:val="1"/>
        </w:numPr>
        <w:ind w:left="0" w:firstLine="0"/>
        <w:jc w:val="both"/>
      </w:pPr>
      <w:r>
        <w:rPr>
          <w:rFonts w:ascii="Calibri" w:eastAsia="Calibri" w:hAnsi="Calibri" w:cs="Calibri"/>
          <w:b/>
          <w:bCs/>
          <w:i/>
          <w:iCs/>
        </w:rPr>
        <w:t>Segui le scale passo dopo passo, completa tutti i compiti e fornisci documentazione e prove.</w:t>
      </w:r>
    </w:p>
    <w:p w:rsidR="00293664" w:rsidRDefault="00096925" w:rsidP="006E68FC">
      <w:pPr>
        <w:numPr>
          <w:ilvl w:val="0"/>
          <w:numId w:val="1"/>
        </w:numPr>
        <w:ind w:left="0" w:firstLine="0"/>
        <w:jc w:val="both"/>
      </w:pPr>
      <w:r>
        <w:rPr>
          <w:rFonts w:ascii="Calibri" w:eastAsia="Calibri" w:hAnsi="Calibri" w:cs="Calibri"/>
          <w:b/>
          <w:bCs/>
          <w:i/>
          <w:iCs/>
        </w:rPr>
        <w:t>Gestisci le tue documentazioni nel tuo Business Idea Book, nel quale potrai aggiungere schizzi, foto, immagini, video, link, feedback, ecc.</w:t>
      </w:r>
    </w:p>
    <w:p w:rsidR="00293664" w:rsidRDefault="00096925" w:rsidP="006E68FC">
      <w:pPr>
        <w:numPr>
          <w:ilvl w:val="0"/>
          <w:numId w:val="1"/>
        </w:numPr>
        <w:ind w:left="0" w:firstLine="0"/>
        <w:jc w:val="both"/>
      </w:pPr>
      <w:r>
        <w:rPr>
          <w:rFonts w:ascii="Calibri" w:eastAsia="Calibri" w:hAnsi="Calibri" w:cs="Calibri"/>
          <w:b/>
          <w:bCs/>
          <w:i/>
          <w:iCs/>
        </w:rPr>
        <w:t>Il Business Idea Book sarà la risorsa chiave per scrivere il tuo progetto al meglio.</w:t>
      </w:r>
    </w:p>
    <w:p w:rsidR="00293664" w:rsidRDefault="00096925">
      <w:r>
        <w:rPr>
          <w:rFonts w:ascii="Calibri" w:eastAsia="Calibri" w:hAnsi="Calibri" w:cs="Calibri"/>
          <w:b/>
          <w:bCs/>
        </w:rPr>
        <w:t> </w:t>
      </w:r>
    </w:p>
    <w:p w:rsidR="00293664" w:rsidRDefault="00096925">
      <w:r>
        <w:rPr>
          <w:rFonts w:ascii="Calibri" w:eastAsia="Calibri" w:hAnsi="Calibri" w:cs="Calibri"/>
          <w:b/>
          <w:bCs/>
          <w:i/>
          <w:iCs/>
        </w:rPr>
        <w:t> </w:t>
      </w:r>
    </w:p>
    <w:p w:rsidR="00293664" w:rsidRDefault="00096925">
      <w:r>
        <w:rPr>
          <w:rFonts w:ascii="Calibri" w:eastAsia="Calibri" w:hAnsi="Calibri" w:cs="Calibri"/>
          <w:b/>
          <w:bCs/>
          <w:i/>
          <w:iCs/>
        </w:rPr>
        <w:t> </w:t>
      </w:r>
    </w:p>
    <w:p w:rsidR="00D46261" w:rsidRDefault="00D46261">
      <w:pPr>
        <w:rPr>
          <w:rFonts w:ascii="Calibri" w:eastAsia="Calibri" w:hAnsi="Calibri" w:cs="Calibri"/>
          <w:b/>
          <w:bCs/>
          <w:i/>
          <w:iCs/>
          <w:u w:val="single"/>
        </w:rPr>
      </w:pPr>
    </w:p>
    <w:p w:rsidR="00D46261" w:rsidRDefault="00D46261">
      <w:pPr>
        <w:rPr>
          <w:rFonts w:ascii="Calibri" w:eastAsia="Calibri" w:hAnsi="Calibri" w:cs="Calibri"/>
          <w:b/>
          <w:bCs/>
          <w:i/>
          <w:iCs/>
          <w:u w:val="single"/>
        </w:rPr>
      </w:pPr>
    </w:p>
    <w:p w:rsidR="00D46261" w:rsidRDefault="00D46261">
      <w:pPr>
        <w:rPr>
          <w:rFonts w:ascii="Calibri" w:eastAsia="Calibri" w:hAnsi="Calibri" w:cs="Calibri"/>
          <w:b/>
          <w:bCs/>
          <w:i/>
          <w:iCs/>
          <w:u w:val="single"/>
        </w:rPr>
      </w:pPr>
    </w:p>
    <w:p w:rsidR="00D46261" w:rsidRDefault="00D46261">
      <w:pPr>
        <w:rPr>
          <w:rFonts w:ascii="Calibri" w:eastAsia="Calibri" w:hAnsi="Calibri" w:cs="Calibri"/>
          <w:b/>
          <w:bCs/>
          <w:i/>
          <w:iCs/>
          <w:u w:val="single"/>
        </w:rPr>
      </w:pPr>
    </w:p>
    <w:p w:rsidR="00D46261" w:rsidRDefault="00D46261">
      <w:pPr>
        <w:rPr>
          <w:rFonts w:ascii="Calibri" w:eastAsia="Calibri" w:hAnsi="Calibri" w:cs="Calibri"/>
          <w:b/>
          <w:bCs/>
          <w:i/>
          <w:iCs/>
          <w:u w:val="single"/>
        </w:rPr>
      </w:pPr>
    </w:p>
    <w:p w:rsidR="00D46261" w:rsidRDefault="00D46261">
      <w:pPr>
        <w:rPr>
          <w:rFonts w:ascii="Calibri" w:eastAsia="Calibri" w:hAnsi="Calibri" w:cs="Calibri"/>
          <w:b/>
          <w:bCs/>
          <w:i/>
          <w:iCs/>
          <w:u w:val="single"/>
        </w:rPr>
      </w:pPr>
    </w:p>
    <w:p w:rsidR="00D46261" w:rsidRDefault="00D46261">
      <w:pPr>
        <w:rPr>
          <w:rFonts w:ascii="Calibri" w:eastAsia="Calibri" w:hAnsi="Calibri" w:cs="Calibri"/>
          <w:b/>
          <w:bCs/>
          <w:i/>
          <w:iCs/>
          <w:u w:val="single"/>
        </w:rPr>
      </w:pPr>
    </w:p>
    <w:p w:rsidR="00D46261" w:rsidRDefault="00D46261">
      <w:pPr>
        <w:rPr>
          <w:rFonts w:ascii="Calibri" w:eastAsia="Calibri" w:hAnsi="Calibri" w:cs="Calibri"/>
          <w:b/>
          <w:bCs/>
          <w:i/>
          <w:iCs/>
          <w:u w:val="single"/>
        </w:rPr>
      </w:pPr>
    </w:p>
    <w:p w:rsidR="00293664" w:rsidRDefault="00096925">
      <w:r>
        <w:rPr>
          <w:rFonts w:ascii="Calibri" w:eastAsia="Calibri" w:hAnsi="Calibri" w:cs="Calibri"/>
          <w:b/>
          <w:bCs/>
          <w:i/>
          <w:iCs/>
          <w:u w:val="single"/>
        </w:rPr>
        <w:lastRenderedPageBreak/>
        <w:t>I sei passaggi dell'Idea Design Process</w:t>
      </w:r>
    </w:p>
    <w:p w:rsidR="00293664" w:rsidRDefault="00096925">
      <w:r>
        <w:rPr>
          <w:rFonts w:ascii="Calibri" w:eastAsia="Calibri" w:hAnsi="Calibri" w:cs="Calibri"/>
        </w:rPr>
        <w:t> </w:t>
      </w:r>
      <w:r w:rsidR="00EE4A3A" w:rsidRPr="00EE4A3A">
        <w:rPr>
          <w:rFonts w:ascii="Calibri" w:eastAsia="Calibri" w:hAnsi="Calibri"/>
          <w:i/>
          <w:noProof/>
          <w:bdr w:val="none" w:sz="0" w:space="0" w:color="auto"/>
          <w:lang w:val="en-US" w:eastAsia="en-US"/>
        </w:rPr>
        <w:drawing>
          <wp:inline distT="0" distB="0" distL="0" distR="0" wp14:anchorId="2CDEDAE6" wp14:editId="7C8086C3">
            <wp:extent cx="6625087" cy="1906438"/>
            <wp:effectExtent l="0" t="38100" r="0" b="2437130"/>
            <wp:docPr id="22" name="Diagram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p>
    <w:p w:rsidR="00293664" w:rsidRDefault="00096925">
      <w:r>
        <w:rPr>
          <w:rFonts w:ascii="Calibri" w:eastAsia="Calibri" w:hAnsi="Calibri" w:cs="Calibri"/>
        </w:rPr>
        <w:t> </w:t>
      </w:r>
    </w:p>
    <w:p w:rsidR="00293664" w:rsidRDefault="00096925" w:rsidP="006E68FC">
      <w:pPr>
        <w:jc w:val="both"/>
      </w:pPr>
      <w:r>
        <w:rPr>
          <w:rFonts w:ascii="Calibri" w:eastAsia="Calibri" w:hAnsi="Calibri" w:cs="Calibri"/>
        </w:rPr>
        <w:t>Una spiegazione dettagliata di questo strumento insieme al Creative Project Canvas è disponibile nel WorkPlayBook, compresi giochi interattivi, su</w:t>
      </w:r>
      <w:r>
        <w:t xml:space="preserve"> </w:t>
      </w:r>
      <w:hyperlink r:id="rId59" w:history="1">
        <w:r>
          <w:rPr>
            <w:rFonts w:ascii="Calibri" w:eastAsia="Calibri" w:hAnsi="Calibri" w:cs="Calibri"/>
            <w:color w:val="0563C1"/>
            <w:u w:val="single"/>
          </w:rPr>
          <w:t>https://www.creativeprojectcanvas.com/</w:t>
        </w:r>
      </w:hyperlink>
      <w:r>
        <w:t xml:space="preserve"> </w:t>
      </w:r>
      <w:r>
        <w:rPr>
          <w:rFonts w:ascii="Calibri" w:eastAsia="Calibri" w:hAnsi="Calibri" w:cs="Calibri"/>
          <w:color w:val="0563C1"/>
          <w:u w:val="single"/>
        </w:rPr>
        <w:t>.</w:t>
      </w:r>
      <w:r>
        <w:br w:type="page"/>
      </w:r>
    </w:p>
    <w:p w:rsidR="00293664" w:rsidRDefault="00096925">
      <w:pPr>
        <w:pStyle w:val="Heading3"/>
        <w:keepLines/>
        <w:spacing w:before="40" w:after="240"/>
        <w:ind w:left="426"/>
      </w:pPr>
      <w:r>
        <w:rPr>
          <w:rFonts w:ascii="Calibri Light" w:eastAsia="Calibri Light" w:hAnsi="Calibri Light" w:cs="Calibri Light"/>
          <w:b w:val="0"/>
          <w:bCs w:val="0"/>
          <w:i/>
          <w:iCs/>
          <w:sz w:val="24"/>
          <w:szCs w:val="24"/>
        </w:rPr>
        <w:lastRenderedPageBreak/>
        <w:t>3.6</w:t>
      </w:r>
      <w:r>
        <w:rPr>
          <w:b w:val="0"/>
          <w:bCs w:val="0"/>
        </w:rPr>
        <w:t xml:space="preserve"> </w:t>
      </w:r>
      <w:bookmarkStart w:id="21" w:name="_Toc514323518"/>
      <w:r>
        <w:rPr>
          <w:rFonts w:ascii="Calibri Light" w:eastAsia="Calibri Light" w:hAnsi="Calibri Light" w:cs="Calibri Light"/>
          <w:b w:val="0"/>
          <w:bCs w:val="0"/>
          <w:i/>
          <w:iCs/>
          <w:sz w:val="24"/>
          <w:szCs w:val="24"/>
        </w:rPr>
        <w:t>Esercizio 2: Creative Project Canvas (CPC)</w:t>
      </w:r>
      <w:bookmarkEnd w:id="21"/>
    </w:p>
    <w:tbl>
      <w:tblPr>
        <w:tblW w:w="0" w:type="auto"/>
        <w:tblInd w:w="123" w:type="dxa"/>
        <w:tblCellMar>
          <w:left w:w="0" w:type="dxa"/>
          <w:right w:w="0" w:type="dxa"/>
        </w:tblCellMar>
        <w:tblLook w:val="0000" w:firstRow="0" w:lastRow="0" w:firstColumn="0" w:lastColumn="0" w:noHBand="0" w:noVBand="0"/>
      </w:tblPr>
      <w:tblGrid>
        <w:gridCol w:w="2093"/>
        <w:gridCol w:w="7654"/>
      </w:tblGrid>
      <w:tr w:rsidR="00293664">
        <w:tc>
          <w:tcPr>
            <w:tcW w:w="20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Durata:</w:t>
            </w:r>
          </w:p>
        </w:tc>
        <w:tc>
          <w:tcPr>
            <w:tcW w:w="765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75 minuti</w:t>
            </w:r>
          </w:p>
        </w:tc>
      </w:tr>
      <w:tr w:rsidR="00293664">
        <w:tc>
          <w:tcPr>
            <w:tcW w:w="20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Materiale necessario:</w:t>
            </w:r>
          </w:p>
        </w:tc>
        <w:tc>
          <w:tcPr>
            <w:tcW w:w="765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Dispensa 2 - Esercizio CPC</w:t>
            </w:r>
          </w:p>
        </w:tc>
      </w:tr>
    </w:tbl>
    <w:p w:rsidR="00293664" w:rsidRDefault="00096925">
      <w:pPr>
        <w:spacing w:line="276" w:lineRule="auto"/>
      </w:pPr>
      <w:r>
        <w:rPr>
          <w:rFonts w:ascii="Calibri" w:eastAsia="Calibri" w:hAnsi="Calibri" w:cs="Calibri"/>
        </w:rPr>
        <w:t> </w:t>
      </w:r>
    </w:p>
    <w:p w:rsidR="00293664" w:rsidRDefault="00096925" w:rsidP="006E68FC">
      <w:pPr>
        <w:spacing w:line="276" w:lineRule="auto"/>
        <w:jc w:val="both"/>
      </w:pPr>
      <w:r>
        <w:rPr>
          <w:rFonts w:ascii="Calibri" w:eastAsia="Calibri" w:hAnsi="Calibri" w:cs="Calibri"/>
          <w:b/>
          <w:bCs/>
          <w:u w:val="single"/>
        </w:rPr>
        <w:t>Descrizione generale</w:t>
      </w:r>
    </w:p>
    <w:p w:rsidR="00293664" w:rsidRDefault="00096925" w:rsidP="006E68FC">
      <w:pPr>
        <w:spacing w:line="276" w:lineRule="auto"/>
        <w:jc w:val="both"/>
      </w:pPr>
      <w:r>
        <w:rPr>
          <w:rFonts w:ascii="Calibri" w:eastAsia="Calibri" w:hAnsi="Calibri" w:cs="Calibri"/>
        </w:rPr>
        <w:t>Perfezionare il VALORE della tua idea di progetto e simulazione del completamento del Creative Project Canvas.</w:t>
      </w:r>
    </w:p>
    <w:p w:rsidR="00293664" w:rsidRDefault="00096925" w:rsidP="006E68FC">
      <w:pPr>
        <w:spacing w:line="276" w:lineRule="auto"/>
        <w:jc w:val="both"/>
      </w:pPr>
      <w:r>
        <w:rPr>
          <w:rFonts w:ascii="Calibri" w:eastAsia="Calibri" w:hAnsi="Calibri" w:cs="Calibri"/>
          <w:b/>
          <w:bCs/>
        </w:rPr>
        <w:t> </w:t>
      </w:r>
    </w:p>
    <w:p w:rsidR="00293664" w:rsidRDefault="00096925" w:rsidP="006E68FC">
      <w:pPr>
        <w:spacing w:line="276" w:lineRule="auto"/>
        <w:jc w:val="both"/>
      </w:pPr>
      <w:r>
        <w:rPr>
          <w:rFonts w:ascii="Calibri" w:eastAsia="Calibri" w:hAnsi="Calibri" w:cs="Calibri"/>
          <w:b/>
          <w:bCs/>
          <w:u w:val="single"/>
        </w:rPr>
        <w:t>Bisogni / obiettivi</w:t>
      </w:r>
    </w:p>
    <w:p w:rsidR="00293664" w:rsidRDefault="00096925" w:rsidP="006E68FC">
      <w:pPr>
        <w:spacing w:line="276" w:lineRule="auto"/>
        <w:jc w:val="both"/>
      </w:pPr>
      <w:r>
        <w:rPr>
          <w:rFonts w:ascii="Calibri" w:eastAsia="Calibri" w:hAnsi="Calibri" w:cs="Calibri"/>
        </w:rPr>
        <w:t>Esplorare i vari blocchi del CPC in maggiore dettaglio e sperimentarlo attraverso un caso di studio.</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Tempo per mettere lo strumento in pratica: 60 minuti in totale</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 Materiali necessari: il testo del caso di studio, il Creative Project Canvas con le domande nella cartella "Kaleidoscope_Module 3 RESOURCES", post-it e penne.</w:t>
      </w:r>
    </w:p>
    <w:p w:rsidR="00293664" w:rsidRDefault="00096925" w:rsidP="006E68FC">
      <w:pPr>
        <w:spacing w:line="276" w:lineRule="auto"/>
        <w:jc w:val="both"/>
      </w:pPr>
      <w:r>
        <w:rPr>
          <w:rFonts w:ascii="Calibri" w:eastAsia="Calibri" w:hAnsi="Calibri" w:cs="Calibri"/>
        </w:rPr>
        <w:t> </w:t>
      </w:r>
    </w:p>
    <w:p w:rsidR="00293664" w:rsidRDefault="00096925" w:rsidP="006E68FC">
      <w:pPr>
        <w:spacing w:line="276" w:lineRule="auto"/>
        <w:jc w:val="both"/>
      </w:pPr>
      <w:r>
        <w:rPr>
          <w:rFonts w:ascii="Calibri" w:eastAsia="Calibri" w:hAnsi="Calibri" w:cs="Calibri"/>
          <w:b/>
          <w:bCs/>
          <w:u w:val="single"/>
        </w:rPr>
        <w:t>Istruzioni</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Stampa e distribuisci la Dispensa 2.</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Leggi il caso di studio ed esamina il CPC con tutti gli studenti, chiedendo loro di esaminare tutti i blocchi e le domande pertinenti. Prenditi qualche minuto per leggerli e pensare alla</w:t>
      </w:r>
      <w:r>
        <w:t xml:space="preserve"> </w:t>
      </w:r>
      <w:r>
        <w:rPr>
          <w:rFonts w:ascii="Calibri" w:eastAsia="Calibri" w:hAnsi="Calibri" w:cs="Calibri"/>
        </w:rPr>
        <w:t>loro comprensione di ogni blocco.</w:t>
      </w:r>
    </w:p>
    <w:p w:rsidR="00293664" w:rsidRDefault="00096925" w:rsidP="006E68FC">
      <w:pPr>
        <w:spacing w:line="276" w:lineRule="auto"/>
        <w:ind w:left="426"/>
        <w:jc w:val="both"/>
      </w:pPr>
      <w:r>
        <w:rPr>
          <w:rFonts w:ascii="Calibri" w:eastAsia="Calibri" w:hAnsi="Calibri" w:cs="Calibri"/>
          <w:sz w:val="10"/>
          <w:szCs w:val="10"/>
        </w:rPr>
        <w:t> </w:t>
      </w:r>
    </w:p>
    <w:p w:rsidR="00293664" w:rsidRDefault="00096925" w:rsidP="006E68FC">
      <w:pPr>
        <w:spacing w:line="276" w:lineRule="auto"/>
        <w:ind w:left="426"/>
        <w:jc w:val="both"/>
      </w:pPr>
      <w:r>
        <w:rPr>
          <w:rFonts w:ascii="Calibri" w:eastAsia="Calibri" w:hAnsi="Calibri" w:cs="Calibri"/>
        </w:rPr>
        <w:t>-</w:t>
      </w:r>
      <w:r>
        <w:t xml:space="preserve"> </w:t>
      </w:r>
      <w:r>
        <w:rPr>
          <w:rFonts w:ascii="Calibri" w:eastAsia="Calibri" w:hAnsi="Calibri" w:cs="Calibri"/>
        </w:rPr>
        <w:t>Infine dai le seguenti istruzioni:</w:t>
      </w:r>
    </w:p>
    <w:p w:rsidR="00293664" w:rsidRDefault="00096925" w:rsidP="006E68FC">
      <w:pPr>
        <w:spacing w:line="276" w:lineRule="auto"/>
        <w:ind w:left="360"/>
        <w:jc w:val="both"/>
      </w:pPr>
      <w:r>
        <w:rPr>
          <w:rFonts w:ascii="Calibri" w:eastAsia="Calibri" w:hAnsi="Calibri" w:cs="Calibri"/>
        </w:rPr>
        <w:t>1) riflettete e concordate sulle proposte per costruire ciascuno dei 9 blocchi e trovate idee per ogni blocco</w:t>
      </w:r>
    </w:p>
    <w:p w:rsidR="00293664" w:rsidRDefault="00096925" w:rsidP="006E68FC">
      <w:pPr>
        <w:spacing w:line="276" w:lineRule="auto"/>
        <w:ind w:left="360"/>
        <w:jc w:val="both"/>
      </w:pPr>
      <w:r>
        <w:rPr>
          <w:rFonts w:ascii="Calibri" w:eastAsia="Calibri" w:hAnsi="Calibri" w:cs="Calibri"/>
        </w:rPr>
        <w:t>2) riassumete tutte le conclusioni in massimo 2 post-it per ciascuno dei 9 blocchi.</w:t>
      </w:r>
    </w:p>
    <w:p w:rsidR="00293664" w:rsidRDefault="00096925" w:rsidP="006E68FC">
      <w:pPr>
        <w:spacing w:line="276" w:lineRule="auto"/>
        <w:ind w:left="360"/>
        <w:jc w:val="both"/>
      </w:pPr>
      <w:r>
        <w:rPr>
          <w:rFonts w:ascii="Calibri" w:eastAsia="Calibri" w:hAnsi="Calibri" w:cs="Calibri"/>
        </w:rPr>
        <w:t>Concedi 45 minuti per questa attività e una volta che avranno finito, chiedi agli studenti di presentare e spiegare il loro Creative Project Canvas in massimo 10 minuti per ogni squadra.</w:t>
      </w:r>
    </w:p>
    <w:p w:rsidR="00293664" w:rsidRDefault="00096925">
      <w:r>
        <w:rPr>
          <w:rFonts w:ascii="Calibri" w:eastAsia="Calibri" w:hAnsi="Calibri" w:cs="Calibri"/>
        </w:rPr>
        <w:t> </w:t>
      </w:r>
    </w:p>
    <w:p w:rsidR="00293664" w:rsidRDefault="00096925">
      <w:pPr>
        <w:pBdr>
          <w:top w:val="single" w:sz="6" w:space="1" w:color="000000"/>
          <w:left w:val="single" w:sz="6" w:space="4" w:color="000000"/>
          <w:bottom w:val="single" w:sz="6" w:space="1" w:color="000000"/>
          <w:right w:val="single" w:sz="6" w:space="4" w:color="000000"/>
        </w:pBdr>
        <w:spacing w:line="276" w:lineRule="auto"/>
        <w:ind w:left="95" w:right="95"/>
      </w:pPr>
      <w:bookmarkStart w:id="22" w:name="_Hlk514756376"/>
      <w:r>
        <w:rPr>
          <w:rFonts w:ascii="Calibri" w:eastAsia="Calibri" w:hAnsi="Calibri" w:cs="Calibri"/>
          <w:b/>
          <w:bCs/>
          <w:u w:val="single"/>
        </w:rPr>
        <w:t>Caso di studio 1.</w:t>
      </w:r>
      <w:bookmarkEnd w:id="22"/>
    </w:p>
    <w:p w:rsidR="00293664" w:rsidRDefault="00096925" w:rsidP="006E68FC">
      <w:pPr>
        <w:pBdr>
          <w:top w:val="single" w:sz="6" w:space="1" w:color="000000"/>
          <w:left w:val="single" w:sz="6" w:space="4" w:color="000000"/>
          <w:bottom w:val="single" w:sz="6" w:space="1" w:color="000000"/>
          <w:right w:val="single" w:sz="6" w:space="4" w:color="000000"/>
        </w:pBdr>
        <w:spacing w:line="276" w:lineRule="auto"/>
        <w:ind w:left="95" w:right="95"/>
        <w:jc w:val="both"/>
      </w:pPr>
      <w:r>
        <w:rPr>
          <w:rFonts w:ascii="Calibri" w:eastAsia="Calibri" w:hAnsi="Calibri" w:cs="Calibri"/>
        </w:rPr>
        <w:t>Jophus</w:t>
      </w:r>
      <w:r>
        <w:t xml:space="preserve"> </w:t>
      </w:r>
      <w:r>
        <w:rPr>
          <w:rFonts w:ascii="Calibri" w:eastAsia="Calibri" w:hAnsi="Calibri" w:cs="Calibri"/>
        </w:rPr>
        <w:t xml:space="preserve">lavora all'interno di una piccola ONG in Kenya che sostiene le comunità rurali affinché siano economicamente autosufficienti. Si accorge che quando qualcuno ha un oggetto da vendere, ad esempio un pollo, alcune uova o un pezzo di stoffa, deve chiedere individualmente alle persone sia di persona che in forma scritta se potrebbero essere interessati a fare un acquisto. </w:t>
      </w:r>
    </w:p>
    <w:p w:rsidR="00293664" w:rsidRDefault="00096925">
      <w:pPr>
        <w:pBdr>
          <w:top w:val="single" w:sz="6" w:space="1" w:color="000000"/>
          <w:left w:val="single" w:sz="6" w:space="4" w:color="000000"/>
          <w:bottom w:val="single" w:sz="6" w:space="1" w:color="000000"/>
          <w:right w:val="single" w:sz="6" w:space="4" w:color="000000"/>
        </w:pBdr>
        <w:spacing w:line="276" w:lineRule="auto"/>
        <w:ind w:left="95" w:right="95"/>
      </w:pPr>
      <w:r>
        <w:rPr>
          <w:rFonts w:ascii="Calibri" w:eastAsia="Calibri" w:hAnsi="Calibri" w:cs="Calibri"/>
          <w:b/>
          <w:bCs/>
          <w:sz w:val="10"/>
          <w:szCs w:val="10"/>
        </w:rPr>
        <w:t> </w:t>
      </w:r>
    </w:p>
    <w:p w:rsidR="00293664" w:rsidRDefault="00096925" w:rsidP="006E68FC">
      <w:pPr>
        <w:pBdr>
          <w:top w:val="single" w:sz="6" w:space="1" w:color="000000"/>
          <w:left w:val="single" w:sz="6" w:space="4" w:color="000000"/>
          <w:bottom w:val="single" w:sz="6" w:space="1" w:color="000000"/>
          <w:right w:val="single" w:sz="6" w:space="4" w:color="000000"/>
        </w:pBdr>
        <w:spacing w:line="276" w:lineRule="auto"/>
        <w:ind w:left="95" w:right="95"/>
        <w:jc w:val="both"/>
      </w:pPr>
      <w:r>
        <w:rPr>
          <w:rFonts w:ascii="Calibri" w:eastAsia="Calibri" w:hAnsi="Calibri" w:cs="Calibri"/>
        </w:rPr>
        <w:t>Jophus</w:t>
      </w:r>
      <w:r>
        <w:t xml:space="preserve"> </w:t>
      </w:r>
      <w:r>
        <w:rPr>
          <w:rFonts w:ascii="Calibri" w:eastAsia="Calibri" w:hAnsi="Calibri" w:cs="Calibri"/>
        </w:rPr>
        <w:t>ha l'idea di sviluppare un sistema per aiutare le persone in queste comunità a caricare testo e immagini dai loro telefoni cellulari riguardo gli oggetti che vogliono vendere.</w:t>
      </w:r>
      <w:r w:rsidR="002302C5">
        <w:rPr>
          <w:rFonts w:ascii="Calibri" w:eastAsia="Calibri" w:hAnsi="Calibri" w:cs="Calibri"/>
        </w:rPr>
        <w:t xml:space="preserve"> </w:t>
      </w:r>
      <w:r>
        <w:rPr>
          <w:rFonts w:ascii="Calibri" w:eastAsia="Calibri" w:hAnsi="Calibri" w:cs="Calibri"/>
        </w:rPr>
        <w:t xml:space="preserve">Gli articoli verranno visualizzati su un sito Web progettato per essere visualizzato su un telefono cellulare con funzionalità limitate. </w:t>
      </w:r>
    </w:p>
    <w:p w:rsidR="00293664" w:rsidRDefault="00096925">
      <w:pPr>
        <w:pBdr>
          <w:top w:val="single" w:sz="6" w:space="1" w:color="000000"/>
          <w:left w:val="single" w:sz="6" w:space="4" w:color="000000"/>
          <w:bottom w:val="single" w:sz="6" w:space="1" w:color="000000"/>
          <w:right w:val="single" w:sz="6" w:space="4" w:color="000000"/>
        </w:pBdr>
        <w:spacing w:line="276" w:lineRule="auto"/>
        <w:ind w:left="95" w:right="95"/>
      </w:pPr>
      <w:r>
        <w:rPr>
          <w:rFonts w:ascii="Calibri" w:eastAsia="Calibri" w:hAnsi="Calibri" w:cs="Calibri"/>
          <w:b/>
          <w:bCs/>
          <w:sz w:val="10"/>
          <w:szCs w:val="10"/>
        </w:rPr>
        <w:t> </w:t>
      </w:r>
    </w:p>
    <w:p w:rsidR="00293664" w:rsidRDefault="00096925" w:rsidP="006E68FC">
      <w:pPr>
        <w:pBdr>
          <w:top w:val="single" w:sz="6" w:space="1" w:color="000000"/>
          <w:left w:val="single" w:sz="6" w:space="4" w:color="000000"/>
          <w:bottom w:val="single" w:sz="6" w:space="1" w:color="000000"/>
          <w:right w:val="single" w:sz="6" w:space="4" w:color="000000"/>
        </w:pBdr>
        <w:spacing w:line="276" w:lineRule="auto"/>
        <w:ind w:left="95" w:right="95"/>
        <w:jc w:val="both"/>
      </w:pPr>
      <w:r>
        <w:rPr>
          <w:rFonts w:ascii="Calibri" w:eastAsia="Calibri" w:hAnsi="Calibri" w:cs="Calibri"/>
        </w:rPr>
        <w:lastRenderedPageBreak/>
        <w:t xml:space="preserve">Jophus decide di utilizzare il Creative Project Canvas come strumento per coinvolgere i suoi colleghi nella sua nuova idea e raccogliere le loro idee su come potrebbe venire realizzato. </w:t>
      </w:r>
    </w:p>
    <w:p w:rsidR="00293664" w:rsidRDefault="00096925" w:rsidP="006E68FC">
      <w:pPr>
        <w:pBdr>
          <w:top w:val="single" w:sz="6" w:space="1" w:color="000000"/>
          <w:left w:val="single" w:sz="6" w:space="4" w:color="000000"/>
          <w:bottom w:val="single" w:sz="6" w:space="1" w:color="000000"/>
          <w:right w:val="single" w:sz="6" w:space="4" w:color="000000"/>
        </w:pBdr>
        <w:spacing w:line="276" w:lineRule="auto"/>
        <w:ind w:left="95" w:right="95"/>
        <w:jc w:val="both"/>
      </w:pPr>
      <w:r>
        <w:rPr>
          <w:rFonts w:ascii="Calibri" w:eastAsia="Calibri" w:hAnsi="Calibri" w:cs="Calibri"/>
        </w:rPr>
        <w:t>Jophus inizia con la stesura del valore del suo progetto:</w:t>
      </w:r>
      <w:r>
        <w:t xml:space="preserve"> </w:t>
      </w:r>
      <w:r>
        <w:rPr>
          <w:rFonts w:ascii="Calibri" w:eastAsia="Calibri" w:hAnsi="Calibri" w:cs="Calibri"/>
          <w:i/>
          <w:iCs/>
          <w:u w:val="single"/>
        </w:rPr>
        <w:t>"Un sito Web per inserzioni informali di vendita all'interno delle comunità rurali".</w:t>
      </w:r>
      <w:r>
        <w:br w:type="page"/>
      </w:r>
    </w:p>
    <w:p w:rsidR="00293664" w:rsidRDefault="00096925">
      <w:pPr>
        <w:pStyle w:val="Heading3"/>
        <w:keepLines/>
        <w:spacing w:before="40" w:after="240"/>
        <w:ind w:left="426"/>
      </w:pPr>
      <w:r>
        <w:rPr>
          <w:rFonts w:ascii="Calibri Light" w:eastAsia="Calibri Light" w:hAnsi="Calibri Light" w:cs="Calibri Light"/>
          <w:b w:val="0"/>
          <w:bCs w:val="0"/>
          <w:i/>
          <w:iCs/>
          <w:sz w:val="24"/>
          <w:szCs w:val="24"/>
        </w:rPr>
        <w:lastRenderedPageBreak/>
        <w:t>3.8</w:t>
      </w:r>
      <w:r>
        <w:rPr>
          <w:b w:val="0"/>
          <w:bCs w:val="0"/>
        </w:rPr>
        <w:t xml:space="preserve"> </w:t>
      </w:r>
      <w:bookmarkStart w:id="23" w:name="_Toc514323519"/>
      <w:r>
        <w:rPr>
          <w:rFonts w:ascii="Calibri Light" w:eastAsia="Calibri Light" w:hAnsi="Calibri Light" w:cs="Calibri Light"/>
          <w:b w:val="0"/>
          <w:bCs w:val="0"/>
          <w:i/>
          <w:iCs/>
          <w:sz w:val="24"/>
          <w:szCs w:val="24"/>
        </w:rPr>
        <w:t>Riepilogo e valutazione della sessione</w:t>
      </w:r>
      <w:bookmarkEnd w:id="23"/>
    </w:p>
    <w:tbl>
      <w:tblPr>
        <w:tblW w:w="0" w:type="auto"/>
        <w:tblInd w:w="123" w:type="dxa"/>
        <w:tblCellMar>
          <w:left w:w="0" w:type="dxa"/>
          <w:right w:w="0" w:type="dxa"/>
        </w:tblCellMar>
        <w:tblLook w:val="0000" w:firstRow="0" w:lastRow="0" w:firstColumn="0" w:lastColumn="0" w:noHBand="0" w:noVBand="0"/>
      </w:tblPr>
      <w:tblGrid>
        <w:gridCol w:w="2093"/>
        <w:gridCol w:w="7654"/>
      </w:tblGrid>
      <w:tr w:rsidR="00293664">
        <w:tc>
          <w:tcPr>
            <w:tcW w:w="20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Durata:</w:t>
            </w:r>
          </w:p>
        </w:tc>
        <w:tc>
          <w:tcPr>
            <w:tcW w:w="765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10 minuti</w:t>
            </w:r>
          </w:p>
        </w:tc>
      </w:tr>
      <w:tr w:rsidR="00293664">
        <w:tc>
          <w:tcPr>
            <w:tcW w:w="209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Materiale necessario:</w:t>
            </w:r>
          </w:p>
        </w:tc>
        <w:tc>
          <w:tcPr>
            <w:tcW w:w="765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vAlign w:val="center"/>
          </w:tcPr>
          <w:p w:rsidR="00293664" w:rsidRDefault="00096925">
            <w:r>
              <w:rPr>
                <w:rFonts w:ascii="Calibri" w:eastAsia="Calibri" w:hAnsi="Calibri" w:cs="Calibri"/>
              </w:rPr>
              <w:t>Dispensa 3 - Modulo di valutazione della sessione</w:t>
            </w:r>
          </w:p>
        </w:tc>
      </w:tr>
    </w:tbl>
    <w:p w:rsidR="00293664" w:rsidRDefault="00096925">
      <w:pPr>
        <w:spacing w:line="276" w:lineRule="auto"/>
      </w:pPr>
      <w:r>
        <w:rPr>
          <w:rFonts w:ascii="Calibri" w:eastAsia="Calibri" w:hAnsi="Calibri" w:cs="Calibri"/>
          <w:b/>
          <w:bCs/>
        </w:rPr>
        <w:t> </w:t>
      </w:r>
    </w:p>
    <w:p w:rsidR="00293664" w:rsidRDefault="00096925" w:rsidP="006E68FC">
      <w:pPr>
        <w:spacing w:line="276" w:lineRule="auto"/>
        <w:jc w:val="both"/>
      </w:pPr>
      <w:r>
        <w:rPr>
          <w:rFonts w:ascii="Calibri" w:eastAsia="Calibri" w:hAnsi="Calibri" w:cs="Calibri"/>
        </w:rPr>
        <w:t>Accertati di</w:t>
      </w:r>
      <w:r>
        <w:t xml:space="preserve"> </w:t>
      </w:r>
      <w:r>
        <w:rPr>
          <w:rFonts w:ascii="Calibri" w:eastAsia="Calibri" w:hAnsi="Calibri" w:cs="Calibri"/>
        </w:rPr>
        <w:t>cosa abbiano imparato le persone nella sessione.</w:t>
      </w:r>
      <w:r w:rsidR="002302C5">
        <w:rPr>
          <w:rFonts w:ascii="Calibri" w:eastAsia="Calibri" w:hAnsi="Calibri" w:cs="Calibri"/>
        </w:rPr>
        <w:t xml:space="preserve"> </w:t>
      </w:r>
      <w:r>
        <w:rPr>
          <w:rFonts w:ascii="Calibri" w:eastAsia="Calibri" w:hAnsi="Calibri" w:cs="Calibri"/>
        </w:rPr>
        <w:t xml:space="preserve">Che cosa hanno imparato su se stessi e sui loro problemi? Hanno imparato qualcosa dagli altri? Quali sono state le domande più utili? Che impatto hanno avuto? Ciò aiuta i partecipanti ad avere il tempo di riflettere sugli esiti della sessione prima di completare i moduli di valutazione. Questo passaggio si svolgerà alla fine di ogni sessione. I moduli di valutazione dovrebbero essere completati alla fine di ogni sessione (vedere Pacchetto di valutazione). </w:t>
      </w:r>
    </w:p>
    <w:p w:rsidR="00293664" w:rsidRDefault="00096925" w:rsidP="006E68FC">
      <w:pPr>
        <w:spacing w:line="276" w:lineRule="auto"/>
        <w:jc w:val="both"/>
      </w:pPr>
      <w:r>
        <w:rPr>
          <w:rFonts w:ascii="Calibri" w:eastAsia="Calibri" w:hAnsi="Calibri" w:cs="Calibri"/>
          <w:b/>
          <w:bCs/>
        </w:rPr>
        <w:t> </w:t>
      </w:r>
    </w:p>
    <w:p w:rsidR="00293664" w:rsidRDefault="00096925" w:rsidP="006E68FC">
      <w:pPr>
        <w:numPr>
          <w:ilvl w:val="0"/>
          <w:numId w:val="2"/>
        </w:numPr>
        <w:pBdr>
          <w:left w:val="nil"/>
        </w:pBdr>
        <w:spacing w:line="276" w:lineRule="auto"/>
        <w:ind w:left="567" w:hanging="375"/>
        <w:jc w:val="both"/>
      </w:pPr>
      <w:r>
        <w:rPr>
          <w:rFonts w:ascii="Calibri" w:eastAsia="Calibri" w:hAnsi="Calibri" w:cs="Calibri"/>
          <w:b/>
          <w:bCs/>
        </w:rPr>
        <w:t>Chiedi agli studenti di riassumere le loro azioni e commentare qualsiasi apprendimento per la sessione.</w:t>
      </w:r>
    </w:p>
    <w:p w:rsidR="00293664" w:rsidRDefault="00096925" w:rsidP="006E68FC">
      <w:pPr>
        <w:numPr>
          <w:ilvl w:val="0"/>
          <w:numId w:val="2"/>
        </w:numPr>
        <w:pBdr>
          <w:left w:val="nil"/>
        </w:pBdr>
        <w:spacing w:line="276" w:lineRule="auto"/>
        <w:ind w:left="567" w:hanging="375"/>
        <w:jc w:val="both"/>
      </w:pPr>
      <w:r>
        <w:rPr>
          <w:rFonts w:ascii="Calibri" w:eastAsia="Calibri" w:hAnsi="Calibri" w:cs="Calibri"/>
          <w:b/>
          <w:bCs/>
        </w:rPr>
        <w:t>Spiega qualsiasi disposizione per incoraggiare i membri del gruppo a tenersi reciprocamente in considerazione.  Potresti decidere di assegnare ad ogni studente un "controllore", scegliendo la persona alla loro sinistra nel tavolo. Questa persona dovrà prestargli attenzione, chiedere informazioni sui progressi e in genere controllare in modo informale il loro successo tra una riunione e l'altra. Questo può anche aiutare a costruire relazioni più forti all'interno del gruppo.</w:t>
      </w:r>
    </w:p>
    <w:p w:rsidR="00293664" w:rsidRDefault="00096925" w:rsidP="006E68FC">
      <w:pPr>
        <w:numPr>
          <w:ilvl w:val="0"/>
          <w:numId w:val="2"/>
        </w:numPr>
        <w:pBdr>
          <w:left w:val="nil"/>
        </w:pBdr>
        <w:spacing w:line="276" w:lineRule="auto"/>
        <w:ind w:left="567" w:hanging="375"/>
        <w:jc w:val="both"/>
      </w:pPr>
      <w:r>
        <w:rPr>
          <w:rFonts w:ascii="Calibri" w:eastAsia="Calibri" w:hAnsi="Calibri" w:cs="Calibri"/>
          <w:b/>
          <w:bCs/>
        </w:rPr>
        <w:t>Indirizza i partecipanti alla piattaforma Kaleidoscope per ulteriori opportunità di apprendimento. Dai loro i compiti da completare entro il prossimo incontro.</w:t>
      </w:r>
    </w:p>
    <w:p w:rsidR="00293664" w:rsidRDefault="00096925" w:rsidP="006E68FC">
      <w:pPr>
        <w:numPr>
          <w:ilvl w:val="0"/>
          <w:numId w:val="2"/>
        </w:numPr>
        <w:pBdr>
          <w:left w:val="nil"/>
        </w:pBdr>
        <w:spacing w:line="276" w:lineRule="auto"/>
        <w:ind w:left="567" w:hanging="375"/>
        <w:jc w:val="both"/>
      </w:pPr>
      <w:r>
        <w:rPr>
          <w:rFonts w:ascii="Calibri" w:eastAsia="Calibri" w:hAnsi="Calibri" w:cs="Calibri"/>
          <w:b/>
          <w:bCs/>
        </w:rPr>
        <w:t xml:space="preserve">Assicurati che tutti abbiano la data della prossima riunione nel loro diario e abbiano informazioni sul luogo di incontro. </w:t>
      </w:r>
    </w:p>
    <w:p w:rsidR="00293664" w:rsidRDefault="00096925" w:rsidP="006E68FC">
      <w:pPr>
        <w:numPr>
          <w:ilvl w:val="0"/>
          <w:numId w:val="2"/>
        </w:numPr>
        <w:pBdr>
          <w:left w:val="nil"/>
        </w:pBdr>
        <w:spacing w:line="276" w:lineRule="auto"/>
        <w:ind w:left="567" w:hanging="375"/>
        <w:jc w:val="both"/>
      </w:pPr>
      <w:r>
        <w:rPr>
          <w:rFonts w:ascii="Calibri" w:eastAsia="Calibri" w:hAnsi="Calibri" w:cs="Calibri"/>
          <w:b/>
          <w:bCs/>
        </w:rPr>
        <w:t>Conferma qualsiasi azione tu debba svolgere come facilitatore, ad esempio inviare via email le regole di base concordate.</w:t>
      </w:r>
    </w:p>
    <w:p w:rsidR="00293664" w:rsidRDefault="00096925" w:rsidP="006E68FC">
      <w:pPr>
        <w:numPr>
          <w:ilvl w:val="0"/>
          <w:numId w:val="2"/>
        </w:numPr>
        <w:pBdr>
          <w:left w:val="nil"/>
        </w:pBdr>
        <w:spacing w:line="276" w:lineRule="auto"/>
        <w:ind w:left="567" w:hanging="375"/>
        <w:jc w:val="both"/>
      </w:pPr>
      <w:r>
        <w:rPr>
          <w:rFonts w:ascii="Calibri" w:eastAsia="Calibri" w:hAnsi="Calibri" w:cs="Calibri"/>
          <w:b/>
          <w:bCs/>
        </w:rPr>
        <w:t>Chiudi la sessione chiedendo alle persone di completare il modulo di valutazione pertinente.</w:t>
      </w:r>
    </w:p>
    <w:p w:rsidR="00293664" w:rsidRDefault="00096925">
      <w:pPr>
        <w:spacing w:line="276" w:lineRule="auto"/>
      </w:pPr>
      <w:r>
        <w:rPr>
          <w:rFonts w:ascii="Calibri" w:eastAsia="Calibri" w:hAnsi="Calibri" w:cs="Calibri"/>
          <w:b/>
          <w:bCs/>
        </w:rPr>
        <w:t> </w:t>
      </w:r>
    </w:p>
    <w:p w:rsidR="00293664" w:rsidRDefault="00096925">
      <w:r>
        <w:br w:type="page"/>
      </w:r>
    </w:p>
    <w:p w:rsidR="00293664" w:rsidRDefault="00096925">
      <w:pPr>
        <w:pStyle w:val="Heading2"/>
        <w:keepLines/>
        <w:spacing w:before="40" w:after="240"/>
        <w:ind w:left="426"/>
      </w:pPr>
      <w:r>
        <w:rPr>
          <w:rFonts w:ascii="Calibri Light" w:eastAsia="Calibri Light" w:hAnsi="Calibri Light" w:cs="Calibri Light"/>
          <w:sz w:val="32"/>
          <w:szCs w:val="32"/>
        </w:rPr>
        <w:lastRenderedPageBreak/>
        <w:t>4.</w:t>
      </w:r>
      <w:r>
        <w:t xml:space="preserve"> </w:t>
      </w:r>
      <w:bookmarkStart w:id="24" w:name="_Toc514323520"/>
      <w:r>
        <w:rPr>
          <w:rFonts w:ascii="Calibri Light" w:eastAsia="Calibri Light" w:hAnsi="Calibri Light" w:cs="Calibri Light"/>
          <w:sz w:val="32"/>
          <w:szCs w:val="32"/>
        </w:rPr>
        <w:t>Ulteriori informazioni</w:t>
      </w:r>
      <w:bookmarkEnd w:id="24"/>
    </w:p>
    <w:p w:rsidR="00293664" w:rsidRDefault="00096925">
      <w:pPr>
        <w:spacing w:line="276" w:lineRule="auto"/>
        <w:ind w:left="284"/>
      </w:pPr>
      <w:r w:rsidRPr="003C37C2">
        <w:rPr>
          <w:b/>
        </w:rPr>
        <w:t>Vi</w:t>
      </w:r>
      <w:bookmarkStart w:id="25" w:name="_GoBack"/>
      <w:bookmarkEnd w:id="25"/>
      <w:r w:rsidRPr="003C37C2">
        <w:rPr>
          <w:b/>
        </w:rPr>
        <w:t>deo</w:t>
      </w:r>
    </w:p>
    <w:p w:rsidR="00293664" w:rsidRDefault="00096925">
      <w:pPr>
        <w:spacing w:line="276" w:lineRule="auto"/>
      </w:pPr>
      <w:r>
        <w:rPr>
          <w:rFonts w:ascii="Calibri" w:eastAsia="Calibri" w:hAnsi="Calibri" w:cs="Calibri"/>
          <w:i/>
          <w:iCs/>
        </w:rPr>
        <w:t>Cos'è la creatività?</w:t>
      </w:r>
    </w:p>
    <w:p w:rsidR="00293664" w:rsidRDefault="00056C70">
      <w:pPr>
        <w:spacing w:line="276" w:lineRule="auto"/>
      </w:pPr>
      <w:hyperlink r:id="rId60" w:history="1">
        <w:r w:rsidR="00096925">
          <w:rPr>
            <w:rFonts w:ascii="Calibri" w:eastAsia="Calibri" w:hAnsi="Calibri" w:cs="Calibri"/>
            <w:color w:val="0563C1"/>
            <w:u w:val="single"/>
          </w:rPr>
          <w:t>https://www.youtube.com/watch?v=N5j76vuOJL4</w:t>
        </w:r>
      </w:hyperlink>
      <w:r w:rsidR="00096925">
        <w:t xml:space="preserve"> </w:t>
      </w:r>
    </w:p>
    <w:p w:rsidR="00293664" w:rsidRDefault="00096925">
      <w:pPr>
        <w:spacing w:line="276" w:lineRule="auto"/>
      </w:pPr>
      <w:r>
        <w:rPr>
          <w:rFonts w:ascii="Calibri" w:eastAsia="Calibri" w:hAnsi="Calibri" w:cs="Calibri"/>
          <w:i/>
          <w:iCs/>
        </w:rPr>
        <w:t>La creatività come competenza imprenditoriale</w:t>
      </w:r>
    </w:p>
    <w:p w:rsidR="00293664" w:rsidRDefault="00056C70">
      <w:pPr>
        <w:spacing w:line="276" w:lineRule="auto"/>
      </w:pPr>
      <w:hyperlink r:id="rId61" w:history="1">
        <w:r w:rsidR="00096925">
          <w:rPr>
            <w:rFonts w:ascii="Calibri" w:eastAsia="Calibri" w:hAnsi="Calibri" w:cs="Calibri"/>
            <w:color w:val="0563C1"/>
            <w:u w:val="single"/>
          </w:rPr>
          <w:t>https://www.youtube.com/watch?v=f76wtylyEFk</w:t>
        </w:r>
      </w:hyperlink>
    </w:p>
    <w:p w:rsidR="00293664" w:rsidRDefault="00096925">
      <w:pPr>
        <w:spacing w:line="276" w:lineRule="auto"/>
      </w:pPr>
      <w:r>
        <w:rPr>
          <w:rFonts w:ascii="Calibri" w:eastAsia="Calibri" w:hAnsi="Calibri" w:cs="Calibri"/>
          <w:i/>
          <w:iCs/>
        </w:rPr>
        <w:t>Perché abbiamo bisogno della creatività?</w:t>
      </w:r>
    </w:p>
    <w:p w:rsidR="00293664" w:rsidRDefault="00056C70">
      <w:pPr>
        <w:spacing w:line="276" w:lineRule="auto"/>
      </w:pPr>
      <w:hyperlink r:id="rId62" w:history="1">
        <w:r w:rsidR="00096925">
          <w:rPr>
            <w:rFonts w:ascii="Calibri" w:eastAsia="Calibri" w:hAnsi="Calibri" w:cs="Calibri"/>
            <w:color w:val="0563C1"/>
            <w:u w:val="single"/>
          </w:rPr>
          <w:t>https://www.youtube.com/watch?v=RwGlaCTnNys</w:t>
        </w:r>
      </w:hyperlink>
    </w:p>
    <w:p w:rsidR="00293664" w:rsidRDefault="00096925">
      <w:pPr>
        <w:spacing w:line="276" w:lineRule="auto"/>
      </w:pPr>
      <w:r>
        <w:rPr>
          <w:rFonts w:ascii="Calibri" w:eastAsia="Calibri" w:hAnsi="Calibri" w:cs="Calibri"/>
          <w:i/>
          <w:iCs/>
        </w:rPr>
        <w:t>Ottieni di più impostando obiettivi SMART</w:t>
      </w:r>
    </w:p>
    <w:p w:rsidR="00293664" w:rsidRDefault="00056C70">
      <w:pPr>
        <w:spacing w:line="276" w:lineRule="auto"/>
      </w:pPr>
      <w:hyperlink r:id="rId63" w:history="1">
        <w:r w:rsidR="00096925">
          <w:rPr>
            <w:rFonts w:ascii="Calibri" w:eastAsia="Calibri" w:hAnsi="Calibri" w:cs="Calibri"/>
            <w:color w:val="0563C1"/>
            <w:u w:val="single"/>
          </w:rPr>
          <w:t>https://www.youtube.com/watch?v=yA53yhiOe04</w:t>
        </w:r>
      </w:hyperlink>
    </w:p>
    <w:p w:rsidR="00293664" w:rsidRDefault="00096925">
      <w:pPr>
        <w:spacing w:line="276" w:lineRule="auto"/>
      </w:pPr>
      <w:r>
        <w:rPr>
          <w:rFonts w:ascii="Calibri" w:eastAsia="Calibri" w:hAnsi="Calibri" w:cs="Calibri"/>
          <w:i/>
          <w:iCs/>
        </w:rPr>
        <w:t>Perché hai bisogno di un modello aziendale?</w:t>
      </w:r>
    </w:p>
    <w:p w:rsidR="00293664" w:rsidRDefault="00056C70">
      <w:pPr>
        <w:spacing w:line="276" w:lineRule="auto"/>
      </w:pPr>
      <w:hyperlink r:id="rId64" w:history="1">
        <w:r w:rsidR="00096925">
          <w:rPr>
            <w:rFonts w:ascii="Calibri" w:eastAsia="Calibri" w:hAnsi="Calibri" w:cs="Calibri"/>
            <w:color w:val="0563C1"/>
            <w:u w:val="single"/>
          </w:rPr>
          <w:t>https://www.youtube.com/watch?v=wwShFsSFb-Y</w:t>
        </w:r>
      </w:hyperlink>
    </w:p>
    <w:p w:rsidR="00293664" w:rsidRDefault="00096925">
      <w:pPr>
        <w:spacing w:line="276" w:lineRule="auto"/>
      </w:pPr>
      <w:r>
        <w:rPr>
          <w:rFonts w:ascii="Calibri" w:eastAsia="Calibri" w:hAnsi="Calibri" w:cs="Calibri"/>
          <w:i/>
          <w:iCs/>
        </w:rPr>
        <w:t>Dall'idea imprenditoriale al modello aziendale</w:t>
      </w:r>
      <w:r>
        <w:t xml:space="preserve"> </w:t>
      </w:r>
      <w:hyperlink r:id="rId65" w:history="1">
        <w:r>
          <w:rPr>
            <w:rFonts w:ascii="Calibri" w:eastAsia="Calibri" w:hAnsi="Calibri" w:cs="Calibri"/>
            <w:color w:val="0563C1"/>
            <w:u w:val="single"/>
          </w:rPr>
          <w:t>https://www.youtube.com/watch?v=wwShFsSFb-Y</w:t>
        </w:r>
      </w:hyperlink>
    </w:p>
    <w:p w:rsidR="00293664" w:rsidRDefault="00096925">
      <w:pPr>
        <w:spacing w:line="276" w:lineRule="auto"/>
      </w:pPr>
      <w:r>
        <w:rPr>
          <w:rFonts w:ascii="Calibri" w:eastAsia="Calibri" w:hAnsi="Calibri" w:cs="Calibri"/>
          <w:i/>
          <w:iCs/>
        </w:rPr>
        <w:t xml:space="preserve">Presentazione del Creative Project Canvas  </w:t>
      </w:r>
    </w:p>
    <w:p w:rsidR="00293664" w:rsidRDefault="00056C70">
      <w:pPr>
        <w:spacing w:line="276" w:lineRule="auto"/>
      </w:pPr>
      <w:hyperlink r:id="rId66" w:history="1">
        <w:r w:rsidR="00096925">
          <w:rPr>
            <w:rFonts w:ascii="Calibri" w:eastAsia="Calibri" w:hAnsi="Calibri" w:cs="Calibri"/>
            <w:color w:val="0563C1"/>
            <w:u w:val="single"/>
          </w:rPr>
          <w:t>https://www.youtube.com/watch?v=L3lygHXuhZg</w:t>
        </w:r>
      </w:hyperlink>
    </w:p>
    <w:p w:rsidR="00293664" w:rsidRDefault="00096925">
      <w:pPr>
        <w:spacing w:line="276" w:lineRule="auto"/>
      </w:pPr>
      <w:r>
        <w:rPr>
          <w:rFonts w:ascii="Calibri" w:eastAsia="Calibri" w:hAnsi="Calibri" w:cs="Calibri"/>
        </w:rPr>
        <w:t> </w:t>
      </w:r>
    </w:p>
    <w:p w:rsidR="00293664" w:rsidRDefault="00096925" w:rsidP="003C37C2">
      <w:pPr>
        <w:spacing w:line="276" w:lineRule="auto"/>
        <w:ind w:left="284"/>
      </w:pPr>
      <w:r w:rsidRPr="003C37C2">
        <w:rPr>
          <w:rFonts w:ascii="Calibri" w:eastAsia="Calibri" w:hAnsi="Calibri" w:cs="Calibri"/>
          <w:b/>
        </w:rPr>
        <w:t>Articolo</w:t>
      </w:r>
    </w:p>
    <w:p w:rsidR="00293664" w:rsidRDefault="00096925">
      <w:pPr>
        <w:spacing w:line="276" w:lineRule="auto"/>
      </w:pPr>
      <w:r>
        <w:rPr>
          <w:rFonts w:ascii="Calibri" w:eastAsia="Calibri" w:hAnsi="Calibri" w:cs="Calibri"/>
          <w:i/>
          <w:iCs/>
        </w:rPr>
        <w:t>Abilità di pensiero creativo: guardare sempre a problemi da più prospettive</w:t>
      </w:r>
    </w:p>
    <w:p w:rsidR="00293664" w:rsidRDefault="00056C70">
      <w:pPr>
        <w:spacing w:line="276" w:lineRule="auto"/>
      </w:pPr>
      <w:hyperlink r:id="rId67" w:anchor="sthash.eqO8cKwR.dpbs" w:history="1">
        <w:r w:rsidR="00096925">
          <w:rPr>
            <w:rFonts w:ascii="Calibri" w:eastAsia="Calibri" w:hAnsi="Calibri" w:cs="Calibri"/>
            <w:color w:val="0563C1"/>
            <w:u w:val="single"/>
          </w:rPr>
          <w:t>http://creativethinking.net/creative-thinking-habit-always-look-at-problems-with-multiple-perspectives/#sthash.eqO8cKwR.dpbs</w:t>
        </w:r>
      </w:hyperlink>
    </w:p>
    <w:p w:rsidR="00293664" w:rsidRDefault="00096925">
      <w:pPr>
        <w:spacing w:line="276" w:lineRule="auto"/>
      </w:pPr>
      <w:r>
        <w:rPr>
          <w:rFonts w:ascii="Calibri" w:eastAsia="Calibri" w:hAnsi="Calibri" w:cs="Calibri"/>
        </w:rPr>
        <w:t> </w:t>
      </w:r>
    </w:p>
    <w:p w:rsidR="00293664" w:rsidRDefault="00096925" w:rsidP="003C37C2">
      <w:pPr>
        <w:spacing w:line="276" w:lineRule="auto"/>
        <w:ind w:left="284"/>
      </w:pPr>
      <w:r w:rsidRPr="003C37C2">
        <w:rPr>
          <w:rFonts w:ascii="Calibri" w:eastAsia="Calibri" w:hAnsi="Calibri" w:cs="Calibri"/>
          <w:b/>
        </w:rPr>
        <w:t>Test</w:t>
      </w:r>
    </w:p>
    <w:p w:rsidR="00293664" w:rsidRDefault="00096925">
      <w:pPr>
        <w:spacing w:line="276" w:lineRule="auto"/>
      </w:pPr>
      <w:r>
        <w:rPr>
          <w:rFonts w:ascii="Calibri" w:eastAsia="Calibri" w:hAnsi="Calibri" w:cs="Calibri"/>
        </w:rPr>
        <w:t xml:space="preserve">Quanto è buono il tuo problem solving? </w:t>
      </w:r>
    </w:p>
    <w:p w:rsidR="00293664" w:rsidRDefault="00056C70">
      <w:pPr>
        <w:spacing w:line="276" w:lineRule="auto"/>
      </w:pPr>
      <w:hyperlink r:id="rId68" w:history="1">
        <w:r w:rsidR="00096925">
          <w:rPr>
            <w:rFonts w:ascii="Calibri" w:eastAsia="Calibri" w:hAnsi="Calibri" w:cs="Calibri"/>
            <w:color w:val="0563C1"/>
            <w:u w:val="single"/>
          </w:rPr>
          <w:t>https://www.mindtools.com/pages/article/newTMC_72.htm</w:t>
        </w:r>
      </w:hyperlink>
    </w:p>
    <w:p w:rsidR="00293664" w:rsidRDefault="00096925">
      <w:r>
        <w:rPr>
          <w:rFonts w:ascii="Calibri" w:eastAsia="Calibri" w:hAnsi="Calibri" w:cs="Calibri"/>
        </w:rPr>
        <w:t> </w:t>
      </w:r>
    </w:p>
    <w:p w:rsidR="00293664" w:rsidRDefault="00096925">
      <w:r>
        <w:rPr>
          <w:rFonts w:ascii="Calibri" w:eastAsia="Calibri" w:hAnsi="Calibri" w:cs="Calibri"/>
        </w:rPr>
        <w:t> </w:t>
      </w:r>
    </w:p>
    <w:p w:rsidR="00293664" w:rsidRDefault="00096925">
      <w:r>
        <w:br w:type="page"/>
      </w:r>
    </w:p>
    <w:p w:rsidR="00293664" w:rsidRDefault="00096925">
      <w:pPr>
        <w:pStyle w:val="Heading1"/>
        <w:keepLines/>
        <w:spacing w:before="360" w:after="240"/>
      </w:pPr>
      <w:bookmarkStart w:id="26" w:name="_Toc514323521"/>
      <w:r>
        <w:rPr>
          <w:rFonts w:ascii="Calibri Light" w:eastAsia="Calibri Light" w:hAnsi="Calibri Light" w:cs="Calibri Light"/>
          <w:b w:val="0"/>
          <w:bCs w:val="0"/>
          <w:sz w:val="56"/>
          <w:szCs w:val="56"/>
        </w:rPr>
        <w:lastRenderedPageBreak/>
        <w:t>Allegati</w:t>
      </w:r>
      <w:bookmarkEnd w:id="26"/>
    </w:p>
    <w:p w:rsidR="00293664" w:rsidRDefault="00096925">
      <w:r>
        <w:rPr>
          <w:rFonts w:ascii="Calibri" w:eastAsia="Calibri" w:hAnsi="Calibri" w:cs="Calibri"/>
        </w:rPr>
        <w:t> </w:t>
      </w:r>
    </w:p>
    <w:p w:rsidR="00293664" w:rsidRDefault="00096925">
      <w:r>
        <w:rPr>
          <w:rFonts w:ascii="Calibri" w:eastAsia="Calibri" w:hAnsi="Calibri" w:cs="Calibri"/>
        </w:rPr>
        <w:t>Powerpoint -</w:t>
      </w:r>
    </w:p>
    <w:p w:rsidR="00293664" w:rsidRDefault="00096925">
      <w:r>
        <w:rPr>
          <w:rFonts w:ascii="Calibri" w:eastAsia="Calibri" w:hAnsi="Calibri" w:cs="Calibri"/>
        </w:rPr>
        <w:t> </w:t>
      </w:r>
    </w:p>
    <w:p w:rsidR="00293664" w:rsidRDefault="00096925">
      <w:r>
        <w:rPr>
          <w:rFonts w:ascii="Calibri" w:eastAsia="Calibri" w:hAnsi="Calibri" w:cs="Calibri"/>
        </w:rPr>
        <w:t>Allegato 1: Piano delle lezioni</w:t>
      </w:r>
    </w:p>
    <w:p w:rsidR="00293664" w:rsidRDefault="00096925">
      <w:r>
        <w:rPr>
          <w:rFonts w:ascii="Calibri" w:eastAsia="Calibri" w:hAnsi="Calibri" w:cs="Calibri"/>
        </w:rPr>
        <w:t>Allegato 2: Dispensa 1 - Pensare con quattro cappelli</w:t>
      </w:r>
    </w:p>
    <w:p w:rsidR="00293664" w:rsidRDefault="00096925">
      <w:r>
        <w:rPr>
          <w:rFonts w:ascii="Calibri" w:eastAsia="Calibri" w:hAnsi="Calibri" w:cs="Calibri"/>
        </w:rPr>
        <w:t>Allegato 3: Dispensa 2 - Esercizio CPC</w:t>
      </w:r>
    </w:p>
    <w:p w:rsidR="00293664" w:rsidRDefault="00096925">
      <w:r>
        <w:rPr>
          <w:rFonts w:ascii="Calibri" w:eastAsia="Calibri" w:hAnsi="Calibri" w:cs="Calibri"/>
        </w:rPr>
        <w:t>Allegato 4: Dispensa 3 - Modulo di valutazione della sessione</w:t>
      </w:r>
      <w:r>
        <w:br w:type="page"/>
      </w:r>
    </w:p>
    <w:p w:rsidR="00293664" w:rsidRDefault="00096925">
      <w:pPr>
        <w:pStyle w:val="Heading2"/>
        <w:keepLines/>
        <w:spacing w:before="40" w:after="240"/>
        <w:ind w:left="426"/>
      </w:pPr>
      <w:r>
        <w:rPr>
          <w:rFonts w:ascii="Calibri Light" w:eastAsia="Calibri Light" w:hAnsi="Calibri Light" w:cs="Calibri Light"/>
          <w:sz w:val="32"/>
          <w:szCs w:val="32"/>
        </w:rPr>
        <w:lastRenderedPageBreak/>
        <w:t>5.</w:t>
      </w:r>
      <w:r>
        <w:t xml:space="preserve"> </w:t>
      </w:r>
      <w:bookmarkStart w:id="27" w:name="_Toc514323522"/>
      <w:r>
        <w:rPr>
          <w:rFonts w:ascii="Calibri Light" w:eastAsia="Calibri Light" w:hAnsi="Calibri Light" w:cs="Calibri Light"/>
          <w:sz w:val="32"/>
          <w:szCs w:val="32"/>
        </w:rPr>
        <w:t>Allegato 1: Unità 3 - Piano didattico</w:t>
      </w:r>
      <w:bookmarkEnd w:id="27"/>
    </w:p>
    <w:tbl>
      <w:tblPr>
        <w:tblW w:w="0" w:type="auto"/>
        <w:tblInd w:w="123" w:type="dxa"/>
        <w:tblCellMar>
          <w:left w:w="0" w:type="dxa"/>
          <w:right w:w="0" w:type="dxa"/>
        </w:tblCellMar>
        <w:tblLook w:val="0000" w:firstRow="0" w:lastRow="0" w:firstColumn="0" w:lastColumn="0" w:noHBand="0" w:noVBand="0"/>
      </w:tblPr>
      <w:tblGrid>
        <w:gridCol w:w="534"/>
        <w:gridCol w:w="6237"/>
        <w:gridCol w:w="1134"/>
        <w:gridCol w:w="1660"/>
      </w:tblGrid>
      <w:tr w:rsidR="00293664">
        <w:tc>
          <w:tcPr>
            <w:tcW w:w="534" w:type="dxa"/>
            <w:tcBorders>
              <w:top w:val="single" w:sz="6" w:space="0" w:color="4472C4"/>
              <w:left w:val="single" w:sz="6" w:space="0" w:color="4472C4"/>
              <w:bottom w:val="single" w:sz="6" w:space="0" w:color="4472C4"/>
            </w:tcBorders>
            <w:shd w:val="clear" w:color="auto" w:fill="4472C4"/>
            <w:tcMar>
              <w:top w:w="0" w:type="dxa"/>
              <w:left w:w="108" w:type="dxa"/>
              <w:bottom w:w="0" w:type="dxa"/>
              <w:right w:w="108" w:type="dxa"/>
            </w:tcMar>
            <w:vAlign w:val="center"/>
          </w:tcPr>
          <w:p w:rsidR="00293664" w:rsidRDefault="00096925">
            <w:pPr>
              <w:shd w:val="clear" w:color="auto" w:fill="4472C4"/>
              <w:jc w:val="right"/>
            </w:pPr>
            <w:r>
              <w:rPr>
                <w:rFonts w:ascii="Calibri" w:eastAsia="Calibri" w:hAnsi="Calibri" w:cs="Calibri"/>
                <w:b/>
                <w:bCs/>
                <w:color w:val="FFFFFF"/>
              </w:rPr>
              <w:t> </w:t>
            </w:r>
          </w:p>
        </w:tc>
        <w:tc>
          <w:tcPr>
            <w:tcW w:w="6237" w:type="dxa"/>
            <w:tcBorders>
              <w:top w:val="single" w:sz="6" w:space="0" w:color="4472C4"/>
              <w:bottom w:val="single" w:sz="6" w:space="0" w:color="4472C4"/>
            </w:tcBorders>
            <w:shd w:val="clear" w:color="auto" w:fill="4472C4"/>
            <w:tcMar>
              <w:top w:w="0" w:type="dxa"/>
              <w:left w:w="108" w:type="dxa"/>
              <w:bottom w:w="0" w:type="dxa"/>
              <w:right w:w="108" w:type="dxa"/>
            </w:tcMar>
            <w:vAlign w:val="center"/>
          </w:tcPr>
          <w:p w:rsidR="00293664" w:rsidRDefault="00096925">
            <w:pPr>
              <w:shd w:val="clear" w:color="auto" w:fill="4472C4"/>
            </w:pPr>
            <w:r>
              <w:rPr>
                <w:rFonts w:ascii="Calibri" w:eastAsia="Calibri" w:hAnsi="Calibri" w:cs="Calibri"/>
                <w:b/>
                <w:bCs/>
                <w:color w:val="FFFFFF"/>
              </w:rPr>
              <w:t>Attività</w:t>
            </w:r>
          </w:p>
        </w:tc>
        <w:tc>
          <w:tcPr>
            <w:tcW w:w="1134" w:type="dxa"/>
            <w:tcBorders>
              <w:top w:val="single" w:sz="6" w:space="0" w:color="4472C4"/>
              <w:bottom w:val="single" w:sz="6" w:space="0" w:color="4472C4"/>
            </w:tcBorders>
            <w:shd w:val="clear" w:color="auto" w:fill="4472C4"/>
            <w:tcMar>
              <w:top w:w="0" w:type="dxa"/>
              <w:left w:w="108" w:type="dxa"/>
              <w:bottom w:w="0" w:type="dxa"/>
              <w:right w:w="108" w:type="dxa"/>
            </w:tcMar>
            <w:vAlign w:val="center"/>
          </w:tcPr>
          <w:p w:rsidR="00293664" w:rsidRDefault="00096925">
            <w:pPr>
              <w:shd w:val="clear" w:color="auto" w:fill="4472C4"/>
            </w:pPr>
            <w:r>
              <w:rPr>
                <w:rFonts w:ascii="Calibri" w:eastAsia="Calibri" w:hAnsi="Calibri" w:cs="Calibri"/>
                <w:b/>
                <w:bCs/>
                <w:color w:val="FFFFFF"/>
              </w:rPr>
              <w:t>Durata</w:t>
            </w:r>
          </w:p>
        </w:tc>
        <w:tc>
          <w:tcPr>
            <w:tcW w:w="1660" w:type="dxa"/>
            <w:tcBorders>
              <w:top w:val="single" w:sz="6" w:space="0" w:color="4472C4"/>
              <w:bottom w:val="single" w:sz="6" w:space="0" w:color="4472C4"/>
              <w:right w:val="single" w:sz="6" w:space="0" w:color="4472C4"/>
            </w:tcBorders>
            <w:shd w:val="clear" w:color="auto" w:fill="4472C4"/>
            <w:tcMar>
              <w:top w:w="0" w:type="dxa"/>
              <w:left w:w="108" w:type="dxa"/>
              <w:bottom w:w="0" w:type="dxa"/>
              <w:right w:w="108" w:type="dxa"/>
            </w:tcMar>
            <w:vAlign w:val="center"/>
          </w:tcPr>
          <w:p w:rsidR="00293664" w:rsidRDefault="00096925">
            <w:pPr>
              <w:shd w:val="clear" w:color="auto" w:fill="4472C4"/>
            </w:pPr>
            <w:r>
              <w:rPr>
                <w:rFonts w:ascii="Calibri" w:eastAsia="Calibri" w:hAnsi="Calibri" w:cs="Calibri"/>
                <w:b/>
                <w:bCs/>
                <w:color w:val="FFFFFF"/>
              </w:rPr>
              <w:t>orario</w:t>
            </w:r>
          </w:p>
        </w:tc>
      </w:tr>
      <w:tr w:rsidR="00293664">
        <w:tc>
          <w:tcPr>
            <w:tcW w:w="534"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jc w:val="right"/>
            </w:pPr>
            <w:r>
              <w:rPr>
                <w:rFonts w:ascii="Calibri" w:eastAsia="Calibri" w:hAnsi="Calibri" w:cs="Calibri"/>
                <w:b/>
                <w:bCs/>
              </w:rPr>
              <w:t> </w:t>
            </w:r>
          </w:p>
        </w:tc>
        <w:tc>
          <w:tcPr>
            <w:tcW w:w="6237"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pPr>
            <w:r>
              <w:rPr>
                <w:rFonts w:ascii="Calibri" w:eastAsia="Calibri" w:hAnsi="Calibri" w:cs="Calibri"/>
              </w:rPr>
              <w:t>Caffè all'arrivo</w:t>
            </w:r>
          </w:p>
        </w:tc>
        <w:tc>
          <w:tcPr>
            <w:tcW w:w="1134"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pPr>
            <w:r>
              <w:rPr>
                <w:rFonts w:ascii="Calibri" w:eastAsia="Calibri" w:hAnsi="Calibri" w:cs="Calibri"/>
              </w:rPr>
              <w:t>15 minuti</w:t>
            </w:r>
          </w:p>
        </w:tc>
        <w:tc>
          <w:tcPr>
            <w:tcW w:w="1660"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pPr>
            <w:r>
              <w:rPr>
                <w:rFonts w:ascii="Calibri" w:eastAsia="Calibri" w:hAnsi="Calibri" w:cs="Calibri"/>
              </w:rPr>
              <w:t>09:00 - 09:15</w:t>
            </w:r>
          </w:p>
        </w:tc>
      </w:tr>
      <w:tr w:rsidR="00293664">
        <w:tc>
          <w:tcPr>
            <w:tcW w:w="534"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pPr>
              <w:jc w:val="right"/>
            </w:pPr>
            <w:r>
              <w:rPr>
                <w:rFonts w:ascii="Calibri" w:eastAsia="Calibri" w:hAnsi="Calibri" w:cs="Calibri"/>
                <w:b/>
                <w:bCs/>
              </w:rPr>
              <w:t>1-2</w:t>
            </w:r>
          </w:p>
        </w:tc>
        <w:tc>
          <w:tcPr>
            <w:tcW w:w="6237"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Introduzione all'unità</w:t>
            </w:r>
          </w:p>
          <w:p w:rsidR="00293664" w:rsidRDefault="00096925">
            <w:r>
              <w:rPr>
                <w:rFonts w:ascii="Calibri" w:eastAsia="Calibri" w:hAnsi="Calibri" w:cs="Calibri"/>
                <w:b/>
                <w:bCs/>
                <w:i/>
                <w:iCs/>
              </w:rPr>
              <w:t>PPT - Diapositive 2-4</w:t>
            </w:r>
          </w:p>
        </w:tc>
        <w:tc>
          <w:tcPr>
            <w:tcW w:w="1134"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10 minuti</w:t>
            </w:r>
          </w:p>
        </w:tc>
        <w:tc>
          <w:tcPr>
            <w:tcW w:w="1660"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09:15 - 09:25</w:t>
            </w:r>
          </w:p>
        </w:tc>
      </w:tr>
      <w:tr w:rsidR="00293664">
        <w:tc>
          <w:tcPr>
            <w:tcW w:w="534"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jc w:val="right"/>
            </w:pPr>
            <w:r>
              <w:rPr>
                <w:rFonts w:ascii="Calibri" w:eastAsia="Calibri" w:hAnsi="Calibri" w:cs="Calibri"/>
                <w:b/>
                <w:bCs/>
              </w:rPr>
              <w:t>3.1</w:t>
            </w:r>
          </w:p>
        </w:tc>
        <w:tc>
          <w:tcPr>
            <w:tcW w:w="6237"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rsidP="002302C5">
            <w:pPr>
              <w:shd w:val="clear" w:color="auto" w:fill="D9E2F3"/>
            </w:pPr>
            <w:r>
              <w:rPr>
                <w:rFonts w:ascii="Calibri" w:eastAsia="Calibri" w:hAnsi="Calibri" w:cs="Calibri"/>
              </w:rPr>
              <w:t xml:space="preserve">Esercizio rompighiaccio: </w:t>
            </w:r>
            <w:r w:rsidR="002302C5">
              <w:rPr>
                <w:rFonts w:ascii="Calibri" w:eastAsia="Calibri" w:hAnsi="Calibri" w:cs="Calibri"/>
              </w:rPr>
              <w:t>Rompicapo</w:t>
            </w:r>
          </w:p>
        </w:tc>
        <w:tc>
          <w:tcPr>
            <w:tcW w:w="1134"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pPr>
            <w:r>
              <w:rPr>
                <w:rFonts w:ascii="Calibri" w:eastAsia="Calibri" w:hAnsi="Calibri" w:cs="Calibri"/>
              </w:rPr>
              <w:t>25 minuti</w:t>
            </w:r>
          </w:p>
        </w:tc>
        <w:tc>
          <w:tcPr>
            <w:tcW w:w="1660"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pPr>
            <w:r>
              <w:rPr>
                <w:rFonts w:ascii="Calibri" w:eastAsia="Calibri" w:hAnsi="Calibri" w:cs="Calibri"/>
              </w:rPr>
              <w:t>09:25 - 09:50</w:t>
            </w:r>
          </w:p>
        </w:tc>
      </w:tr>
      <w:tr w:rsidR="00293664">
        <w:tc>
          <w:tcPr>
            <w:tcW w:w="534"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pPr>
              <w:jc w:val="right"/>
            </w:pPr>
            <w:r>
              <w:rPr>
                <w:rFonts w:ascii="Calibri" w:eastAsia="Calibri" w:hAnsi="Calibri" w:cs="Calibri"/>
                <w:b/>
                <w:bCs/>
              </w:rPr>
              <w:t>3.2</w:t>
            </w:r>
          </w:p>
        </w:tc>
        <w:tc>
          <w:tcPr>
            <w:tcW w:w="6237"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Parte 1: Creatività</w:t>
            </w:r>
          </w:p>
          <w:p w:rsidR="00293664" w:rsidRDefault="00096925">
            <w:r>
              <w:rPr>
                <w:rFonts w:ascii="Calibri" w:eastAsia="Calibri" w:hAnsi="Calibri" w:cs="Calibri"/>
                <w:b/>
                <w:bCs/>
                <w:i/>
                <w:iCs/>
              </w:rPr>
              <w:t>PPT - Diapositive 5-10</w:t>
            </w:r>
          </w:p>
        </w:tc>
        <w:tc>
          <w:tcPr>
            <w:tcW w:w="1134"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15 minuti</w:t>
            </w:r>
          </w:p>
        </w:tc>
        <w:tc>
          <w:tcPr>
            <w:tcW w:w="1660"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09:50 - 10:05</w:t>
            </w:r>
          </w:p>
        </w:tc>
      </w:tr>
      <w:tr w:rsidR="00293664">
        <w:tc>
          <w:tcPr>
            <w:tcW w:w="534"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jc w:val="right"/>
            </w:pPr>
            <w:r>
              <w:rPr>
                <w:rFonts w:ascii="Calibri" w:eastAsia="Calibri" w:hAnsi="Calibri" w:cs="Calibri"/>
                <w:b/>
                <w:bCs/>
              </w:rPr>
              <w:t>3.3</w:t>
            </w:r>
          </w:p>
        </w:tc>
        <w:tc>
          <w:tcPr>
            <w:tcW w:w="6237"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Pr="002302C5" w:rsidRDefault="00096925">
            <w:pPr>
              <w:shd w:val="clear" w:color="auto" w:fill="D9E2F3"/>
              <w:rPr>
                <w:lang w:val="en-US"/>
              </w:rPr>
            </w:pPr>
            <w:r w:rsidRPr="002302C5">
              <w:rPr>
                <w:rFonts w:ascii="Calibri" w:eastAsia="Calibri" w:hAnsi="Calibri" w:cs="Calibri"/>
                <w:lang w:val="en-US"/>
              </w:rPr>
              <w:t>Parte 2: Business Modeling</w:t>
            </w:r>
          </w:p>
          <w:p w:rsidR="00293664" w:rsidRPr="002302C5" w:rsidRDefault="00096925" w:rsidP="002302C5">
            <w:pPr>
              <w:shd w:val="clear" w:color="auto" w:fill="D9E2F3"/>
              <w:rPr>
                <w:lang w:val="en-US"/>
              </w:rPr>
            </w:pPr>
            <w:r w:rsidRPr="002302C5">
              <w:rPr>
                <w:rFonts w:ascii="Calibri" w:eastAsia="Calibri" w:hAnsi="Calibri" w:cs="Calibri"/>
                <w:b/>
                <w:bCs/>
                <w:i/>
                <w:iCs/>
                <w:lang w:val="en-US"/>
              </w:rPr>
              <w:t xml:space="preserve">PPT - </w:t>
            </w:r>
            <w:r w:rsidR="002302C5" w:rsidRPr="002302C5">
              <w:rPr>
                <w:rFonts w:ascii="Calibri" w:eastAsia="Calibri" w:hAnsi="Calibri" w:cs="Calibri"/>
                <w:b/>
                <w:bCs/>
                <w:i/>
                <w:iCs/>
                <w:lang w:val="en-US"/>
              </w:rPr>
              <w:t>Diapositive</w:t>
            </w:r>
            <w:r w:rsidRPr="002302C5">
              <w:rPr>
                <w:rFonts w:ascii="Calibri" w:eastAsia="Calibri" w:hAnsi="Calibri" w:cs="Calibri"/>
                <w:b/>
                <w:bCs/>
                <w:i/>
                <w:iCs/>
                <w:lang w:val="en-US"/>
              </w:rPr>
              <w:t xml:space="preserve"> 11-14</w:t>
            </w:r>
          </w:p>
        </w:tc>
        <w:tc>
          <w:tcPr>
            <w:tcW w:w="1134"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pPr>
            <w:r>
              <w:rPr>
                <w:rFonts w:ascii="Calibri" w:eastAsia="Calibri" w:hAnsi="Calibri" w:cs="Calibri"/>
              </w:rPr>
              <w:t>15 minuti</w:t>
            </w:r>
          </w:p>
        </w:tc>
        <w:tc>
          <w:tcPr>
            <w:tcW w:w="1660"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pPr>
            <w:r>
              <w:rPr>
                <w:rFonts w:ascii="Calibri" w:eastAsia="Calibri" w:hAnsi="Calibri" w:cs="Calibri"/>
              </w:rPr>
              <w:t>10:05 - 10:20</w:t>
            </w:r>
          </w:p>
        </w:tc>
      </w:tr>
      <w:tr w:rsidR="00293664">
        <w:tc>
          <w:tcPr>
            <w:tcW w:w="534"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pPr>
              <w:jc w:val="right"/>
            </w:pPr>
            <w:r>
              <w:rPr>
                <w:rFonts w:ascii="Calibri" w:eastAsia="Calibri" w:hAnsi="Calibri" w:cs="Calibri"/>
                <w:b/>
                <w:bCs/>
              </w:rPr>
              <w:t>3.4</w:t>
            </w:r>
          </w:p>
        </w:tc>
        <w:tc>
          <w:tcPr>
            <w:tcW w:w="6237"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Esercizio: Pensare con quattro cappelli</w:t>
            </w:r>
          </w:p>
          <w:p w:rsidR="00293664" w:rsidRDefault="00096925">
            <w:r>
              <w:rPr>
                <w:rFonts w:ascii="Calibri" w:eastAsia="Calibri" w:hAnsi="Calibri" w:cs="Calibri"/>
                <w:b/>
                <w:bCs/>
                <w:i/>
                <w:iCs/>
              </w:rPr>
              <w:t>Dispensa 1 - Pensare con quattro cappelli</w:t>
            </w:r>
          </w:p>
        </w:tc>
        <w:tc>
          <w:tcPr>
            <w:tcW w:w="1134"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30 minuti</w:t>
            </w:r>
          </w:p>
        </w:tc>
        <w:tc>
          <w:tcPr>
            <w:tcW w:w="1660"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10:20 - 10:50</w:t>
            </w:r>
          </w:p>
        </w:tc>
      </w:tr>
      <w:tr w:rsidR="00293664">
        <w:tc>
          <w:tcPr>
            <w:tcW w:w="534"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jc w:val="right"/>
            </w:pPr>
            <w:r>
              <w:rPr>
                <w:rFonts w:ascii="Calibri" w:eastAsia="Calibri" w:hAnsi="Calibri" w:cs="Calibri"/>
                <w:b/>
                <w:bCs/>
              </w:rPr>
              <w:t> </w:t>
            </w:r>
          </w:p>
        </w:tc>
        <w:tc>
          <w:tcPr>
            <w:tcW w:w="6237"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pPr>
            <w:r>
              <w:rPr>
                <w:rFonts w:ascii="Calibri" w:eastAsia="Calibri" w:hAnsi="Calibri" w:cs="Calibri"/>
              </w:rPr>
              <w:t> </w:t>
            </w:r>
          </w:p>
        </w:tc>
        <w:tc>
          <w:tcPr>
            <w:tcW w:w="1134"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pPr>
            <w:r>
              <w:rPr>
                <w:rFonts w:ascii="Calibri" w:eastAsia="Calibri" w:hAnsi="Calibri" w:cs="Calibri"/>
              </w:rPr>
              <w:t> </w:t>
            </w:r>
          </w:p>
        </w:tc>
        <w:tc>
          <w:tcPr>
            <w:tcW w:w="1660"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pPr>
            <w:r>
              <w:rPr>
                <w:rFonts w:ascii="Calibri" w:eastAsia="Calibri" w:hAnsi="Calibri" w:cs="Calibri"/>
              </w:rPr>
              <w:t> </w:t>
            </w:r>
          </w:p>
        </w:tc>
      </w:tr>
      <w:tr w:rsidR="00293664">
        <w:tc>
          <w:tcPr>
            <w:tcW w:w="534"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pPr>
              <w:jc w:val="right"/>
            </w:pPr>
            <w:r>
              <w:rPr>
                <w:rFonts w:ascii="Calibri" w:eastAsia="Calibri" w:hAnsi="Calibri" w:cs="Calibri"/>
                <w:b/>
                <w:bCs/>
              </w:rPr>
              <w:t> </w:t>
            </w:r>
          </w:p>
        </w:tc>
        <w:tc>
          <w:tcPr>
            <w:tcW w:w="6237"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Pausa caffè</w:t>
            </w:r>
          </w:p>
        </w:tc>
        <w:tc>
          <w:tcPr>
            <w:tcW w:w="1134"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15 minuti</w:t>
            </w:r>
          </w:p>
        </w:tc>
        <w:tc>
          <w:tcPr>
            <w:tcW w:w="1660"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10:50 - 11:05</w:t>
            </w:r>
          </w:p>
        </w:tc>
      </w:tr>
      <w:tr w:rsidR="00293664">
        <w:tc>
          <w:tcPr>
            <w:tcW w:w="534"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jc w:val="right"/>
            </w:pPr>
            <w:r>
              <w:rPr>
                <w:rFonts w:ascii="Calibri" w:eastAsia="Calibri" w:hAnsi="Calibri" w:cs="Calibri"/>
                <w:b/>
                <w:bCs/>
              </w:rPr>
              <w:t> </w:t>
            </w:r>
          </w:p>
        </w:tc>
        <w:tc>
          <w:tcPr>
            <w:tcW w:w="6237"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pPr>
            <w:r>
              <w:rPr>
                <w:rFonts w:ascii="Calibri" w:eastAsia="Calibri" w:hAnsi="Calibri" w:cs="Calibri"/>
              </w:rPr>
              <w:t> </w:t>
            </w:r>
          </w:p>
        </w:tc>
        <w:tc>
          <w:tcPr>
            <w:tcW w:w="1134"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pPr>
            <w:r>
              <w:rPr>
                <w:rFonts w:ascii="Calibri" w:eastAsia="Calibri" w:hAnsi="Calibri" w:cs="Calibri"/>
              </w:rPr>
              <w:t> </w:t>
            </w:r>
          </w:p>
        </w:tc>
        <w:tc>
          <w:tcPr>
            <w:tcW w:w="1660"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pPr>
            <w:r>
              <w:rPr>
                <w:rFonts w:ascii="Calibri" w:eastAsia="Calibri" w:hAnsi="Calibri" w:cs="Calibri"/>
              </w:rPr>
              <w:t> </w:t>
            </w:r>
          </w:p>
        </w:tc>
      </w:tr>
      <w:tr w:rsidR="00293664">
        <w:tc>
          <w:tcPr>
            <w:tcW w:w="534"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Pr="002302C5" w:rsidRDefault="00096925">
            <w:pPr>
              <w:jc w:val="right"/>
            </w:pPr>
            <w:r>
              <w:rPr>
                <w:rFonts w:ascii="Calibri" w:eastAsia="Calibri" w:hAnsi="Calibri" w:cs="Calibri"/>
                <w:b/>
                <w:bCs/>
              </w:rPr>
              <w:t>3.</w:t>
            </w:r>
          </w:p>
        </w:tc>
        <w:tc>
          <w:tcPr>
            <w:tcW w:w="6237"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Pr="00455CA5" w:rsidRDefault="00096925">
            <w:pPr>
              <w:rPr>
                <w:lang w:val="en-US"/>
              </w:rPr>
            </w:pPr>
            <w:r w:rsidRPr="000065C0">
              <w:rPr>
                <w:rFonts w:ascii="Calibri" w:eastAsia="Calibri" w:hAnsi="Calibri" w:cs="Calibri"/>
                <w:lang w:val="en-US"/>
              </w:rPr>
              <w:t>Parte</w:t>
            </w:r>
            <w:r w:rsidRPr="00455CA5">
              <w:rPr>
                <w:rFonts w:ascii="Calibri" w:eastAsia="Calibri" w:hAnsi="Calibri" w:cs="Calibri"/>
                <w:lang w:val="en-US"/>
              </w:rPr>
              <w:t xml:space="preserve"> 3: Creative Project Canvas</w:t>
            </w:r>
          </w:p>
          <w:p w:rsidR="00293664" w:rsidRPr="00455CA5" w:rsidRDefault="00096925">
            <w:pPr>
              <w:rPr>
                <w:lang w:val="en-US"/>
              </w:rPr>
            </w:pPr>
            <w:r w:rsidRPr="00455CA5">
              <w:rPr>
                <w:rFonts w:ascii="Calibri" w:eastAsia="Calibri" w:hAnsi="Calibri" w:cs="Calibri"/>
                <w:b/>
                <w:bCs/>
                <w:i/>
                <w:iCs/>
                <w:lang w:val="en-US"/>
              </w:rPr>
              <w:t>PPT - Diapositive 15-20</w:t>
            </w:r>
          </w:p>
        </w:tc>
        <w:tc>
          <w:tcPr>
            <w:tcW w:w="1134"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15 minuti</w:t>
            </w:r>
          </w:p>
        </w:tc>
        <w:tc>
          <w:tcPr>
            <w:tcW w:w="1660"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11:05 - 11:20</w:t>
            </w:r>
          </w:p>
        </w:tc>
      </w:tr>
      <w:tr w:rsidR="00293664">
        <w:tc>
          <w:tcPr>
            <w:tcW w:w="534"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jc w:val="right"/>
            </w:pPr>
            <w:r>
              <w:rPr>
                <w:rFonts w:ascii="Calibri" w:eastAsia="Calibri" w:hAnsi="Calibri" w:cs="Calibri"/>
                <w:b/>
                <w:bCs/>
              </w:rPr>
              <w:t>3.6</w:t>
            </w:r>
          </w:p>
        </w:tc>
        <w:tc>
          <w:tcPr>
            <w:tcW w:w="6237"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pPr>
            <w:r>
              <w:rPr>
                <w:rFonts w:ascii="Calibri" w:eastAsia="Calibri" w:hAnsi="Calibri" w:cs="Calibri"/>
              </w:rPr>
              <w:t>Esercizio: Creative Project Canvas</w:t>
            </w:r>
          </w:p>
          <w:p w:rsidR="00293664" w:rsidRDefault="00096925">
            <w:pPr>
              <w:shd w:val="clear" w:color="auto" w:fill="D9E2F3"/>
            </w:pPr>
            <w:r>
              <w:rPr>
                <w:rFonts w:ascii="Calibri" w:eastAsia="Calibri" w:hAnsi="Calibri" w:cs="Calibri"/>
                <w:b/>
                <w:bCs/>
                <w:i/>
                <w:iCs/>
              </w:rPr>
              <w:t>Dispensa 2 - Esercizio CPC</w:t>
            </w:r>
          </w:p>
        </w:tc>
        <w:tc>
          <w:tcPr>
            <w:tcW w:w="1134"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pPr>
            <w:r>
              <w:rPr>
                <w:rFonts w:ascii="Calibri" w:eastAsia="Calibri" w:hAnsi="Calibri" w:cs="Calibri"/>
              </w:rPr>
              <w:t>75 minuti</w:t>
            </w:r>
          </w:p>
        </w:tc>
        <w:tc>
          <w:tcPr>
            <w:tcW w:w="1660" w:type="dxa"/>
            <w:tcBorders>
              <w:top w:val="single" w:sz="6" w:space="0" w:color="8EAADB"/>
              <w:left w:val="single" w:sz="6" w:space="0" w:color="8EAADB"/>
              <w:bottom w:val="single" w:sz="6" w:space="0" w:color="8EAADB"/>
              <w:right w:val="single" w:sz="6" w:space="0" w:color="8EAADB"/>
            </w:tcBorders>
            <w:shd w:val="clear" w:color="auto" w:fill="D9E2F3"/>
            <w:tcMar>
              <w:top w:w="0" w:type="dxa"/>
              <w:left w:w="108" w:type="dxa"/>
              <w:bottom w:w="0" w:type="dxa"/>
              <w:right w:w="108" w:type="dxa"/>
            </w:tcMar>
            <w:vAlign w:val="center"/>
          </w:tcPr>
          <w:p w:rsidR="00293664" w:rsidRDefault="00096925">
            <w:pPr>
              <w:shd w:val="clear" w:color="auto" w:fill="D9E2F3"/>
            </w:pPr>
            <w:r>
              <w:rPr>
                <w:rFonts w:ascii="Calibri" w:eastAsia="Calibri" w:hAnsi="Calibri" w:cs="Calibri"/>
              </w:rPr>
              <w:t>11:20 - 12:35</w:t>
            </w:r>
          </w:p>
        </w:tc>
      </w:tr>
      <w:tr w:rsidR="00293664">
        <w:tc>
          <w:tcPr>
            <w:tcW w:w="534"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pPr>
              <w:jc w:val="right"/>
            </w:pPr>
            <w:r>
              <w:rPr>
                <w:rFonts w:ascii="Calibri" w:eastAsia="Calibri" w:hAnsi="Calibri" w:cs="Calibri"/>
                <w:b/>
                <w:bCs/>
              </w:rPr>
              <w:t>3.</w:t>
            </w:r>
          </w:p>
        </w:tc>
        <w:tc>
          <w:tcPr>
            <w:tcW w:w="6237"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Riepilogo e valutazione della sessione</w:t>
            </w:r>
          </w:p>
          <w:p w:rsidR="00293664" w:rsidRDefault="00096925">
            <w:r>
              <w:rPr>
                <w:rFonts w:ascii="Calibri" w:eastAsia="Calibri" w:hAnsi="Calibri" w:cs="Calibri"/>
                <w:b/>
                <w:bCs/>
                <w:i/>
                <w:iCs/>
              </w:rPr>
              <w:t>Dispensa 3 - Modulo di valutazione</w:t>
            </w:r>
          </w:p>
        </w:tc>
        <w:tc>
          <w:tcPr>
            <w:tcW w:w="1134"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10 minuti</w:t>
            </w:r>
          </w:p>
        </w:tc>
        <w:tc>
          <w:tcPr>
            <w:tcW w:w="1660" w:type="dxa"/>
            <w:tcBorders>
              <w:top w:val="single" w:sz="6" w:space="0" w:color="8EAADB"/>
              <w:left w:val="single" w:sz="6" w:space="0" w:color="8EAADB"/>
              <w:bottom w:val="single" w:sz="6" w:space="0" w:color="8EAADB"/>
              <w:right w:val="single" w:sz="6" w:space="0" w:color="8EAADB"/>
            </w:tcBorders>
            <w:tcMar>
              <w:top w:w="0" w:type="dxa"/>
              <w:left w:w="108" w:type="dxa"/>
              <w:bottom w:w="0" w:type="dxa"/>
              <w:right w:w="108" w:type="dxa"/>
            </w:tcMar>
            <w:vAlign w:val="center"/>
          </w:tcPr>
          <w:p w:rsidR="00293664" w:rsidRDefault="00096925">
            <w:r>
              <w:rPr>
                <w:rFonts w:ascii="Calibri" w:eastAsia="Calibri" w:hAnsi="Calibri" w:cs="Calibri"/>
              </w:rPr>
              <w:t>12:35 - 12:45</w:t>
            </w:r>
          </w:p>
        </w:tc>
      </w:tr>
      <w:tr w:rsidR="00293664">
        <w:tc>
          <w:tcPr>
            <w:tcW w:w="534" w:type="dxa"/>
            <w:tcBorders>
              <w:top w:val="single" w:sz="6" w:space="0" w:color="8EAADB"/>
              <w:left w:val="single" w:sz="6" w:space="0" w:color="8EAADB"/>
              <w:bottom w:val="single" w:sz="6" w:space="0" w:color="8EAADB"/>
              <w:right w:val="single" w:sz="6" w:space="0" w:color="8EAADB"/>
            </w:tcBorders>
            <w:shd w:val="clear" w:color="auto" w:fill="4472C4"/>
            <w:tcMar>
              <w:top w:w="0" w:type="dxa"/>
              <w:left w:w="108" w:type="dxa"/>
              <w:bottom w:w="0" w:type="dxa"/>
              <w:right w:w="108" w:type="dxa"/>
            </w:tcMar>
            <w:vAlign w:val="center"/>
          </w:tcPr>
          <w:p w:rsidR="00293664" w:rsidRDefault="00096925">
            <w:pPr>
              <w:shd w:val="clear" w:color="auto" w:fill="4472C4"/>
              <w:jc w:val="right"/>
            </w:pPr>
            <w:r>
              <w:rPr>
                <w:rFonts w:ascii="Calibri" w:eastAsia="Calibri" w:hAnsi="Calibri" w:cs="Calibri"/>
                <w:b/>
                <w:bCs/>
                <w:color w:val="FFFFFF"/>
              </w:rPr>
              <w:t> </w:t>
            </w:r>
          </w:p>
        </w:tc>
        <w:tc>
          <w:tcPr>
            <w:tcW w:w="6237" w:type="dxa"/>
            <w:tcBorders>
              <w:top w:val="single" w:sz="6" w:space="0" w:color="8EAADB"/>
              <w:left w:val="single" w:sz="6" w:space="0" w:color="8EAADB"/>
              <w:bottom w:val="single" w:sz="6" w:space="0" w:color="8EAADB"/>
              <w:right w:val="single" w:sz="6" w:space="0" w:color="8EAADB"/>
            </w:tcBorders>
            <w:shd w:val="clear" w:color="auto" w:fill="4472C4"/>
            <w:tcMar>
              <w:top w:w="0" w:type="dxa"/>
              <w:left w:w="108" w:type="dxa"/>
              <w:bottom w:w="0" w:type="dxa"/>
              <w:right w:w="108" w:type="dxa"/>
            </w:tcMar>
            <w:vAlign w:val="center"/>
          </w:tcPr>
          <w:p w:rsidR="00293664" w:rsidRDefault="00096925">
            <w:pPr>
              <w:shd w:val="clear" w:color="auto" w:fill="4472C4"/>
            </w:pPr>
            <w:r>
              <w:rPr>
                <w:rFonts w:ascii="Calibri" w:eastAsia="Calibri" w:hAnsi="Calibri" w:cs="Calibri"/>
                <w:b/>
                <w:bCs/>
                <w:color w:val="FFFFFF"/>
              </w:rPr>
              <w:t>TOTALE</w:t>
            </w:r>
          </w:p>
        </w:tc>
        <w:tc>
          <w:tcPr>
            <w:tcW w:w="1134" w:type="dxa"/>
            <w:tcBorders>
              <w:top w:val="single" w:sz="6" w:space="0" w:color="8EAADB"/>
              <w:left w:val="single" w:sz="6" w:space="0" w:color="8EAADB"/>
              <w:bottom w:val="single" w:sz="6" w:space="0" w:color="8EAADB"/>
              <w:right w:val="single" w:sz="6" w:space="0" w:color="8EAADB"/>
            </w:tcBorders>
            <w:shd w:val="clear" w:color="auto" w:fill="4472C4"/>
            <w:tcMar>
              <w:top w:w="0" w:type="dxa"/>
              <w:left w:w="108" w:type="dxa"/>
              <w:bottom w:w="0" w:type="dxa"/>
              <w:right w:w="108" w:type="dxa"/>
            </w:tcMar>
            <w:vAlign w:val="center"/>
          </w:tcPr>
          <w:p w:rsidR="00293664" w:rsidRDefault="00096925">
            <w:pPr>
              <w:shd w:val="clear" w:color="auto" w:fill="4472C4"/>
            </w:pPr>
            <w:r>
              <w:rPr>
                <w:rFonts w:ascii="Calibri" w:eastAsia="Calibri" w:hAnsi="Calibri" w:cs="Calibri"/>
                <w:b/>
                <w:bCs/>
                <w:color w:val="FFFFFF"/>
              </w:rPr>
              <w:t>225 minuti</w:t>
            </w:r>
          </w:p>
        </w:tc>
        <w:tc>
          <w:tcPr>
            <w:tcW w:w="1660" w:type="dxa"/>
            <w:tcBorders>
              <w:top w:val="single" w:sz="6" w:space="0" w:color="8EAADB"/>
              <w:left w:val="single" w:sz="6" w:space="0" w:color="8EAADB"/>
              <w:bottom w:val="single" w:sz="6" w:space="0" w:color="8EAADB"/>
              <w:right w:val="single" w:sz="6" w:space="0" w:color="8EAADB"/>
            </w:tcBorders>
            <w:shd w:val="clear" w:color="auto" w:fill="4472C4"/>
            <w:tcMar>
              <w:top w:w="0" w:type="dxa"/>
              <w:left w:w="108" w:type="dxa"/>
              <w:bottom w:w="0" w:type="dxa"/>
              <w:right w:w="108" w:type="dxa"/>
            </w:tcMar>
            <w:vAlign w:val="center"/>
          </w:tcPr>
          <w:p w:rsidR="00293664" w:rsidRDefault="00096925">
            <w:pPr>
              <w:shd w:val="clear" w:color="auto" w:fill="4472C4"/>
            </w:pPr>
            <w:r>
              <w:rPr>
                <w:rFonts w:ascii="Calibri" w:eastAsia="Calibri" w:hAnsi="Calibri" w:cs="Calibri"/>
                <w:b/>
                <w:bCs/>
                <w:color w:val="FFFFFF"/>
              </w:rPr>
              <w:t>3 ore e 45 minuti</w:t>
            </w:r>
          </w:p>
        </w:tc>
      </w:tr>
    </w:tbl>
    <w:p w:rsidR="00293664" w:rsidRDefault="00096925">
      <w:r>
        <w:rPr>
          <w:rFonts w:ascii="Calibri" w:eastAsia="Calibri" w:hAnsi="Calibri" w:cs="Calibri"/>
        </w:rPr>
        <w:t> </w:t>
      </w:r>
    </w:p>
    <w:p w:rsidR="00293664" w:rsidRDefault="00096925">
      <w:r>
        <w:rPr>
          <w:rFonts w:ascii="Calibri" w:eastAsia="Calibri" w:hAnsi="Calibri" w:cs="Calibri"/>
        </w:rPr>
        <w:t> </w:t>
      </w:r>
    </w:p>
    <w:sectPr w:rsidR="00293664" w:rsidSect="00F36C1B">
      <w:headerReference w:type="default" r:id="rId69"/>
      <w:footerReference w:type="default" r:id="rId70"/>
      <w:footerReference w:type="first" r:id="rId71"/>
      <w:pgSz w:w="12240" w:h="15840"/>
      <w:pgMar w:top="1417" w:right="1134" w:bottom="1134" w:left="1134"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56C70" w:rsidRDefault="00056C70" w:rsidP="00455CA5">
      <w:r>
        <w:separator/>
      </w:r>
    </w:p>
  </w:endnote>
  <w:endnote w:type="continuationSeparator" w:id="0">
    <w:p w:rsidR="00056C70" w:rsidRDefault="00056C70" w:rsidP="00455C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Gotham Pro">
    <w:altName w:val="Times New Roman"/>
    <w:charset w:val="00"/>
    <w:family w:val="auto"/>
    <w:pitch w:val="variable"/>
    <w:sig w:usb0="00000000" w:usb1="5000204A" w:usb2="00000000" w:usb3="00000000" w:csb0="0000003F" w:csb1="00000000"/>
  </w:font>
  <w:font w:name="Calibri Light">
    <w:panose1 w:val="020F0302020204030204"/>
    <w:charset w:val="00"/>
    <w:family w:val="swiss"/>
    <w:pitch w:val="variable"/>
    <w:sig w:usb0="A0002AEF" w:usb1="4000207B" w:usb2="00000000"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1875377"/>
      <w:docPartObj>
        <w:docPartGallery w:val="Page Numbers (Bottom of Page)"/>
        <w:docPartUnique/>
      </w:docPartObj>
    </w:sdtPr>
    <w:sdtEndPr/>
    <w:sdtContent>
      <w:p w:rsidR="006B0772" w:rsidRDefault="006B0772">
        <w:pPr>
          <w:pStyle w:val="Footer"/>
          <w:jc w:val="right"/>
        </w:pPr>
        <w:r w:rsidRPr="00455CA5">
          <w:rPr>
            <w:rFonts w:ascii="Calibri" w:eastAsia="Calibri" w:hAnsi="Calibri"/>
            <w:noProof/>
            <w:bdr w:val="none" w:sz="0" w:space="0" w:color="auto"/>
            <w:lang w:val="en-US" w:eastAsia="en-US"/>
          </w:rPr>
          <w:drawing>
            <wp:anchor distT="0" distB="0" distL="114300" distR="114300" simplePos="0" relativeHeight="251661312" behindDoc="0" locked="0" layoutInCell="1" allowOverlap="1" wp14:anchorId="6784CB1C" wp14:editId="6C70D7D2">
              <wp:simplePos x="0" y="0"/>
              <wp:positionH relativeFrom="column">
                <wp:posOffset>-624205</wp:posOffset>
              </wp:positionH>
              <wp:positionV relativeFrom="paragraph">
                <wp:posOffset>107950</wp:posOffset>
              </wp:positionV>
              <wp:extent cx="1800225" cy="504825"/>
              <wp:effectExtent l="0" t="0" r="0" b="0"/>
              <wp:wrapNone/>
              <wp:docPr id="3" name="Picture 18" descr="eu_flag_co_funded_pos_[rgb]_right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eu_flag_co_funded_pos_[rgb]_right_sma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0225" cy="504825"/>
                      </a:xfrm>
                      <a:prstGeom prst="rect">
                        <a:avLst/>
                      </a:prstGeom>
                      <a:noFill/>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sidR="003C37C2">
          <w:rPr>
            <w:noProof/>
          </w:rPr>
          <w:t>23</w:t>
        </w:r>
        <w:r>
          <w:fldChar w:fldCharType="end"/>
        </w:r>
      </w:p>
    </w:sdtContent>
  </w:sdt>
  <w:p w:rsidR="006B0772" w:rsidRDefault="006B0772" w:rsidP="00455CA5">
    <w:pPr>
      <w:pStyle w:val="Footer"/>
      <w:ind w:right="480"/>
      <w:jc w:val="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24816569"/>
      <w:docPartObj>
        <w:docPartGallery w:val="Page Numbers (Bottom of Page)"/>
        <w:docPartUnique/>
      </w:docPartObj>
    </w:sdtPr>
    <w:sdtEndPr>
      <w:rPr>
        <w:noProof/>
      </w:rPr>
    </w:sdtEndPr>
    <w:sdtContent>
      <w:sdt>
        <w:sdtPr>
          <w:id w:val="-1255049755"/>
          <w:docPartObj>
            <w:docPartGallery w:val="Page Numbers (Bottom of Page)"/>
            <w:docPartUnique/>
          </w:docPartObj>
        </w:sdtPr>
        <w:sdtEndPr>
          <w:rPr>
            <w:noProof/>
          </w:rPr>
        </w:sdtEndPr>
        <w:sdtContent>
          <w:p w:rsidR="00F36C1B" w:rsidRDefault="00F36C1B" w:rsidP="00F36C1B">
            <w:pPr>
              <w:pStyle w:val="Footer"/>
              <w:tabs>
                <w:tab w:val="clear" w:pos="4819"/>
                <w:tab w:val="clear" w:pos="9638"/>
                <w:tab w:val="left" w:pos="2580"/>
              </w:tabs>
              <w:spacing w:before="100" w:beforeAutospacing="1"/>
            </w:pPr>
            <w:r>
              <w:rPr>
                <w:noProof/>
              </w:rPr>
              <w:pict>
                <v:rect id="Rectangle 5" o:spid="_x0000_s2049" style="position:absolute;margin-left:108.3pt;margin-top:15.3pt;width:351pt;height: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" fillcolor="white [3201]" stroked="f">
                  <v:textbox inset="2.53958mm,1.2694mm,2.53958mm,1.2694mm">
                    <w:txbxContent>
                      <w:p w:rsidR="00F36C1B" w:rsidRPr="008E0C3C" w:rsidRDefault="00F36C1B" w:rsidP="00F36C1B">
                        <w:pPr>
                          <w:jc w:val="both"/>
                          <w:rPr>
                            <w:sz w:val="17"/>
                            <w:szCs w:val="17"/>
                          </w:rPr>
                        </w:pPr>
                        <w:r w:rsidRPr="008E0C3C">
                          <w:rPr>
                            <w:iCs/>
                            <w:sz w:val="17"/>
                            <w:szCs w:val="17"/>
                          </w:rPr>
                          <w:t>Il sostegno della Commissione Europea per la produzione di questa pubblicazione non costituisce la convalida dei contenuti, che riflettono le sole opinioni dell'autore e la Commissione non può essere ritenuta responsabile dell'utilizzo che può essere fatto delle informazioni fornite.</w:t>
                        </w:r>
                      </w:p>
                      <w:p w:rsidR="00F36C1B" w:rsidRDefault="00F36C1B" w:rsidP="00F36C1B">
                        <w:pPr>
                          <w:jc w:val="both"/>
                          <w:textDirection w:val="btLr"/>
                        </w:pPr>
                      </w:p>
                    </w:txbxContent>
                  </v:textbox>
                </v:rect>
              </w:pict>
            </w:r>
            <w:r>
              <w:rPr>
                <w:noProof/>
                <w:lang w:val="en-US"/>
              </w:rPr>
              <w:drawing>
                <wp:anchor distT="0" distB="0" distL="114300" distR="114300" simplePos="0" relativeHeight="251660800" behindDoc="0" locked="0" layoutInCell="1" allowOverlap="1" wp14:anchorId="3F5CF359" wp14:editId="6BF08422">
                  <wp:simplePos x="0" y="0"/>
                  <wp:positionH relativeFrom="column">
                    <wp:posOffset>-485775</wp:posOffset>
                  </wp:positionH>
                  <wp:positionV relativeFrom="paragraph">
                    <wp:posOffset>198120</wp:posOffset>
                  </wp:positionV>
                  <wp:extent cx="1800225" cy="504825"/>
                  <wp:effectExtent l="0" t="0" r="9525" b="9525"/>
                  <wp:wrapNone/>
                  <wp:docPr id="5" name="Picture 5" descr="eu_flag_co_funded_pos_[rgb]_right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eu_flag_co_funded_pos_[rgb]_right_sma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00225" cy="504825"/>
                          </a:xfrm>
                          <a:prstGeom prst="rect">
                            <a:avLst/>
                          </a:prstGeom>
                          <a:noFill/>
                        </pic:spPr>
                      </pic:pic>
                    </a:graphicData>
                  </a:graphic>
                  <wp14:sizeRelH relativeFrom="page">
                    <wp14:pctWidth>0</wp14:pctWidth>
                  </wp14:sizeRelH>
                  <wp14:sizeRelV relativeFrom="page">
                    <wp14:pctHeight>0</wp14:pctHeight>
                  </wp14:sizeRelV>
                </wp:anchor>
              </w:drawing>
            </w:r>
            <w:r>
              <w:tab/>
            </w:r>
          </w:p>
        </w:sdtContent>
      </w:sdt>
    </w:sdtContent>
  </w:sdt>
  <w:p w:rsidR="00F36C1B" w:rsidRDefault="00F36C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56C70" w:rsidRDefault="00056C70" w:rsidP="00455CA5">
      <w:r>
        <w:separator/>
      </w:r>
    </w:p>
  </w:footnote>
  <w:footnote w:type="continuationSeparator" w:id="0">
    <w:p w:rsidR="00056C70" w:rsidRDefault="00056C70" w:rsidP="00455C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0772" w:rsidRDefault="006B0772">
    <w:pPr>
      <w:pStyle w:val="Header"/>
    </w:pPr>
    <w:r w:rsidRPr="00455CA5">
      <w:rPr>
        <w:rFonts w:ascii="Calibri" w:eastAsia="Calibri" w:hAnsi="Calibri"/>
        <w:noProof/>
        <w:bdr w:val="none" w:sz="0" w:space="0" w:color="auto"/>
        <w:lang w:val="en-US" w:eastAsia="en-US"/>
      </w:rPr>
      <w:drawing>
        <wp:anchor distT="0" distB="0" distL="114300" distR="114300" simplePos="0" relativeHeight="251659264" behindDoc="0" locked="0" layoutInCell="1" allowOverlap="1" wp14:anchorId="20213A67" wp14:editId="35CA441B">
          <wp:simplePos x="0" y="0"/>
          <wp:positionH relativeFrom="column">
            <wp:posOffset>-552450</wp:posOffset>
          </wp:positionH>
          <wp:positionV relativeFrom="paragraph">
            <wp:posOffset>-427914</wp:posOffset>
          </wp:positionV>
          <wp:extent cx="6116320" cy="864870"/>
          <wp:effectExtent l="0" t="0" r="0" b="0"/>
          <wp:wrapNone/>
          <wp:docPr id="1" name="Picture 4"/>
          <wp:cNvGraphicFramePr/>
          <a:graphic xmlns:a="http://schemas.openxmlformats.org/drawingml/2006/main">
            <a:graphicData uri="http://schemas.openxmlformats.org/drawingml/2006/picture">
              <pic:pic xmlns:pic="http://schemas.openxmlformats.org/drawingml/2006/picture">
                <pic:nvPicPr>
                  <pic:cNvPr id="322" name="Picture 322"/>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320" cy="864870"/>
                  </a:xfrm>
                  <a:prstGeom prst="rect">
                    <a:avLst/>
                  </a:prstGeom>
                  <a:noFill/>
                </pic:spPr>
              </pic:pic>
            </a:graphicData>
          </a:graphic>
          <wp14:sizeRelH relativeFrom="page">
            <wp14:pctWidth>0</wp14:pctWidth>
          </wp14:sizeRelH>
          <wp14:sizeRelV relativeFrom="page">
            <wp14:pctHeight>0</wp14:pctHeight>
          </wp14:sizeRelV>
        </wp:anchor>
      </w:drawing>
    </w:r>
  </w:p>
  <w:p w:rsidR="006B0772" w:rsidRDefault="006B07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decimal"/>
      <w:lvlText w:val="%1."/>
      <w:lvlJc w:val="left"/>
      <w:pPr>
        <w:tabs>
          <w:tab w:val="num" w:pos="720"/>
        </w:tabs>
        <w:ind w:left="720" w:hanging="360"/>
      </w:pPr>
      <w:rPr>
        <w:rFonts w:ascii="Calibri" w:eastAsia="Calibri" w:hAnsi="Calibri" w:cs="Calibri"/>
        <w:b/>
        <w:bCs/>
        <w:i/>
        <w:iCs/>
        <w:sz w:val="24"/>
        <w:szCs w:val="24"/>
        <w:bdr w:val="nil"/>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0000002"/>
    <w:multiLevelType w:val="multilevel"/>
    <w:tmpl w:val="00000002"/>
    <w:lvl w:ilvl="0">
      <w:start w:val="1"/>
      <w:numFmt w:val="decimal"/>
      <w:lvlText w:val="%1."/>
      <w:lvlJc w:val="left"/>
      <w:pPr>
        <w:tabs>
          <w:tab w:val="num" w:pos="720"/>
        </w:tabs>
        <w:ind w:left="720" w:hanging="360"/>
      </w:pPr>
      <w:rPr>
        <w:rFonts w:ascii="Calibri" w:eastAsia="Calibri" w:hAnsi="Calibri" w:cs="Calibri"/>
        <w:b/>
        <w:bCs/>
        <w:sz w:val="24"/>
        <w:szCs w:val="24"/>
        <w:bdr w:val="nil"/>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1B9E35E0"/>
    <w:multiLevelType w:val="hybridMultilevel"/>
    <w:tmpl w:val="8D34815A"/>
    <w:lvl w:ilvl="0" w:tplc="3F24D98C">
      <w:numFmt w:val="bullet"/>
      <w:lvlText w:val="•"/>
      <w:lvlJc w:val="left"/>
      <w:pPr>
        <w:ind w:left="644" w:hanging="360"/>
      </w:pPr>
      <w:rPr>
        <w:rFonts w:ascii="Calibri" w:eastAsia="Calibri" w:hAnsi="Calibri" w:cs="Calibr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F601017"/>
    <w:multiLevelType w:val="hybridMultilevel"/>
    <w:tmpl w:val="4FA0228E"/>
    <w:lvl w:ilvl="0" w:tplc="3F24D98C">
      <w:numFmt w:val="bullet"/>
      <w:lvlText w:val="•"/>
      <w:lvlJc w:val="left"/>
      <w:pPr>
        <w:ind w:left="644" w:hanging="360"/>
      </w:pPr>
      <w:rPr>
        <w:rFonts w:ascii="Calibri" w:eastAsia="Calibri" w:hAnsi="Calibri" w:cs="Calibr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5038404F"/>
    <w:multiLevelType w:val="hybridMultilevel"/>
    <w:tmpl w:val="A77E2638"/>
    <w:lvl w:ilvl="0" w:tplc="3F24D98C">
      <w:numFmt w:val="bullet"/>
      <w:lvlText w:val="•"/>
      <w:lvlJc w:val="left"/>
      <w:pPr>
        <w:ind w:left="928" w:hanging="360"/>
      </w:pPr>
      <w:rPr>
        <w:rFonts w:ascii="Calibri" w:eastAsia="Calibr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5C185EA3"/>
    <w:multiLevelType w:val="hybridMultilevel"/>
    <w:tmpl w:val="A056896C"/>
    <w:lvl w:ilvl="0" w:tplc="4DB0A8AA">
      <w:start w:val="1"/>
      <w:numFmt w:val="bullet"/>
      <w:lvlText w:val="►"/>
      <w:lvlJc w:val="left"/>
      <w:pPr>
        <w:ind w:left="720" w:hanging="360"/>
      </w:pPr>
      <w:rPr>
        <w:rFonts w:ascii="Times New Roman" w:hAnsi="Times New Roman"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63F157BA"/>
    <w:multiLevelType w:val="hybridMultilevel"/>
    <w:tmpl w:val="6840CA6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num>
  <w:num w:numId="2">
    <w:abstractNumId w:val="1"/>
  </w:num>
  <w:num w:numId="3">
    <w:abstractNumId w:val="5"/>
  </w:num>
  <w:num w:numId="4">
    <w:abstractNumId w:val="6"/>
  </w:num>
  <w:num w:numId="5">
    <w:abstractNumId w:val="2"/>
  </w:num>
  <w:num w:numId="6">
    <w:abstractNumId w:val="4"/>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283"/>
  <w:noPunctuationKerning/>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293664"/>
    <w:rsid w:val="000065C0"/>
    <w:rsid w:val="00056C70"/>
    <w:rsid w:val="00096925"/>
    <w:rsid w:val="000F5477"/>
    <w:rsid w:val="002302C5"/>
    <w:rsid w:val="002461C1"/>
    <w:rsid w:val="00293664"/>
    <w:rsid w:val="002B4D49"/>
    <w:rsid w:val="00352084"/>
    <w:rsid w:val="003C37C2"/>
    <w:rsid w:val="00455CA5"/>
    <w:rsid w:val="004C5F2F"/>
    <w:rsid w:val="00544A10"/>
    <w:rsid w:val="005E5A9C"/>
    <w:rsid w:val="006625E5"/>
    <w:rsid w:val="006B0772"/>
    <w:rsid w:val="006C0541"/>
    <w:rsid w:val="006E68FC"/>
    <w:rsid w:val="00784E9A"/>
    <w:rsid w:val="007E02A9"/>
    <w:rsid w:val="007E7C62"/>
    <w:rsid w:val="00833CD3"/>
    <w:rsid w:val="008E1C88"/>
    <w:rsid w:val="008E34B6"/>
    <w:rsid w:val="00A7796B"/>
    <w:rsid w:val="00A84A50"/>
    <w:rsid w:val="00AA6A4E"/>
    <w:rsid w:val="00B72EF4"/>
    <w:rsid w:val="00C013A3"/>
    <w:rsid w:val="00CA2943"/>
    <w:rsid w:val="00CD133B"/>
    <w:rsid w:val="00D032E7"/>
    <w:rsid w:val="00D20410"/>
    <w:rsid w:val="00D46261"/>
    <w:rsid w:val="00E066EB"/>
    <w:rsid w:val="00EE4A3A"/>
    <w:rsid w:val="00EE679A"/>
    <w:rsid w:val="00F36C1B"/>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Thought Bubble: Cloud 5"/>
        <o:r id="V:Rule2" type="callout" idref="#Speech Bubble: Oval 11"/>
      </o:rules>
    </o:shapelayout>
  </w:shapeDefaults>
  <w:decimalSymbol w:val=","/>
  <w:listSeparator w:val=";"/>
  <w14:docId w14:val="2D792483"/>
  <w15:docId w15:val="{6CFCDC9A-39B7-47A9-8CEF-F3FC9CDC6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it-IT"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05BCE"/>
    <w:rPr>
      <w:sz w:val="24"/>
      <w:szCs w:val="24"/>
      <w:bdr w:val="nil"/>
    </w:rPr>
  </w:style>
  <w:style w:type="paragraph" w:styleId="Heading1">
    <w:name w:val="heading 1"/>
    <w:basedOn w:val="Normal"/>
    <w:next w:val="Normal"/>
    <w:qFormat/>
    <w:rsid w:val="00EF7B96"/>
    <w:pPr>
      <w:keepNext/>
      <w:spacing w:before="240" w:after="60"/>
      <w:outlineLvl w:val="0"/>
    </w:pPr>
    <w:rPr>
      <w:b/>
      <w:bCs/>
      <w:kern w:val="32"/>
      <w:sz w:val="48"/>
      <w:szCs w:val="48"/>
    </w:rPr>
  </w:style>
  <w:style w:type="paragraph" w:styleId="Heading2">
    <w:name w:val="heading 2"/>
    <w:basedOn w:val="Normal"/>
    <w:next w:val="Normal"/>
    <w:qFormat/>
    <w:rsid w:val="00EF7B96"/>
    <w:pPr>
      <w:keepNext/>
      <w:spacing w:before="240" w:after="60"/>
      <w:outlineLvl w:val="1"/>
    </w:pPr>
    <w:rPr>
      <w:b/>
      <w:bCs/>
      <w:iCs/>
      <w:sz w:val="36"/>
      <w:szCs w:val="36"/>
    </w:rPr>
  </w:style>
  <w:style w:type="paragraph" w:styleId="Heading3">
    <w:name w:val="heading 3"/>
    <w:basedOn w:val="Normal"/>
    <w:next w:val="Normal"/>
    <w:qFormat/>
    <w:rsid w:val="00EF7B96"/>
    <w:pPr>
      <w:keepNext/>
      <w:spacing w:before="240" w:after="60"/>
      <w:outlineLvl w:val="2"/>
    </w:pPr>
    <w:rPr>
      <w:b/>
      <w:bCs/>
      <w:sz w:val="28"/>
      <w:szCs w:val="28"/>
    </w:rPr>
  </w:style>
  <w:style w:type="paragraph" w:styleId="Heading4">
    <w:name w:val="heading 4"/>
    <w:basedOn w:val="Normal"/>
    <w:next w:val="Normal"/>
    <w:qFormat/>
    <w:rsid w:val="00EF7B96"/>
    <w:pPr>
      <w:keepNext/>
      <w:spacing w:before="240" w:after="60"/>
      <w:outlineLvl w:val="3"/>
    </w:pPr>
    <w:rPr>
      <w:b/>
      <w:bCs/>
    </w:rPr>
  </w:style>
  <w:style w:type="paragraph" w:styleId="Heading5">
    <w:name w:val="heading 5"/>
    <w:basedOn w:val="Normal"/>
    <w:next w:val="Normal"/>
    <w:qFormat/>
    <w:rsid w:val="00EF7B96"/>
    <w:pPr>
      <w:spacing w:before="240" w:after="60"/>
      <w:outlineLvl w:val="4"/>
    </w:pPr>
    <w:rPr>
      <w:b/>
      <w:bCs/>
      <w:iCs/>
      <w:sz w:val="20"/>
      <w:szCs w:val="20"/>
    </w:rPr>
  </w:style>
  <w:style w:type="paragraph" w:styleId="Heading6">
    <w:name w:val="heading 6"/>
    <w:basedOn w:val="Normal"/>
    <w:next w:val="Normal"/>
    <w:qFormat/>
    <w:rsid w:val="00EF7B96"/>
    <w:pPr>
      <w:spacing w:before="240" w:after="60"/>
      <w:outlineLvl w:val="5"/>
    </w:pPr>
    <w:rPr>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55CA5"/>
    <w:pPr>
      <w:tabs>
        <w:tab w:val="center" w:pos="4819"/>
        <w:tab w:val="right" w:pos="9638"/>
      </w:tabs>
    </w:pPr>
  </w:style>
  <w:style w:type="character" w:customStyle="1" w:styleId="HeaderChar">
    <w:name w:val="Header Char"/>
    <w:basedOn w:val="DefaultParagraphFont"/>
    <w:link w:val="Header"/>
    <w:uiPriority w:val="99"/>
    <w:rsid w:val="00455CA5"/>
    <w:rPr>
      <w:sz w:val="24"/>
      <w:szCs w:val="24"/>
      <w:bdr w:val="nil"/>
    </w:rPr>
  </w:style>
  <w:style w:type="paragraph" w:styleId="Footer">
    <w:name w:val="footer"/>
    <w:basedOn w:val="Normal"/>
    <w:link w:val="FooterChar"/>
    <w:uiPriority w:val="99"/>
    <w:unhideWhenUsed/>
    <w:rsid w:val="00455CA5"/>
    <w:pPr>
      <w:tabs>
        <w:tab w:val="center" w:pos="4819"/>
        <w:tab w:val="right" w:pos="9638"/>
      </w:tabs>
    </w:pPr>
  </w:style>
  <w:style w:type="character" w:customStyle="1" w:styleId="FooterChar">
    <w:name w:val="Footer Char"/>
    <w:basedOn w:val="DefaultParagraphFont"/>
    <w:link w:val="Footer"/>
    <w:uiPriority w:val="99"/>
    <w:rsid w:val="00455CA5"/>
    <w:rPr>
      <w:sz w:val="24"/>
      <w:szCs w:val="24"/>
      <w:bdr w:val="nil"/>
    </w:rPr>
  </w:style>
  <w:style w:type="paragraph" w:styleId="BalloonText">
    <w:name w:val="Balloon Text"/>
    <w:basedOn w:val="Normal"/>
    <w:link w:val="BalloonTextChar"/>
    <w:uiPriority w:val="99"/>
    <w:semiHidden/>
    <w:unhideWhenUsed/>
    <w:rsid w:val="00455CA5"/>
    <w:rPr>
      <w:rFonts w:ascii="Tahoma" w:hAnsi="Tahoma" w:cs="Tahoma"/>
      <w:sz w:val="16"/>
      <w:szCs w:val="16"/>
    </w:rPr>
  </w:style>
  <w:style w:type="character" w:customStyle="1" w:styleId="BalloonTextChar">
    <w:name w:val="Balloon Text Char"/>
    <w:basedOn w:val="DefaultParagraphFont"/>
    <w:link w:val="BalloonText"/>
    <w:uiPriority w:val="99"/>
    <w:semiHidden/>
    <w:rsid w:val="00455CA5"/>
    <w:rPr>
      <w:rFonts w:ascii="Tahoma" w:hAnsi="Tahoma" w:cs="Tahoma"/>
      <w:sz w:val="16"/>
      <w:szCs w:val="16"/>
      <w:bdr w:val="nil"/>
    </w:rPr>
  </w:style>
  <w:style w:type="paragraph" w:styleId="ListParagraph">
    <w:name w:val="List Paragraph"/>
    <w:basedOn w:val="Normal"/>
    <w:uiPriority w:val="34"/>
    <w:qFormat/>
    <w:rsid w:val="006C054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2546358">
      <w:bodyDiv w:val="1"/>
      <w:marLeft w:val="0"/>
      <w:marRight w:val="0"/>
      <w:marTop w:val="0"/>
      <w:marBottom w:val="0"/>
      <w:divBdr>
        <w:top w:val="none" w:sz="0" w:space="0" w:color="auto"/>
        <w:left w:val="none" w:sz="0" w:space="0" w:color="auto"/>
        <w:bottom w:val="none" w:sz="0" w:space="0" w:color="auto"/>
        <w:right w:val="none" w:sz="0" w:space="0" w:color="auto"/>
      </w:divBdr>
      <w:divsChild>
        <w:div w:id="560989022">
          <w:marLeft w:val="547"/>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diagramLayout" Target="diagrams/layout3.xml"/><Relationship Id="rId21" Type="http://schemas.openxmlformats.org/officeDocument/2006/relationships/diagramLayout" Target="diagrams/layout2.xml"/><Relationship Id="rId42" Type="http://schemas.openxmlformats.org/officeDocument/2006/relationships/diagramLayout" Target="diagrams/layout5.xml"/><Relationship Id="rId47" Type="http://schemas.openxmlformats.org/officeDocument/2006/relationships/image" Target="media/image16.jpeg"/><Relationship Id="rId63" Type="http://schemas.openxmlformats.org/officeDocument/2006/relationships/hyperlink" Target="https://www.youtube.com/watch?v=yA53yhiOe04" TargetMode="External"/><Relationship Id="rId68" Type="http://schemas.openxmlformats.org/officeDocument/2006/relationships/hyperlink" Target="https://www.mindtools.com/pages/article/newTMC_72.htm" TargetMode="External"/><Relationship Id="rId2" Type="http://schemas.openxmlformats.org/officeDocument/2006/relationships/styles" Target="styles.xml"/><Relationship Id="rId16" Type="http://schemas.openxmlformats.org/officeDocument/2006/relationships/diagramLayout" Target="diagrams/layout1.xml"/><Relationship Id="rId29" Type="http://schemas.microsoft.com/office/2007/relationships/diagramDrawing" Target="diagrams/drawing3.xml"/><Relationship Id="rId11" Type="http://schemas.openxmlformats.org/officeDocument/2006/relationships/image" Target="media/image4.jpeg"/><Relationship Id="rId24" Type="http://schemas.microsoft.com/office/2007/relationships/diagramDrawing" Target="diagrams/drawing2.xml"/><Relationship Id="rId32" Type="http://schemas.openxmlformats.org/officeDocument/2006/relationships/hyperlink" Target="https://www.mindtools.com/pages/article/newTMC_72.htm" TargetMode="External"/><Relationship Id="rId37" Type="http://schemas.openxmlformats.org/officeDocument/2006/relationships/diagramLayout" Target="diagrams/layout4.xml"/><Relationship Id="rId40" Type="http://schemas.microsoft.com/office/2007/relationships/diagramDrawing" Target="diagrams/drawing4.xml"/><Relationship Id="rId45" Type="http://schemas.microsoft.com/office/2007/relationships/diagramDrawing" Target="diagrams/drawing5.xml"/><Relationship Id="rId53" Type="http://schemas.openxmlformats.org/officeDocument/2006/relationships/image" Target="media/image20.jpg"/><Relationship Id="rId58" Type="http://schemas.microsoft.com/office/2007/relationships/diagramDrawing" Target="diagrams/drawing6.xml"/><Relationship Id="rId66" Type="http://schemas.openxmlformats.org/officeDocument/2006/relationships/hyperlink" Target="https://www.youtube.com/watch?v=L3lygHXuhZg" TargetMode="External"/><Relationship Id="rId5" Type="http://schemas.openxmlformats.org/officeDocument/2006/relationships/footnotes" Target="footnotes.xml"/><Relationship Id="rId61" Type="http://schemas.openxmlformats.org/officeDocument/2006/relationships/hyperlink" Target="https://www.youtube.com/watch?v=f76wtylyEFk" TargetMode="External"/><Relationship Id="rId19" Type="http://schemas.microsoft.com/office/2007/relationships/diagramDrawing" Target="diagrams/drawing1.xml"/><Relationship Id="rId14" Type="http://schemas.openxmlformats.org/officeDocument/2006/relationships/image" Target="media/image6.jpeg"/><Relationship Id="rId22" Type="http://schemas.openxmlformats.org/officeDocument/2006/relationships/diagramQuickStyle" Target="diagrams/quickStyle2.xml"/><Relationship Id="rId27" Type="http://schemas.openxmlformats.org/officeDocument/2006/relationships/diagramQuickStyle" Target="diagrams/quickStyle3.xml"/><Relationship Id="rId30" Type="http://schemas.openxmlformats.org/officeDocument/2006/relationships/image" Target="media/image12.jpeg"/><Relationship Id="rId35" Type="http://schemas.openxmlformats.org/officeDocument/2006/relationships/hyperlink" Target="https://www.youtube.com/watch?v=RwGlaCTnNys" TargetMode="External"/><Relationship Id="rId43" Type="http://schemas.openxmlformats.org/officeDocument/2006/relationships/diagramQuickStyle" Target="diagrams/quickStyle5.xml"/><Relationship Id="rId48" Type="http://schemas.openxmlformats.org/officeDocument/2006/relationships/hyperlink" Target="http://www.debonogroup.com/six_thinking_hats.php" TargetMode="External"/><Relationship Id="rId56" Type="http://schemas.openxmlformats.org/officeDocument/2006/relationships/diagramQuickStyle" Target="diagrams/quickStyle6.xml"/><Relationship Id="rId64" Type="http://schemas.openxmlformats.org/officeDocument/2006/relationships/hyperlink" Target="https://www.youtube.com/watch?v=wwShFsSFb-Y" TargetMode="External"/><Relationship Id="rId69" Type="http://schemas.openxmlformats.org/officeDocument/2006/relationships/header" Target="header1.xml"/><Relationship Id="rId8" Type="http://schemas.openxmlformats.org/officeDocument/2006/relationships/image" Target="media/image2.jpeg"/><Relationship Id="rId51" Type="http://schemas.openxmlformats.org/officeDocument/2006/relationships/image" Target="media/image18.jpg"/><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s://www.youtube.com/watch?v=N5j76vuOJL4%20" TargetMode="External"/><Relationship Id="rId17" Type="http://schemas.openxmlformats.org/officeDocument/2006/relationships/diagramQuickStyle" Target="diagrams/quickStyle1.xml"/><Relationship Id="rId25" Type="http://schemas.openxmlformats.org/officeDocument/2006/relationships/diagramData" Target="diagrams/data3.xml"/><Relationship Id="rId33" Type="http://schemas.openxmlformats.org/officeDocument/2006/relationships/image" Target="media/image13.jpeg"/><Relationship Id="rId38" Type="http://schemas.openxmlformats.org/officeDocument/2006/relationships/diagramQuickStyle" Target="diagrams/quickStyle4.xml"/><Relationship Id="rId46" Type="http://schemas.openxmlformats.org/officeDocument/2006/relationships/image" Target="media/image15.png"/><Relationship Id="rId59" Type="http://schemas.openxmlformats.org/officeDocument/2006/relationships/hyperlink" Target="https://www.creativeprojectcanvas.com/" TargetMode="External"/><Relationship Id="rId67" Type="http://schemas.openxmlformats.org/officeDocument/2006/relationships/hyperlink" Target="http://creativethinking.net/creative-thinking-habit-always-look-at-problems-with-multiple-perspectives/" TargetMode="External"/><Relationship Id="rId20" Type="http://schemas.openxmlformats.org/officeDocument/2006/relationships/diagramData" Target="diagrams/data2.xml"/><Relationship Id="rId41" Type="http://schemas.openxmlformats.org/officeDocument/2006/relationships/diagramData" Target="diagrams/data5.xml"/><Relationship Id="rId54" Type="http://schemas.openxmlformats.org/officeDocument/2006/relationships/diagramData" Target="diagrams/data6.xml"/><Relationship Id="rId62" Type="http://schemas.openxmlformats.org/officeDocument/2006/relationships/hyperlink" Target="https://www.youtube.com/watch?v=RwGlaCTnNys" TargetMode="External"/><Relationship Id="rId7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diagramData" Target="diagrams/data1.xml"/><Relationship Id="rId23" Type="http://schemas.openxmlformats.org/officeDocument/2006/relationships/diagramColors" Target="diagrams/colors2.xml"/><Relationship Id="rId28" Type="http://schemas.openxmlformats.org/officeDocument/2006/relationships/diagramColors" Target="diagrams/colors3.xml"/><Relationship Id="rId36" Type="http://schemas.openxmlformats.org/officeDocument/2006/relationships/diagramData" Target="diagrams/data4.xml"/><Relationship Id="rId49" Type="http://schemas.openxmlformats.org/officeDocument/2006/relationships/image" Target="media/image17.jpeg"/><Relationship Id="rId57" Type="http://schemas.openxmlformats.org/officeDocument/2006/relationships/diagramColors" Target="diagrams/colors6.xml"/><Relationship Id="rId10" Type="http://schemas.openxmlformats.org/officeDocument/2006/relationships/image" Target="media/image3.jpeg"/><Relationship Id="rId31" Type="http://schemas.openxmlformats.org/officeDocument/2006/relationships/hyperlink" Target="http://creativethinking.net/creative-thinking-habit-always-look-at-problems-with-multiple-perspectives/" TargetMode="External"/><Relationship Id="rId44" Type="http://schemas.openxmlformats.org/officeDocument/2006/relationships/diagramColors" Target="diagrams/colors5.xml"/><Relationship Id="rId52" Type="http://schemas.openxmlformats.org/officeDocument/2006/relationships/image" Target="media/image19.jpg"/><Relationship Id="rId60" Type="http://schemas.openxmlformats.org/officeDocument/2006/relationships/hyperlink" Target="https://www.youtube.com/watch?v=N5j76vuOJL4%20" TargetMode="External"/><Relationship Id="rId65" Type="http://schemas.openxmlformats.org/officeDocument/2006/relationships/hyperlink" Target="https://www.youtube.com/watch?v=wwShFsSFb-Y" TargetMode="External"/><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allterrainbrain.org/PDFs/ATBActivityGuide.pdf" TargetMode="External"/><Relationship Id="rId13" Type="http://schemas.openxmlformats.org/officeDocument/2006/relationships/image" Target="media/image5.png"/><Relationship Id="rId18" Type="http://schemas.openxmlformats.org/officeDocument/2006/relationships/diagramColors" Target="diagrams/colors1.xml"/><Relationship Id="rId39" Type="http://schemas.openxmlformats.org/officeDocument/2006/relationships/diagramColors" Target="diagrams/colors4.xml"/><Relationship Id="rId34" Type="http://schemas.openxmlformats.org/officeDocument/2006/relationships/image" Target="media/image14.jpeg"/><Relationship Id="rId50" Type="http://schemas.openxmlformats.org/officeDocument/2006/relationships/hyperlink" Target="https://www.youtube.com/watch?v=L3lygHXuhZg" TargetMode="External"/><Relationship Id="rId55" Type="http://schemas.openxmlformats.org/officeDocument/2006/relationships/diagramLayout" Target="diagrams/layout6.xml"/><Relationship Id="rId7" Type="http://schemas.openxmlformats.org/officeDocument/2006/relationships/image" Target="media/image1.png"/><Relationship Id="rId71"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22.jpeg"/></Relationships>
</file>

<file path=word/_rels/footer2.xml.rels><?xml version="1.0" encoding="UTF-8" standalone="yes"?>
<Relationships xmlns="http://schemas.openxmlformats.org/package/2006/relationships"><Relationship Id="rId1" Type="http://schemas.openxmlformats.org/officeDocument/2006/relationships/image" Target="media/image22.jpeg"/></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diagrams/_rels/data2.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png"/><Relationship Id="rId1" Type="http://schemas.openxmlformats.org/officeDocument/2006/relationships/image" Target="../media/image7.png"/><Relationship Id="rId5" Type="http://schemas.openxmlformats.org/officeDocument/2006/relationships/image" Target="../media/image11.jpeg"/><Relationship Id="rId4" Type="http://schemas.openxmlformats.org/officeDocument/2006/relationships/image" Target="../media/image10.jpeg"/></Relationships>
</file>

<file path=word/diagrams/_rels/drawing2.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png"/><Relationship Id="rId1" Type="http://schemas.openxmlformats.org/officeDocument/2006/relationships/image" Target="../media/image7.png"/><Relationship Id="rId5" Type="http://schemas.openxmlformats.org/officeDocument/2006/relationships/image" Target="../media/image11.jpeg"/><Relationship Id="rId4" Type="http://schemas.openxmlformats.org/officeDocument/2006/relationships/image" Target="../media/image10.jpeg"/></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09F4D0D-CF8A-4102-9377-B095C2CC62E8}" type="doc">
      <dgm:prSet loTypeId="urn:microsoft.com/office/officeart/2005/8/layout/venn3" loCatId="relationship" qsTypeId="urn:microsoft.com/office/officeart/2005/8/quickstyle/3d2#3" qsCatId="3D" csTypeId="urn:microsoft.com/office/officeart/2005/8/colors/colorful4" csCatId="colorful" phldr="1"/>
      <dgm:spPr/>
      <dgm:t>
        <a:bodyPr/>
        <a:lstStyle/>
        <a:p>
          <a:endParaRPr lang="it-IT"/>
        </a:p>
      </dgm:t>
    </dgm:pt>
    <dgm:pt modelId="{9F892D1F-2AE5-4AD4-8541-CFF7B125617B}">
      <dgm:prSet phldrT="[Testo]" custT="1"/>
      <dgm:spPr>
        <a:xfrm>
          <a:off x="852939" y="515"/>
          <a:ext cx="1696322" cy="1696322"/>
        </a:xfrm>
        <a:gradFill rotWithShape="0">
          <a:gsLst>
            <a:gs pos="0">
              <a:srgbClr val="FFC000">
                <a:hueOff val="0"/>
                <a:satOff val="0"/>
                <a:lumOff val="0"/>
                <a:alphaOff val="0"/>
                <a:satMod val="103000"/>
                <a:lumMod val="102000"/>
                <a:tint val="94000"/>
              </a:srgbClr>
            </a:gs>
            <a:gs pos="50000">
              <a:srgbClr val="FFC000">
                <a:hueOff val="0"/>
                <a:satOff val="0"/>
                <a:lumOff val="0"/>
                <a:alphaOff val="0"/>
                <a:satMod val="110000"/>
                <a:lumMod val="100000"/>
                <a:shade val="100000"/>
              </a:srgbClr>
            </a:gs>
            <a:gs pos="100000">
              <a:srgbClr val="FFC000">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pPr algn="ctr"/>
          <a:r>
            <a:rPr lang="en-US" sz="1000" b="1" cap="all" baseline="0">
              <a:solidFill>
                <a:sysClr val="windowText" lastClr="000000"/>
              </a:solidFill>
              <a:latin typeface="Calibri" panose="020F0502020204030204"/>
              <a:ea typeface="+mn-ea"/>
              <a:cs typeface="+mn-cs"/>
            </a:rPr>
            <a:t>Processi Emotivi</a:t>
          </a:r>
        </a:p>
        <a:p>
          <a:pPr algn="ctr"/>
          <a:r>
            <a:rPr lang="en-US" sz="1000">
              <a:solidFill>
                <a:sysClr val="windowText" lastClr="000000"/>
              </a:solidFill>
              <a:latin typeface="Calibri" panose="020F0502020204030204"/>
              <a:ea typeface="+mn-ea"/>
              <a:cs typeface="+mn-cs"/>
            </a:rPr>
            <a:t>(fantasia emotiva nel gioco, piacere nelle sfide, coinvolgimento nelle attività e tolleranza </a:t>
          </a:r>
          <a:endParaRPr lang="it-IT" sz="1000">
            <a:solidFill>
              <a:sysClr val="windowText" lastClr="000000"/>
            </a:solidFill>
            <a:latin typeface="Calibri" panose="020F0502020204030204"/>
            <a:ea typeface="+mn-ea"/>
            <a:cs typeface="+mn-cs"/>
          </a:endParaRPr>
        </a:p>
      </dgm:t>
    </dgm:pt>
    <dgm:pt modelId="{4E60732B-830D-4C30-9170-1499869B0BF0}" type="parTrans" cxnId="{7BBCECAE-6A4F-4E21-92B0-3291DCEABB3A}">
      <dgm:prSet/>
      <dgm:spPr/>
      <dgm:t>
        <a:bodyPr/>
        <a:lstStyle/>
        <a:p>
          <a:endParaRPr lang="it-IT"/>
        </a:p>
      </dgm:t>
    </dgm:pt>
    <dgm:pt modelId="{D4DCD65E-7CB3-4C3B-B1CB-2E8C3735B566}" type="sibTrans" cxnId="{7BBCECAE-6A4F-4E21-92B0-3291DCEABB3A}">
      <dgm:prSet/>
      <dgm:spPr>
        <a:xfrm>
          <a:off x="2476414" y="1536816"/>
          <a:ext cx="2434132" cy="2434132"/>
        </a:xfrm>
        <a:prstGeom prst="circularArrow">
          <a:avLst>
            <a:gd name="adj1" fmla="val 4688"/>
            <a:gd name="adj2" fmla="val 299029"/>
            <a:gd name="adj3" fmla="val 2495706"/>
            <a:gd name="adj4" fmla="val 15906076"/>
            <a:gd name="adj5" fmla="val 5469"/>
          </a:avLst>
        </a:prstGeom>
        <a:solidFill>
          <a:srgbClr val="FFC000">
            <a:hueOff val="0"/>
            <a:satOff val="0"/>
            <a:lumOff val="0"/>
            <a:alphaOff val="0"/>
          </a:srgbClr>
        </a:solidFill>
        <a:ln>
          <a:noFill/>
        </a:ln>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endParaRPr lang="it-IT"/>
        </a:p>
      </dgm:t>
    </dgm:pt>
    <dgm:pt modelId="{927F182C-22B9-4438-9895-11CA02FB1120}">
      <dgm:prSet phldrT="[Testo]" custT="1"/>
      <dgm:spPr>
        <a:xfrm>
          <a:off x="2209998" y="515"/>
          <a:ext cx="1696322" cy="1696322"/>
        </a:xfrm>
        <a:gradFill rotWithShape="0">
          <a:gsLst>
            <a:gs pos="0">
              <a:srgbClr val="FFC000">
                <a:hueOff val="5197846"/>
                <a:satOff val="-23984"/>
                <a:lumOff val="883"/>
                <a:alphaOff val="0"/>
                <a:satMod val="103000"/>
                <a:lumMod val="102000"/>
                <a:tint val="94000"/>
              </a:srgbClr>
            </a:gs>
            <a:gs pos="50000">
              <a:srgbClr val="FFC000">
                <a:hueOff val="5197846"/>
                <a:satOff val="-23984"/>
                <a:lumOff val="883"/>
                <a:alphaOff val="0"/>
                <a:satMod val="110000"/>
                <a:lumMod val="100000"/>
                <a:shade val="100000"/>
              </a:srgbClr>
            </a:gs>
            <a:gs pos="100000">
              <a:srgbClr val="FFC000">
                <a:hueOff val="5197846"/>
                <a:satOff val="-23984"/>
                <a:lumOff val="883"/>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pPr algn="ctr"/>
          <a:r>
            <a:rPr lang="en-US" sz="1000" b="1" cap="all" baseline="0">
              <a:solidFill>
                <a:sysClr val="windowText" lastClr="000000"/>
              </a:solidFill>
              <a:latin typeface="Calibri" panose="020F0502020204030204"/>
              <a:ea typeface="+mn-ea"/>
              <a:cs typeface="+mn-cs"/>
            </a:rPr>
            <a:t>tratti della personalita'</a:t>
          </a:r>
        </a:p>
        <a:p>
          <a:pPr algn="ctr"/>
          <a:r>
            <a:rPr lang="en-US" sz="1000">
              <a:solidFill>
                <a:sysClr val="windowText" lastClr="000000"/>
              </a:solidFill>
              <a:latin typeface="Calibri" panose="020F0502020204030204"/>
              <a:ea typeface="+mn-ea"/>
              <a:cs typeface="+mn-cs"/>
            </a:rPr>
            <a:t>(autostima, tollerare le ambiguità, curiosità e motivazione)</a:t>
          </a:r>
          <a:endParaRPr lang="it-IT" sz="1000">
            <a:solidFill>
              <a:sysClr val="windowText" lastClr="000000"/>
            </a:solidFill>
            <a:latin typeface="Calibri" panose="020F0502020204030204"/>
            <a:ea typeface="+mn-ea"/>
            <a:cs typeface="+mn-cs"/>
          </a:endParaRPr>
        </a:p>
      </dgm:t>
    </dgm:pt>
    <dgm:pt modelId="{46DBD6C8-EB76-447A-995C-88E0D8C4644D}" type="parTrans" cxnId="{B0748734-91EE-494F-8F93-1935F6B79FB7}">
      <dgm:prSet/>
      <dgm:spPr/>
      <dgm:t>
        <a:bodyPr/>
        <a:lstStyle/>
        <a:p>
          <a:endParaRPr lang="it-IT"/>
        </a:p>
      </dgm:t>
    </dgm:pt>
    <dgm:pt modelId="{C71A6C9E-FFDE-4F96-8C50-EF2F6B6BB3AA}" type="sibTrans" cxnId="{B0748734-91EE-494F-8F93-1935F6B79FB7}">
      <dgm:prSet/>
      <dgm:spPr>
        <a:xfrm>
          <a:off x="510858" y="1334048"/>
          <a:ext cx="1768549" cy="1768549"/>
        </a:xfrm>
        <a:prstGeom prst="leftCircularArrow">
          <a:avLst>
            <a:gd name="adj1" fmla="val 6452"/>
            <a:gd name="adj2" fmla="val 429999"/>
            <a:gd name="adj3" fmla="val 10489124"/>
            <a:gd name="adj4" fmla="val 14837806"/>
            <a:gd name="adj5" fmla="val 7527"/>
          </a:avLst>
        </a:prstGeom>
        <a:solidFill>
          <a:srgbClr val="FFC000">
            <a:hueOff val="5197846"/>
            <a:satOff val="-23984"/>
            <a:lumOff val="883"/>
            <a:alphaOff val="0"/>
          </a:srgbClr>
        </a:solidFill>
        <a:ln>
          <a:noFill/>
        </a:ln>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endParaRPr lang="it-IT"/>
        </a:p>
      </dgm:t>
    </dgm:pt>
    <dgm:pt modelId="{19A36834-F8A2-4C7F-927C-4F505DE7531D}">
      <dgm:prSet phldrT="[Testo]" custT="1"/>
      <dgm:spPr>
        <a:xfrm>
          <a:off x="3567056" y="515"/>
          <a:ext cx="1696322" cy="1696322"/>
        </a:xfrm>
        <a:gradFill rotWithShape="0">
          <a:gsLst>
            <a:gs pos="0">
              <a:srgbClr val="FFC000">
                <a:hueOff val="10395692"/>
                <a:satOff val="-47968"/>
                <a:lumOff val="1765"/>
                <a:alphaOff val="0"/>
                <a:satMod val="103000"/>
                <a:lumMod val="102000"/>
                <a:tint val="94000"/>
              </a:srgbClr>
            </a:gs>
            <a:gs pos="50000">
              <a:srgbClr val="FFC000">
                <a:hueOff val="10395692"/>
                <a:satOff val="-47968"/>
                <a:lumOff val="1765"/>
                <a:alphaOff val="0"/>
                <a:satMod val="110000"/>
                <a:lumMod val="100000"/>
                <a:shade val="100000"/>
              </a:srgbClr>
            </a:gs>
            <a:gs pos="100000">
              <a:srgbClr val="FFC000">
                <a:hueOff val="10395692"/>
                <a:satOff val="-47968"/>
                <a:lumOff val="1765"/>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r>
            <a:rPr lang="en-US" sz="1000" b="1" cap="all" baseline="0">
              <a:solidFill>
                <a:sysClr val="window" lastClr="FFFFFF"/>
              </a:solidFill>
              <a:latin typeface="Calibri" panose="020F0502020204030204"/>
              <a:ea typeface="+mn-ea"/>
              <a:cs typeface="+mn-cs"/>
            </a:rPr>
            <a:t>Abilita' cognitive</a:t>
          </a:r>
        </a:p>
        <a:p>
          <a:r>
            <a:rPr lang="en-US" sz="1000" b="1" cap="all" baseline="0">
              <a:solidFill>
                <a:sysClr val="window" lastClr="FFFFFF"/>
              </a:solidFill>
              <a:latin typeface="Calibri" panose="020F0502020204030204"/>
              <a:ea typeface="+mn-ea"/>
              <a:cs typeface="+mn-cs"/>
            </a:rPr>
            <a:t>(</a:t>
          </a:r>
          <a:r>
            <a:rPr lang="en-US" sz="1000">
              <a:solidFill>
                <a:sysClr val="window" lastClr="FFFFFF"/>
              </a:solidFill>
              <a:latin typeface="Calibri" panose="020F0502020204030204"/>
              <a:ea typeface="+mn-ea"/>
              <a:cs typeface="+mn-cs"/>
            </a:rPr>
            <a:t>pensiero divergente, capacità di "trasformare" il pensiero, sensibilità ai problemi, ampiezza di conoscenza e giudizio)</a:t>
          </a:r>
          <a:endParaRPr lang="it-IT" sz="1000">
            <a:solidFill>
              <a:sysClr val="window" lastClr="FFFFFF"/>
            </a:solidFill>
            <a:latin typeface="Calibri" panose="020F0502020204030204"/>
            <a:ea typeface="+mn-ea"/>
            <a:cs typeface="+mn-cs"/>
          </a:endParaRPr>
        </a:p>
      </dgm:t>
    </dgm:pt>
    <dgm:pt modelId="{DEC225AF-492F-4105-A724-047AF1D190A7}" type="parTrans" cxnId="{72507EFD-58CF-40B7-BA03-22EA856BAF6D}">
      <dgm:prSet/>
      <dgm:spPr/>
      <dgm:t>
        <a:bodyPr/>
        <a:lstStyle/>
        <a:p>
          <a:endParaRPr lang="it-IT"/>
        </a:p>
      </dgm:t>
    </dgm:pt>
    <dgm:pt modelId="{65524724-C79D-47B3-95F9-17B12FC3ABCB}" type="sibTrans" cxnId="{72507EFD-58CF-40B7-BA03-22EA856BAF6D}">
      <dgm:prSet/>
      <dgm:spPr>
        <a:xfrm>
          <a:off x="1556706" y="9"/>
          <a:ext cx="1906852" cy="1906852"/>
        </a:xfrm>
        <a:prstGeom prst="circularArrow">
          <a:avLst>
            <a:gd name="adj1" fmla="val 5984"/>
            <a:gd name="adj2" fmla="val 394124"/>
            <a:gd name="adj3" fmla="val 13313824"/>
            <a:gd name="adj4" fmla="val 10508221"/>
            <a:gd name="adj5" fmla="val 6981"/>
          </a:avLst>
        </a:prstGeom>
        <a:solidFill>
          <a:srgbClr val="FFC000">
            <a:hueOff val="10395692"/>
            <a:satOff val="-47968"/>
            <a:lumOff val="1765"/>
            <a:alphaOff val="0"/>
          </a:srgbClr>
        </a:solidFill>
        <a:ln>
          <a:noFill/>
        </a:ln>
        <a:effectLst/>
        <a:scene3d>
          <a:camera prst="orthographicFront"/>
          <a:lightRig rig="threePt" dir="t">
            <a:rot lat="0" lon="0" rev="7500000"/>
          </a:lightRig>
        </a:scene3d>
        <a:sp3d z="-70000" extrusionH="63500" prstMaterial="matte">
          <a:bevelT w="25400" h="6350" prst="relaxedInset"/>
          <a:contourClr>
            <a:sysClr val="window" lastClr="FFFFFF"/>
          </a:contourClr>
        </a:sp3d>
      </dgm:spPr>
      <dgm:t>
        <a:bodyPr/>
        <a:lstStyle/>
        <a:p>
          <a:endParaRPr lang="it-IT"/>
        </a:p>
      </dgm:t>
    </dgm:pt>
    <dgm:pt modelId="{A494CEC7-9F67-46E1-952D-C049D538B82A}" type="pres">
      <dgm:prSet presAssocID="{309F4D0D-CF8A-4102-9377-B095C2CC62E8}" presName="Name0" presStyleCnt="0">
        <dgm:presLayoutVars>
          <dgm:dir/>
          <dgm:resizeHandles val="exact"/>
        </dgm:presLayoutVars>
      </dgm:prSet>
      <dgm:spPr/>
      <dgm:t>
        <a:bodyPr/>
        <a:lstStyle/>
        <a:p>
          <a:endParaRPr lang="it-IT"/>
        </a:p>
      </dgm:t>
    </dgm:pt>
    <dgm:pt modelId="{14A7EF59-063F-42BD-8F28-6D8DBED1887E}" type="pres">
      <dgm:prSet presAssocID="{9F892D1F-2AE5-4AD4-8541-CFF7B125617B}" presName="Name5" presStyleLbl="vennNode1" presStyleIdx="0" presStyleCnt="3">
        <dgm:presLayoutVars>
          <dgm:bulletEnabled val="1"/>
        </dgm:presLayoutVars>
      </dgm:prSet>
      <dgm:spPr>
        <a:prstGeom prst="ellipse">
          <a:avLst/>
        </a:prstGeom>
      </dgm:spPr>
      <dgm:t>
        <a:bodyPr/>
        <a:lstStyle/>
        <a:p>
          <a:endParaRPr lang="it-IT"/>
        </a:p>
      </dgm:t>
    </dgm:pt>
    <dgm:pt modelId="{3745F833-78C7-4650-903F-2887B34EC984}" type="pres">
      <dgm:prSet presAssocID="{D4DCD65E-7CB3-4C3B-B1CB-2E8C3735B566}" presName="space" presStyleCnt="0"/>
      <dgm:spPr/>
    </dgm:pt>
    <dgm:pt modelId="{C6933650-475C-4EFF-B594-9570482A7FBC}" type="pres">
      <dgm:prSet presAssocID="{927F182C-22B9-4438-9895-11CA02FB1120}" presName="Name5" presStyleLbl="vennNode1" presStyleIdx="1" presStyleCnt="3">
        <dgm:presLayoutVars>
          <dgm:bulletEnabled val="1"/>
        </dgm:presLayoutVars>
      </dgm:prSet>
      <dgm:spPr>
        <a:prstGeom prst="ellipse">
          <a:avLst/>
        </a:prstGeom>
      </dgm:spPr>
      <dgm:t>
        <a:bodyPr/>
        <a:lstStyle/>
        <a:p>
          <a:endParaRPr lang="it-IT"/>
        </a:p>
      </dgm:t>
    </dgm:pt>
    <dgm:pt modelId="{1E61920C-DBF5-404F-8155-5ED9BA8ADC40}" type="pres">
      <dgm:prSet presAssocID="{C71A6C9E-FFDE-4F96-8C50-EF2F6B6BB3AA}" presName="space" presStyleCnt="0"/>
      <dgm:spPr/>
    </dgm:pt>
    <dgm:pt modelId="{0992076E-0559-470F-BC33-0B5F38B1FE21}" type="pres">
      <dgm:prSet presAssocID="{19A36834-F8A2-4C7F-927C-4F505DE7531D}" presName="Name5" presStyleLbl="vennNode1" presStyleIdx="2" presStyleCnt="3">
        <dgm:presLayoutVars>
          <dgm:bulletEnabled val="1"/>
        </dgm:presLayoutVars>
      </dgm:prSet>
      <dgm:spPr>
        <a:prstGeom prst="ellipse">
          <a:avLst/>
        </a:prstGeom>
      </dgm:spPr>
      <dgm:t>
        <a:bodyPr/>
        <a:lstStyle/>
        <a:p>
          <a:endParaRPr lang="it-IT"/>
        </a:p>
      </dgm:t>
    </dgm:pt>
  </dgm:ptLst>
  <dgm:cxnLst>
    <dgm:cxn modelId="{00CC5AFC-ED90-4D8E-AEA9-9DF7443563E1}" type="presOf" srcId="{9F892D1F-2AE5-4AD4-8541-CFF7B125617B}" destId="{14A7EF59-063F-42BD-8F28-6D8DBED1887E}" srcOrd="0" destOrd="0" presId="urn:microsoft.com/office/officeart/2005/8/layout/venn3"/>
    <dgm:cxn modelId="{7BBCECAE-6A4F-4E21-92B0-3291DCEABB3A}" srcId="{309F4D0D-CF8A-4102-9377-B095C2CC62E8}" destId="{9F892D1F-2AE5-4AD4-8541-CFF7B125617B}" srcOrd="0" destOrd="0" parTransId="{4E60732B-830D-4C30-9170-1499869B0BF0}" sibTransId="{D4DCD65E-7CB3-4C3B-B1CB-2E8C3735B566}"/>
    <dgm:cxn modelId="{FFEB279F-EA0B-4BB3-8A4D-02641DACF989}" type="presOf" srcId="{927F182C-22B9-4438-9895-11CA02FB1120}" destId="{C6933650-475C-4EFF-B594-9570482A7FBC}" srcOrd="0" destOrd="0" presId="urn:microsoft.com/office/officeart/2005/8/layout/venn3"/>
    <dgm:cxn modelId="{CDDED110-1A5F-4716-950A-CF21579AE6A0}" type="presOf" srcId="{309F4D0D-CF8A-4102-9377-B095C2CC62E8}" destId="{A494CEC7-9F67-46E1-952D-C049D538B82A}" srcOrd="0" destOrd="0" presId="urn:microsoft.com/office/officeart/2005/8/layout/venn3"/>
    <dgm:cxn modelId="{72507EFD-58CF-40B7-BA03-22EA856BAF6D}" srcId="{309F4D0D-CF8A-4102-9377-B095C2CC62E8}" destId="{19A36834-F8A2-4C7F-927C-4F505DE7531D}" srcOrd="2" destOrd="0" parTransId="{DEC225AF-492F-4105-A724-047AF1D190A7}" sibTransId="{65524724-C79D-47B3-95F9-17B12FC3ABCB}"/>
    <dgm:cxn modelId="{33F2DF0A-3F3B-48DC-B964-67F9D3558EE8}" type="presOf" srcId="{19A36834-F8A2-4C7F-927C-4F505DE7531D}" destId="{0992076E-0559-470F-BC33-0B5F38B1FE21}" srcOrd="0" destOrd="0" presId="urn:microsoft.com/office/officeart/2005/8/layout/venn3"/>
    <dgm:cxn modelId="{B0748734-91EE-494F-8F93-1935F6B79FB7}" srcId="{309F4D0D-CF8A-4102-9377-B095C2CC62E8}" destId="{927F182C-22B9-4438-9895-11CA02FB1120}" srcOrd="1" destOrd="0" parTransId="{46DBD6C8-EB76-447A-995C-88E0D8C4644D}" sibTransId="{C71A6C9E-FFDE-4F96-8C50-EF2F6B6BB3AA}"/>
    <dgm:cxn modelId="{A3A41D53-0F0F-49F2-976A-85614E30CD0E}" type="presParOf" srcId="{A494CEC7-9F67-46E1-952D-C049D538B82A}" destId="{14A7EF59-063F-42BD-8F28-6D8DBED1887E}" srcOrd="0" destOrd="0" presId="urn:microsoft.com/office/officeart/2005/8/layout/venn3"/>
    <dgm:cxn modelId="{D861B88A-EAB6-472D-8AB2-74750B2486E0}" type="presParOf" srcId="{A494CEC7-9F67-46E1-952D-C049D538B82A}" destId="{3745F833-78C7-4650-903F-2887B34EC984}" srcOrd="1" destOrd="0" presId="urn:microsoft.com/office/officeart/2005/8/layout/venn3"/>
    <dgm:cxn modelId="{D6655C88-C8A1-4A3E-879B-2441AF490237}" type="presParOf" srcId="{A494CEC7-9F67-46E1-952D-C049D538B82A}" destId="{C6933650-475C-4EFF-B594-9570482A7FBC}" srcOrd="2" destOrd="0" presId="urn:microsoft.com/office/officeart/2005/8/layout/venn3"/>
    <dgm:cxn modelId="{83BC4DDF-C904-47C8-87D6-189942B03480}" type="presParOf" srcId="{A494CEC7-9F67-46E1-952D-C049D538B82A}" destId="{1E61920C-DBF5-404F-8155-5ED9BA8ADC40}" srcOrd="3" destOrd="0" presId="urn:microsoft.com/office/officeart/2005/8/layout/venn3"/>
    <dgm:cxn modelId="{6D55E634-FCC7-43E9-A4BE-6C02A9162C26}" type="presParOf" srcId="{A494CEC7-9F67-46E1-952D-C049D538B82A}" destId="{0992076E-0559-470F-BC33-0B5F38B1FE21}" srcOrd="4" destOrd="0" presId="urn:microsoft.com/office/officeart/2005/8/layout/venn3"/>
  </dgm:cxnLst>
  <dgm:bg/>
  <dgm:whole>
    <a:ln>
      <a:noFill/>
    </a:ln>
  </dgm:whole>
  <dgm:extLst>
    <a:ext uri="http://schemas.microsoft.com/office/drawing/2008/diagram">
      <dsp:dataModelExt xmlns:dsp="http://schemas.microsoft.com/office/drawing/2008/diagram" relId="rId1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591D8A2-1039-42BC-A5BF-6FC8949379B9}" type="doc">
      <dgm:prSet loTypeId="urn:microsoft.com/office/officeart/2005/8/layout/hList7" loCatId="list" qsTypeId="urn:microsoft.com/office/officeart/2005/8/quickstyle/simple1" qsCatId="simple" csTypeId="urn:microsoft.com/office/officeart/2005/8/colors/colorful4" csCatId="colorful" phldr="1"/>
      <dgm:spPr/>
    </dgm:pt>
    <dgm:pt modelId="{49C5C038-26A1-40C1-8A31-917A2D8AA862}">
      <dgm:prSet phldrT="[Text]"/>
      <dgm:spPr>
        <a:xfrm>
          <a:off x="0" y="0"/>
          <a:ext cx="1205507" cy="1924049"/>
        </a:xfr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GB" b="1">
              <a:solidFill>
                <a:sysClr val="windowText" lastClr="000000"/>
              </a:solidFill>
              <a:latin typeface="Calibri"/>
              <a:ea typeface="+mn-ea"/>
              <a:cs typeface="+mn-cs"/>
            </a:rPr>
            <a:t>risolvere problemi</a:t>
          </a:r>
        </a:p>
      </dgm:t>
    </dgm:pt>
    <dgm:pt modelId="{FC032F0F-96A7-407C-B5B8-8FC2B9022D84}" type="parTrans" cxnId="{654A4988-F04D-42F5-BEB7-04E82C360474}">
      <dgm:prSet/>
      <dgm:spPr/>
      <dgm:t>
        <a:bodyPr/>
        <a:lstStyle/>
        <a:p>
          <a:endParaRPr lang="en-GB"/>
        </a:p>
      </dgm:t>
    </dgm:pt>
    <dgm:pt modelId="{B72D0C8C-03E7-4C8C-AC24-EB6C66638749}" type="sibTrans" cxnId="{654A4988-F04D-42F5-BEB7-04E82C360474}">
      <dgm:prSet/>
      <dgm:spPr/>
      <dgm:t>
        <a:bodyPr/>
        <a:lstStyle/>
        <a:p>
          <a:endParaRPr lang="en-GB"/>
        </a:p>
      </dgm:t>
    </dgm:pt>
    <dgm:pt modelId="{81AD4C66-20DA-41F2-8310-B3BEE950FD4C}">
      <dgm:prSet phldrT="[Text]"/>
      <dgm:spPr>
        <a:xfrm>
          <a:off x="1241672" y="0"/>
          <a:ext cx="1205507" cy="1924049"/>
        </a:xfrm>
        <a:solidFill>
          <a:srgbClr val="FFC000">
            <a:hueOff val="2598923"/>
            <a:satOff val="-11992"/>
            <a:lumOff val="441"/>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GB" b="1">
              <a:solidFill>
                <a:sysClr val="windowText" lastClr="000000"/>
              </a:solidFill>
              <a:latin typeface="Calibri"/>
              <a:ea typeface="+mn-ea"/>
              <a:cs typeface="+mn-cs"/>
            </a:rPr>
            <a:t>trovare soluzioni innovative</a:t>
          </a:r>
        </a:p>
      </dgm:t>
    </dgm:pt>
    <dgm:pt modelId="{B9364020-6460-40BC-A076-782F23F1F7F2}" type="parTrans" cxnId="{BF5B880C-281E-443C-BA09-9F7F0C5CAFBB}">
      <dgm:prSet/>
      <dgm:spPr/>
      <dgm:t>
        <a:bodyPr/>
        <a:lstStyle/>
        <a:p>
          <a:endParaRPr lang="en-GB"/>
        </a:p>
      </dgm:t>
    </dgm:pt>
    <dgm:pt modelId="{37DFBBDF-E623-4D83-830E-4C15ED7A74FF}" type="sibTrans" cxnId="{BF5B880C-281E-443C-BA09-9F7F0C5CAFBB}">
      <dgm:prSet/>
      <dgm:spPr/>
      <dgm:t>
        <a:bodyPr/>
        <a:lstStyle/>
        <a:p>
          <a:endParaRPr lang="en-GB"/>
        </a:p>
      </dgm:t>
    </dgm:pt>
    <dgm:pt modelId="{44A0211F-AEE8-49AE-B3B9-C35F4DF87AA6}">
      <dgm:prSet phldrT="[Text]"/>
      <dgm:spPr>
        <a:xfrm>
          <a:off x="2483345" y="0"/>
          <a:ext cx="1205507" cy="1924049"/>
        </a:xfrm>
        <a:solidFill>
          <a:srgbClr val="FFC000">
            <a:hueOff val="5197847"/>
            <a:satOff val="-23984"/>
            <a:lumOff val="883"/>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GB" b="1">
              <a:solidFill>
                <a:sysClr val="windowText" lastClr="000000"/>
              </a:solidFill>
              <a:latin typeface="Calibri"/>
              <a:ea typeface="+mn-ea"/>
              <a:cs typeface="+mn-cs"/>
            </a:rPr>
            <a:t>migliorare le capacità decisionali</a:t>
          </a:r>
        </a:p>
      </dgm:t>
    </dgm:pt>
    <dgm:pt modelId="{DDF8B65B-ED9E-4C53-BD91-D1DD890758A4}" type="parTrans" cxnId="{E4CA524C-0C50-4F31-A1DE-31252A88D3AB}">
      <dgm:prSet/>
      <dgm:spPr/>
      <dgm:t>
        <a:bodyPr/>
        <a:lstStyle/>
        <a:p>
          <a:endParaRPr lang="en-GB"/>
        </a:p>
      </dgm:t>
    </dgm:pt>
    <dgm:pt modelId="{1B070A85-106A-4F70-B38D-0C9376B9E81C}" type="sibTrans" cxnId="{E4CA524C-0C50-4F31-A1DE-31252A88D3AB}">
      <dgm:prSet/>
      <dgm:spPr/>
      <dgm:t>
        <a:bodyPr/>
        <a:lstStyle/>
        <a:p>
          <a:endParaRPr lang="en-GB"/>
        </a:p>
      </dgm:t>
    </dgm:pt>
    <dgm:pt modelId="{A5624A1B-B078-420C-8C11-17E8DD6F00AF}">
      <dgm:prSet/>
      <dgm:spPr>
        <a:xfrm>
          <a:off x="3725018" y="0"/>
          <a:ext cx="1205507" cy="1924049"/>
        </a:xfrm>
        <a:solidFill>
          <a:srgbClr val="FFC000">
            <a:hueOff val="7796770"/>
            <a:satOff val="-35976"/>
            <a:lumOff val="1324"/>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GB" b="1">
              <a:solidFill>
                <a:sysClr val="windowText" lastClr="000000"/>
              </a:solidFill>
              <a:latin typeface="Calibri"/>
              <a:ea typeface="+mn-ea"/>
              <a:cs typeface="+mn-cs"/>
            </a:rPr>
            <a:t>vedere le cose da diverse prospettive</a:t>
          </a:r>
        </a:p>
      </dgm:t>
    </dgm:pt>
    <dgm:pt modelId="{C5640FE8-61AA-4DD9-8C43-606F855E803A}" type="parTrans" cxnId="{1CD2CCEB-2B29-420C-B995-EF585C217471}">
      <dgm:prSet/>
      <dgm:spPr/>
      <dgm:t>
        <a:bodyPr/>
        <a:lstStyle/>
        <a:p>
          <a:endParaRPr lang="en-GB"/>
        </a:p>
      </dgm:t>
    </dgm:pt>
    <dgm:pt modelId="{DC11F0E9-4246-4C6F-A3F3-A5210E9B2390}" type="sibTrans" cxnId="{1CD2CCEB-2B29-420C-B995-EF585C217471}">
      <dgm:prSet/>
      <dgm:spPr/>
      <dgm:t>
        <a:bodyPr/>
        <a:lstStyle/>
        <a:p>
          <a:endParaRPr lang="en-GB"/>
        </a:p>
      </dgm:t>
    </dgm:pt>
    <dgm:pt modelId="{2BB94539-C384-4B38-9382-76E072DF4017}">
      <dgm:prSet/>
      <dgm:spPr>
        <a:xfrm>
          <a:off x="4966691" y="0"/>
          <a:ext cx="1205507" cy="1924049"/>
        </a:xfrm>
        <a:solidFill>
          <a:srgbClr val="FFC000">
            <a:hueOff val="10395693"/>
            <a:satOff val="-47968"/>
            <a:lumOff val="1765"/>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GB" b="1">
              <a:solidFill>
                <a:sysClr val="windowText" lastClr="000000"/>
              </a:solidFill>
              <a:latin typeface="Calibri"/>
              <a:ea typeface="+mn-ea"/>
              <a:cs typeface="+mn-cs"/>
            </a:rPr>
            <a:t>pensare fuori dagli schemi</a:t>
          </a:r>
        </a:p>
      </dgm:t>
    </dgm:pt>
    <dgm:pt modelId="{39CE6756-AA8D-4C51-B21C-E33E52AD7D6C}" type="parTrans" cxnId="{C4F7EFFD-0360-40AB-BF25-6BCFAAA45529}">
      <dgm:prSet/>
      <dgm:spPr/>
      <dgm:t>
        <a:bodyPr/>
        <a:lstStyle/>
        <a:p>
          <a:endParaRPr lang="en-GB"/>
        </a:p>
      </dgm:t>
    </dgm:pt>
    <dgm:pt modelId="{0C0C9E7B-E7BB-4D89-8A69-D284E085A1D9}" type="sibTrans" cxnId="{C4F7EFFD-0360-40AB-BF25-6BCFAAA45529}">
      <dgm:prSet/>
      <dgm:spPr/>
      <dgm:t>
        <a:bodyPr/>
        <a:lstStyle/>
        <a:p>
          <a:endParaRPr lang="en-GB"/>
        </a:p>
      </dgm:t>
    </dgm:pt>
    <dgm:pt modelId="{E27339BE-4DB1-4DB1-B8D5-340147EE226F}" type="pres">
      <dgm:prSet presAssocID="{E591D8A2-1039-42BC-A5BF-6FC8949379B9}" presName="Name0" presStyleCnt="0">
        <dgm:presLayoutVars>
          <dgm:dir/>
          <dgm:resizeHandles val="exact"/>
        </dgm:presLayoutVars>
      </dgm:prSet>
      <dgm:spPr/>
    </dgm:pt>
    <dgm:pt modelId="{A52CC8DF-4C10-41F6-883B-28C882299FA1}" type="pres">
      <dgm:prSet presAssocID="{E591D8A2-1039-42BC-A5BF-6FC8949379B9}" presName="fgShape" presStyleLbl="fgShp" presStyleIdx="0" presStyleCnt="1"/>
      <dgm:spPr>
        <a:xfrm>
          <a:off x="246887" y="1539239"/>
          <a:ext cx="5678423" cy="288607"/>
        </a:xfrm>
        <a:prstGeom prst="leftRightArrow">
          <a:avLst/>
        </a:prstGeom>
        <a:solidFill>
          <a:srgbClr val="4472C4">
            <a:lumMod val="75000"/>
          </a:srgbClr>
        </a:solidFill>
        <a:ln w="12700" cap="flat" cmpd="sng" algn="ctr">
          <a:noFill/>
          <a:prstDash val="solid"/>
          <a:miter lim="800000"/>
        </a:ln>
        <a:effectLst/>
      </dgm:spPr>
    </dgm:pt>
    <dgm:pt modelId="{6D8381B5-0AFA-459F-9C80-FD29032C6824}" type="pres">
      <dgm:prSet presAssocID="{E591D8A2-1039-42BC-A5BF-6FC8949379B9}" presName="linComp" presStyleCnt="0"/>
      <dgm:spPr/>
    </dgm:pt>
    <dgm:pt modelId="{3788EAFD-C011-4FF9-B631-0E0EBCAEA60A}" type="pres">
      <dgm:prSet presAssocID="{49C5C038-26A1-40C1-8A31-917A2D8AA862}" presName="compNode" presStyleCnt="0"/>
      <dgm:spPr/>
    </dgm:pt>
    <dgm:pt modelId="{E7942A33-C7E8-4B83-A5FB-01C9F90DC447}" type="pres">
      <dgm:prSet presAssocID="{49C5C038-26A1-40C1-8A31-917A2D8AA862}" presName="bkgdShape" presStyleLbl="node1" presStyleIdx="0" presStyleCnt="5"/>
      <dgm:spPr>
        <a:prstGeom prst="roundRect">
          <a:avLst>
            <a:gd name="adj" fmla="val 10000"/>
          </a:avLst>
        </a:prstGeom>
      </dgm:spPr>
      <dgm:t>
        <a:bodyPr/>
        <a:lstStyle/>
        <a:p>
          <a:endParaRPr lang="it-IT"/>
        </a:p>
      </dgm:t>
    </dgm:pt>
    <dgm:pt modelId="{890ECB7E-BC56-49FD-8D17-63A68902D34D}" type="pres">
      <dgm:prSet presAssocID="{49C5C038-26A1-40C1-8A31-917A2D8AA862}" presName="nodeTx" presStyleLbl="node1" presStyleIdx="0" presStyleCnt="5">
        <dgm:presLayoutVars>
          <dgm:bulletEnabled val="1"/>
        </dgm:presLayoutVars>
      </dgm:prSet>
      <dgm:spPr/>
      <dgm:t>
        <a:bodyPr/>
        <a:lstStyle/>
        <a:p>
          <a:endParaRPr lang="it-IT"/>
        </a:p>
      </dgm:t>
    </dgm:pt>
    <dgm:pt modelId="{2A39CB40-0A00-42F4-8050-9081D07662B4}" type="pres">
      <dgm:prSet presAssocID="{49C5C038-26A1-40C1-8A31-917A2D8AA862}" presName="invisiNode" presStyleLbl="node1" presStyleIdx="0" presStyleCnt="5"/>
      <dgm:spPr/>
    </dgm:pt>
    <dgm:pt modelId="{403EEB2A-90D9-4C16-9CBA-5AA8FCB876A6}" type="pres">
      <dgm:prSet presAssocID="{49C5C038-26A1-40C1-8A31-917A2D8AA862}" presName="imagNode" presStyleLbl="fgImgPlace1" presStyleIdx="0" presStyleCnt="5"/>
      <dgm:spPr>
        <a:xfrm>
          <a:off x="282399" y="115442"/>
          <a:ext cx="640708" cy="640708"/>
        </a:xfrm>
        <a:prstGeom prst="ellipse">
          <a:avLst/>
        </a:prstGeom>
        <a:blipFill rotWithShape="1">
          <a:blip xmlns:r="http://schemas.openxmlformats.org/officeDocument/2006/relationships" r:embed="rId1" cstate="print">
            <a:extLst>
              <a:ext uri="{28A0092B-C50C-407E-A947-70E740481C1C}">
                <a14:useLocalDpi xmlns:a14="http://schemas.microsoft.com/office/drawing/2010/main" val="0"/>
              </a:ext>
            </a:extLst>
          </a:blip>
          <a:srcRect/>
          <a:stretch>
            <a:fillRect l="-40000" r="-40000"/>
          </a:stretch>
        </a:blipFill>
        <a:ln w="12700" cap="flat" cmpd="sng" algn="ctr">
          <a:solidFill>
            <a:sysClr val="window" lastClr="FFFFFF">
              <a:hueOff val="0"/>
              <a:satOff val="0"/>
              <a:lumOff val="0"/>
              <a:alphaOff val="0"/>
            </a:sysClr>
          </a:solidFill>
          <a:prstDash val="solid"/>
          <a:miter lim="800000"/>
        </a:ln>
        <a:effectLst/>
      </dgm:spPr>
    </dgm:pt>
    <dgm:pt modelId="{38434880-A076-48A4-A5A0-9093D9A2460E}" type="pres">
      <dgm:prSet presAssocID="{B72D0C8C-03E7-4C8C-AC24-EB6C66638749}" presName="sibTrans" presStyleLbl="sibTrans2D1" presStyleIdx="0" presStyleCnt="0"/>
      <dgm:spPr/>
      <dgm:t>
        <a:bodyPr/>
        <a:lstStyle/>
        <a:p>
          <a:endParaRPr lang="it-IT"/>
        </a:p>
      </dgm:t>
    </dgm:pt>
    <dgm:pt modelId="{859F9898-CBDB-41BB-B611-1B34AAB33EEC}" type="pres">
      <dgm:prSet presAssocID="{81AD4C66-20DA-41F2-8310-B3BEE950FD4C}" presName="compNode" presStyleCnt="0"/>
      <dgm:spPr/>
    </dgm:pt>
    <dgm:pt modelId="{3C5A7011-FE28-4A2F-B3B9-1AAAFC3D654F}" type="pres">
      <dgm:prSet presAssocID="{81AD4C66-20DA-41F2-8310-B3BEE950FD4C}" presName="bkgdShape" presStyleLbl="node1" presStyleIdx="1" presStyleCnt="5"/>
      <dgm:spPr>
        <a:prstGeom prst="roundRect">
          <a:avLst>
            <a:gd name="adj" fmla="val 10000"/>
          </a:avLst>
        </a:prstGeom>
      </dgm:spPr>
      <dgm:t>
        <a:bodyPr/>
        <a:lstStyle/>
        <a:p>
          <a:endParaRPr lang="it-IT"/>
        </a:p>
      </dgm:t>
    </dgm:pt>
    <dgm:pt modelId="{A13634E5-AE36-4572-B784-2C5C83B9173A}" type="pres">
      <dgm:prSet presAssocID="{81AD4C66-20DA-41F2-8310-B3BEE950FD4C}" presName="nodeTx" presStyleLbl="node1" presStyleIdx="1" presStyleCnt="5">
        <dgm:presLayoutVars>
          <dgm:bulletEnabled val="1"/>
        </dgm:presLayoutVars>
      </dgm:prSet>
      <dgm:spPr/>
      <dgm:t>
        <a:bodyPr/>
        <a:lstStyle/>
        <a:p>
          <a:endParaRPr lang="it-IT"/>
        </a:p>
      </dgm:t>
    </dgm:pt>
    <dgm:pt modelId="{44F748FA-6C3A-4A25-AD1B-ADD0539C9169}" type="pres">
      <dgm:prSet presAssocID="{81AD4C66-20DA-41F2-8310-B3BEE950FD4C}" presName="invisiNode" presStyleLbl="node1" presStyleIdx="1" presStyleCnt="5"/>
      <dgm:spPr/>
    </dgm:pt>
    <dgm:pt modelId="{3F1DE90A-B311-4248-B761-D8819EC1C13C}" type="pres">
      <dgm:prSet presAssocID="{81AD4C66-20DA-41F2-8310-B3BEE950FD4C}" presName="imagNode" presStyleLbl="fgImgPlace1" presStyleIdx="1" presStyleCnt="5"/>
      <dgm:spPr>
        <a:xfrm>
          <a:off x="1524072" y="115442"/>
          <a:ext cx="640708" cy="640708"/>
        </a:xfrm>
        <a:prstGeom prst="ellipse">
          <a:avLst/>
        </a:prstGeom>
        <a:blipFill rotWithShape="1">
          <a:blip xmlns:r="http://schemas.openxmlformats.org/officeDocument/2006/relationships" r:embed="rId2" cstate="print">
            <a:extLst>
              <a:ext uri="{28A0092B-C50C-407E-A947-70E740481C1C}">
                <a14:useLocalDpi xmlns:a14="http://schemas.microsoft.com/office/drawing/2010/main" val="0"/>
              </a:ext>
            </a:extLst>
          </a:blip>
          <a:srcRect/>
          <a:stretch>
            <a:fillRect l="-25000" r="-25000"/>
          </a:stretch>
        </a:blipFill>
        <a:ln w="12700" cap="flat" cmpd="sng" algn="ctr">
          <a:solidFill>
            <a:sysClr val="window" lastClr="FFFFFF">
              <a:hueOff val="0"/>
              <a:satOff val="0"/>
              <a:lumOff val="0"/>
              <a:alphaOff val="0"/>
            </a:sysClr>
          </a:solidFill>
          <a:prstDash val="solid"/>
          <a:miter lim="800000"/>
        </a:ln>
        <a:effectLst/>
      </dgm:spPr>
    </dgm:pt>
    <dgm:pt modelId="{2A6694AA-4150-4CE2-9B7C-8E69D8A90E55}" type="pres">
      <dgm:prSet presAssocID="{37DFBBDF-E623-4D83-830E-4C15ED7A74FF}" presName="sibTrans" presStyleLbl="sibTrans2D1" presStyleIdx="0" presStyleCnt="0"/>
      <dgm:spPr/>
      <dgm:t>
        <a:bodyPr/>
        <a:lstStyle/>
        <a:p>
          <a:endParaRPr lang="it-IT"/>
        </a:p>
      </dgm:t>
    </dgm:pt>
    <dgm:pt modelId="{15C4640D-62A7-4A29-8080-02A8FCA56665}" type="pres">
      <dgm:prSet presAssocID="{44A0211F-AEE8-49AE-B3B9-C35F4DF87AA6}" presName="compNode" presStyleCnt="0"/>
      <dgm:spPr/>
    </dgm:pt>
    <dgm:pt modelId="{82B38DE2-46D0-409B-8E41-6DF651ECED6F}" type="pres">
      <dgm:prSet presAssocID="{44A0211F-AEE8-49AE-B3B9-C35F4DF87AA6}" presName="bkgdShape" presStyleLbl="node1" presStyleIdx="2" presStyleCnt="5"/>
      <dgm:spPr>
        <a:prstGeom prst="roundRect">
          <a:avLst>
            <a:gd name="adj" fmla="val 10000"/>
          </a:avLst>
        </a:prstGeom>
      </dgm:spPr>
      <dgm:t>
        <a:bodyPr/>
        <a:lstStyle/>
        <a:p>
          <a:endParaRPr lang="it-IT"/>
        </a:p>
      </dgm:t>
    </dgm:pt>
    <dgm:pt modelId="{B4D509E3-795C-4F0C-B9C7-B78A2E2770CB}" type="pres">
      <dgm:prSet presAssocID="{44A0211F-AEE8-49AE-B3B9-C35F4DF87AA6}" presName="nodeTx" presStyleLbl="node1" presStyleIdx="2" presStyleCnt="5">
        <dgm:presLayoutVars>
          <dgm:bulletEnabled val="1"/>
        </dgm:presLayoutVars>
      </dgm:prSet>
      <dgm:spPr/>
      <dgm:t>
        <a:bodyPr/>
        <a:lstStyle/>
        <a:p>
          <a:endParaRPr lang="it-IT"/>
        </a:p>
      </dgm:t>
    </dgm:pt>
    <dgm:pt modelId="{C5B2F0E7-7C85-40A3-9BA8-68CDD1102C6E}" type="pres">
      <dgm:prSet presAssocID="{44A0211F-AEE8-49AE-B3B9-C35F4DF87AA6}" presName="invisiNode" presStyleLbl="node1" presStyleIdx="2" presStyleCnt="5"/>
      <dgm:spPr/>
    </dgm:pt>
    <dgm:pt modelId="{120E15B7-759E-4170-904A-162E156C4D48}" type="pres">
      <dgm:prSet presAssocID="{44A0211F-AEE8-49AE-B3B9-C35F4DF87AA6}" presName="imagNode" presStyleLbl="fgImgPlace1" presStyleIdx="2" presStyleCnt="5"/>
      <dgm:spPr>
        <a:xfrm>
          <a:off x="2765745" y="115442"/>
          <a:ext cx="640708" cy="640708"/>
        </a:xfrm>
        <a:prstGeom prst="ellipse">
          <a:avLst/>
        </a:prstGeom>
        <a:blipFill rotWithShape="1">
          <a:blip xmlns:r="http://schemas.openxmlformats.org/officeDocument/2006/relationships" r:embed="rId3" cstate="print">
            <a:extLst>
              <a:ext uri="{28A0092B-C50C-407E-A947-70E740481C1C}">
                <a14:useLocalDpi xmlns:a14="http://schemas.microsoft.com/office/drawing/2010/main" val="0"/>
              </a:ext>
            </a:extLst>
          </a:blip>
          <a:srcRect/>
          <a:stretch>
            <a:fillRect l="-3000" r="-3000"/>
          </a:stretch>
        </a:blipFill>
        <a:ln w="12700" cap="flat" cmpd="sng" algn="ctr">
          <a:solidFill>
            <a:sysClr val="window" lastClr="FFFFFF">
              <a:hueOff val="0"/>
              <a:satOff val="0"/>
              <a:lumOff val="0"/>
              <a:alphaOff val="0"/>
            </a:sysClr>
          </a:solidFill>
          <a:prstDash val="solid"/>
          <a:miter lim="800000"/>
        </a:ln>
        <a:effectLst/>
      </dgm:spPr>
    </dgm:pt>
    <dgm:pt modelId="{40437CE9-6DAA-4B00-84C2-5528DF3724A0}" type="pres">
      <dgm:prSet presAssocID="{1B070A85-106A-4F70-B38D-0C9376B9E81C}" presName="sibTrans" presStyleLbl="sibTrans2D1" presStyleIdx="0" presStyleCnt="0"/>
      <dgm:spPr/>
      <dgm:t>
        <a:bodyPr/>
        <a:lstStyle/>
        <a:p>
          <a:endParaRPr lang="it-IT"/>
        </a:p>
      </dgm:t>
    </dgm:pt>
    <dgm:pt modelId="{8194EB8E-75F2-476A-8D84-62AA92E6FC66}" type="pres">
      <dgm:prSet presAssocID="{A5624A1B-B078-420C-8C11-17E8DD6F00AF}" presName="compNode" presStyleCnt="0"/>
      <dgm:spPr/>
    </dgm:pt>
    <dgm:pt modelId="{00B54316-6574-425B-B665-4C4E52E53726}" type="pres">
      <dgm:prSet presAssocID="{A5624A1B-B078-420C-8C11-17E8DD6F00AF}" presName="bkgdShape" presStyleLbl="node1" presStyleIdx="3" presStyleCnt="5"/>
      <dgm:spPr>
        <a:prstGeom prst="roundRect">
          <a:avLst>
            <a:gd name="adj" fmla="val 10000"/>
          </a:avLst>
        </a:prstGeom>
      </dgm:spPr>
      <dgm:t>
        <a:bodyPr/>
        <a:lstStyle/>
        <a:p>
          <a:endParaRPr lang="it-IT"/>
        </a:p>
      </dgm:t>
    </dgm:pt>
    <dgm:pt modelId="{79ADF80B-B456-4797-B712-F5081E65663F}" type="pres">
      <dgm:prSet presAssocID="{A5624A1B-B078-420C-8C11-17E8DD6F00AF}" presName="nodeTx" presStyleLbl="node1" presStyleIdx="3" presStyleCnt="5">
        <dgm:presLayoutVars>
          <dgm:bulletEnabled val="1"/>
        </dgm:presLayoutVars>
      </dgm:prSet>
      <dgm:spPr/>
      <dgm:t>
        <a:bodyPr/>
        <a:lstStyle/>
        <a:p>
          <a:endParaRPr lang="it-IT"/>
        </a:p>
      </dgm:t>
    </dgm:pt>
    <dgm:pt modelId="{55C77106-30E0-459A-805A-2D08A7F9A8F6}" type="pres">
      <dgm:prSet presAssocID="{A5624A1B-B078-420C-8C11-17E8DD6F00AF}" presName="invisiNode" presStyleLbl="node1" presStyleIdx="3" presStyleCnt="5"/>
      <dgm:spPr/>
    </dgm:pt>
    <dgm:pt modelId="{36EFC53B-01F1-4078-AC15-4B7F9BE7DA1A}" type="pres">
      <dgm:prSet presAssocID="{A5624A1B-B078-420C-8C11-17E8DD6F00AF}" presName="imagNode" presStyleLbl="fgImgPlace1" presStyleIdx="3" presStyleCnt="5"/>
      <dgm:spPr>
        <a:xfrm>
          <a:off x="4007418" y="115442"/>
          <a:ext cx="640708" cy="640708"/>
        </a:xfrm>
        <a:prstGeom prst="ellipse">
          <a:avLst/>
        </a:prstGeom>
        <a:blipFill rotWithShape="1">
          <a:blip xmlns:r="http://schemas.openxmlformats.org/officeDocument/2006/relationships" r:embed="rId4">
            <a:extLst>
              <a:ext uri="{28A0092B-C50C-407E-A947-70E740481C1C}">
                <a14:useLocalDpi xmlns:a14="http://schemas.microsoft.com/office/drawing/2010/main" val="0"/>
              </a:ext>
            </a:extLst>
          </a:blip>
          <a:srcRect/>
          <a:stretch>
            <a:fillRect l="-39000" r="-39000"/>
          </a:stretch>
        </a:blipFill>
        <a:ln w="12700" cap="flat" cmpd="sng" algn="ctr">
          <a:solidFill>
            <a:sysClr val="window" lastClr="FFFFFF">
              <a:hueOff val="0"/>
              <a:satOff val="0"/>
              <a:lumOff val="0"/>
              <a:alphaOff val="0"/>
            </a:sysClr>
          </a:solidFill>
          <a:prstDash val="solid"/>
          <a:miter lim="800000"/>
        </a:ln>
        <a:effectLst/>
      </dgm:spPr>
    </dgm:pt>
    <dgm:pt modelId="{58176DE2-CC07-4C7C-8905-F228A84BA618}" type="pres">
      <dgm:prSet presAssocID="{DC11F0E9-4246-4C6F-A3F3-A5210E9B2390}" presName="sibTrans" presStyleLbl="sibTrans2D1" presStyleIdx="0" presStyleCnt="0"/>
      <dgm:spPr/>
      <dgm:t>
        <a:bodyPr/>
        <a:lstStyle/>
        <a:p>
          <a:endParaRPr lang="it-IT"/>
        </a:p>
      </dgm:t>
    </dgm:pt>
    <dgm:pt modelId="{1B1DA349-152D-4DC0-9F05-D5775F48DA50}" type="pres">
      <dgm:prSet presAssocID="{2BB94539-C384-4B38-9382-76E072DF4017}" presName="compNode" presStyleCnt="0"/>
      <dgm:spPr/>
    </dgm:pt>
    <dgm:pt modelId="{71D89FC8-B29D-4ACC-8BB4-D2D67CE5226C}" type="pres">
      <dgm:prSet presAssocID="{2BB94539-C384-4B38-9382-76E072DF4017}" presName="bkgdShape" presStyleLbl="node1" presStyleIdx="4" presStyleCnt="5"/>
      <dgm:spPr>
        <a:prstGeom prst="roundRect">
          <a:avLst>
            <a:gd name="adj" fmla="val 10000"/>
          </a:avLst>
        </a:prstGeom>
      </dgm:spPr>
      <dgm:t>
        <a:bodyPr/>
        <a:lstStyle/>
        <a:p>
          <a:endParaRPr lang="it-IT"/>
        </a:p>
      </dgm:t>
    </dgm:pt>
    <dgm:pt modelId="{6473888A-1273-4A12-A7C2-0D2800388E97}" type="pres">
      <dgm:prSet presAssocID="{2BB94539-C384-4B38-9382-76E072DF4017}" presName="nodeTx" presStyleLbl="node1" presStyleIdx="4" presStyleCnt="5">
        <dgm:presLayoutVars>
          <dgm:bulletEnabled val="1"/>
        </dgm:presLayoutVars>
      </dgm:prSet>
      <dgm:spPr/>
      <dgm:t>
        <a:bodyPr/>
        <a:lstStyle/>
        <a:p>
          <a:endParaRPr lang="it-IT"/>
        </a:p>
      </dgm:t>
    </dgm:pt>
    <dgm:pt modelId="{F0A4BAE6-FD3A-4397-8AFA-80701FB275F1}" type="pres">
      <dgm:prSet presAssocID="{2BB94539-C384-4B38-9382-76E072DF4017}" presName="invisiNode" presStyleLbl="node1" presStyleIdx="4" presStyleCnt="5"/>
      <dgm:spPr/>
    </dgm:pt>
    <dgm:pt modelId="{34C09F1D-2B88-4C00-8CA9-60252D499EB7}" type="pres">
      <dgm:prSet presAssocID="{2BB94539-C384-4B38-9382-76E072DF4017}" presName="imagNode" presStyleLbl="fgImgPlace1" presStyleIdx="4" presStyleCnt="5"/>
      <dgm:spPr>
        <a:xfrm>
          <a:off x="5249091" y="115442"/>
          <a:ext cx="640708" cy="640708"/>
        </a:xfrm>
        <a:prstGeom prst="ellipse">
          <a:avLst/>
        </a:prstGeom>
        <a:blipFill rotWithShape="1">
          <a:blip xmlns:r="http://schemas.openxmlformats.org/officeDocument/2006/relationships" r:embed="rId5" cstate="print">
            <a:extLst>
              <a:ext uri="{28A0092B-C50C-407E-A947-70E740481C1C}">
                <a14:useLocalDpi xmlns:a14="http://schemas.microsoft.com/office/drawing/2010/main" val="0"/>
              </a:ext>
            </a:extLst>
          </a:blip>
          <a:srcRect/>
          <a:stretch>
            <a:fillRect l="-26000" r="-26000"/>
          </a:stretch>
        </a:blipFill>
        <a:ln w="12700" cap="flat" cmpd="sng" algn="ctr">
          <a:solidFill>
            <a:sysClr val="window" lastClr="FFFFFF">
              <a:hueOff val="0"/>
              <a:satOff val="0"/>
              <a:lumOff val="0"/>
              <a:alphaOff val="0"/>
            </a:sysClr>
          </a:solidFill>
          <a:prstDash val="solid"/>
          <a:miter lim="800000"/>
        </a:ln>
        <a:effectLst/>
      </dgm:spPr>
    </dgm:pt>
  </dgm:ptLst>
  <dgm:cxnLst>
    <dgm:cxn modelId="{6C1BB1B1-EA99-48F6-87B0-D053947485C6}" type="presOf" srcId="{44A0211F-AEE8-49AE-B3B9-C35F4DF87AA6}" destId="{B4D509E3-795C-4F0C-B9C7-B78A2E2770CB}" srcOrd="1" destOrd="0" presId="urn:microsoft.com/office/officeart/2005/8/layout/hList7"/>
    <dgm:cxn modelId="{669C0F54-CB4B-4960-B738-17E31B35E130}" type="presOf" srcId="{A5624A1B-B078-420C-8C11-17E8DD6F00AF}" destId="{00B54316-6574-425B-B665-4C4E52E53726}" srcOrd="0" destOrd="0" presId="urn:microsoft.com/office/officeart/2005/8/layout/hList7"/>
    <dgm:cxn modelId="{1C06380B-21E9-46B8-A281-4D107AE912FA}" type="presOf" srcId="{49C5C038-26A1-40C1-8A31-917A2D8AA862}" destId="{890ECB7E-BC56-49FD-8D17-63A68902D34D}" srcOrd="1" destOrd="0" presId="urn:microsoft.com/office/officeart/2005/8/layout/hList7"/>
    <dgm:cxn modelId="{35F3A76A-0E72-47F9-84C5-5A50550B3376}" type="presOf" srcId="{2BB94539-C384-4B38-9382-76E072DF4017}" destId="{71D89FC8-B29D-4ACC-8BB4-D2D67CE5226C}" srcOrd="0" destOrd="0" presId="urn:microsoft.com/office/officeart/2005/8/layout/hList7"/>
    <dgm:cxn modelId="{C6EA6C53-B621-4549-BEE6-01AA33CB554A}" type="presOf" srcId="{37DFBBDF-E623-4D83-830E-4C15ED7A74FF}" destId="{2A6694AA-4150-4CE2-9B7C-8E69D8A90E55}" srcOrd="0" destOrd="0" presId="urn:microsoft.com/office/officeart/2005/8/layout/hList7"/>
    <dgm:cxn modelId="{18035EFF-9F41-45B7-B12B-E073192A7ECB}" type="presOf" srcId="{81AD4C66-20DA-41F2-8310-B3BEE950FD4C}" destId="{3C5A7011-FE28-4A2F-B3B9-1AAAFC3D654F}" srcOrd="0" destOrd="0" presId="urn:microsoft.com/office/officeart/2005/8/layout/hList7"/>
    <dgm:cxn modelId="{0565BDF7-A0FA-4D72-B0D3-BBBBC6427807}" type="presOf" srcId="{A5624A1B-B078-420C-8C11-17E8DD6F00AF}" destId="{79ADF80B-B456-4797-B712-F5081E65663F}" srcOrd="1" destOrd="0" presId="urn:microsoft.com/office/officeart/2005/8/layout/hList7"/>
    <dgm:cxn modelId="{49CB10F5-5049-4B45-9B59-2396EC5765BE}" type="presOf" srcId="{DC11F0E9-4246-4C6F-A3F3-A5210E9B2390}" destId="{58176DE2-CC07-4C7C-8905-F228A84BA618}" srcOrd="0" destOrd="0" presId="urn:microsoft.com/office/officeart/2005/8/layout/hList7"/>
    <dgm:cxn modelId="{DA2A53A0-D4A0-4460-96CE-E081266D6FFB}" type="presOf" srcId="{2BB94539-C384-4B38-9382-76E072DF4017}" destId="{6473888A-1273-4A12-A7C2-0D2800388E97}" srcOrd="1" destOrd="0" presId="urn:microsoft.com/office/officeart/2005/8/layout/hList7"/>
    <dgm:cxn modelId="{BF5B880C-281E-443C-BA09-9F7F0C5CAFBB}" srcId="{E591D8A2-1039-42BC-A5BF-6FC8949379B9}" destId="{81AD4C66-20DA-41F2-8310-B3BEE950FD4C}" srcOrd="1" destOrd="0" parTransId="{B9364020-6460-40BC-A076-782F23F1F7F2}" sibTransId="{37DFBBDF-E623-4D83-830E-4C15ED7A74FF}"/>
    <dgm:cxn modelId="{4723F7A9-3F75-4927-A6BA-0E287BF324CD}" type="presOf" srcId="{B72D0C8C-03E7-4C8C-AC24-EB6C66638749}" destId="{38434880-A076-48A4-A5A0-9093D9A2460E}" srcOrd="0" destOrd="0" presId="urn:microsoft.com/office/officeart/2005/8/layout/hList7"/>
    <dgm:cxn modelId="{1BBA419E-6ED3-452A-BD15-B0ADFD6EAD54}" type="presOf" srcId="{44A0211F-AEE8-49AE-B3B9-C35F4DF87AA6}" destId="{82B38DE2-46D0-409B-8E41-6DF651ECED6F}" srcOrd="0" destOrd="0" presId="urn:microsoft.com/office/officeart/2005/8/layout/hList7"/>
    <dgm:cxn modelId="{E4CA524C-0C50-4F31-A1DE-31252A88D3AB}" srcId="{E591D8A2-1039-42BC-A5BF-6FC8949379B9}" destId="{44A0211F-AEE8-49AE-B3B9-C35F4DF87AA6}" srcOrd="2" destOrd="0" parTransId="{DDF8B65B-ED9E-4C53-BD91-D1DD890758A4}" sibTransId="{1B070A85-106A-4F70-B38D-0C9376B9E81C}"/>
    <dgm:cxn modelId="{BDB5278A-DDE9-4C21-AED7-51A5369898AB}" type="presOf" srcId="{49C5C038-26A1-40C1-8A31-917A2D8AA862}" destId="{E7942A33-C7E8-4B83-A5FB-01C9F90DC447}" srcOrd="0" destOrd="0" presId="urn:microsoft.com/office/officeart/2005/8/layout/hList7"/>
    <dgm:cxn modelId="{1CD2CCEB-2B29-420C-B995-EF585C217471}" srcId="{E591D8A2-1039-42BC-A5BF-6FC8949379B9}" destId="{A5624A1B-B078-420C-8C11-17E8DD6F00AF}" srcOrd="3" destOrd="0" parTransId="{C5640FE8-61AA-4DD9-8C43-606F855E803A}" sibTransId="{DC11F0E9-4246-4C6F-A3F3-A5210E9B2390}"/>
    <dgm:cxn modelId="{654A4988-F04D-42F5-BEB7-04E82C360474}" srcId="{E591D8A2-1039-42BC-A5BF-6FC8949379B9}" destId="{49C5C038-26A1-40C1-8A31-917A2D8AA862}" srcOrd="0" destOrd="0" parTransId="{FC032F0F-96A7-407C-B5B8-8FC2B9022D84}" sibTransId="{B72D0C8C-03E7-4C8C-AC24-EB6C66638749}"/>
    <dgm:cxn modelId="{03A07F76-24CD-4A27-AB2F-FB18CEE316B2}" type="presOf" srcId="{1B070A85-106A-4F70-B38D-0C9376B9E81C}" destId="{40437CE9-6DAA-4B00-84C2-5528DF3724A0}" srcOrd="0" destOrd="0" presId="urn:microsoft.com/office/officeart/2005/8/layout/hList7"/>
    <dgm:cxn modelId="{C4F7EFFD-0360-40AB-BF25-6BCFAAA45529}" srcId="{E591D8A2-1039-42BC-A5BF-6FC8949379B9}" destId="{2BB94539-C384-4B38-9382-76E072DF4017}" srcOrd="4" destOrd="0" parTransId="{39CE6756-AA8D-4C51-B21C-E33E52AD7D6C}" sibTransId="{0C0C9E7B-E7BB-4D89-8A69-D284E085A1D9}"/>
    <dgm:cxn modelId="{3CA03D58-26E2-4167-BA8D-C51DA5F3413C}" type="presOf" srcId="{E591D8A2-1039-42BC-A5BF-6FC8949379B9}" destId="{E27339BE-4DB1-4DB1-B8D5-340147EE226F}" srcOrd="0" destOrd="0" presId="urn:microsoft.com/office/officeart/2005/8/layout/hList7"/>
    <dgm:cxn modelId="{A036268C-420A-4A23-886C-9A8DA7965AB4}" type="presOf" srcId="{81AD4C66-20DA-41F2-8310-B3BEE950FD4C}" destId="{A13634E5-AE36-4572-B784-2C5C83B9173A}" srcOrd="1" destOrd="0" presId="urn:microsoft.com/office/officeart/2005/8/layout/hList7"/>
    <dgm:cxn modelId="{07786B35-C97C-4777-BF29-710A6C8A5E65}" type="presParOf" srcId="{E27339BE-4DB1-4DB1-B8D5-340147EE226F}" destId="{A52CC8DF-4C10-41F6-883B-28C882299FA1}" srcOrd="0" destOrd="0" presId="urn:microsoft.com/office/officeart/2005/8/layout/hList7"/>
    <dgm:cxn modelId="{A223992F-EFBB-42D4-8E71-394E1588D630}" type="presParOf" srcId="{E27339BE-4DB1-4DB1-B8D5-340147EE226F}" destId="{6D8381B5-0AFA-459F-9C80-FD29032C6824}" srcOrd="1" destOrd="0" presId="urn:microsoft.com/office/officeart/2005/8/layout/hList7"/>
    <dgm:cxn modelId="{239C0C91-2C7B-4678-8D41-6937255AFA5F}" type="presParOf" srcId="{6D8381B5-0AFA-459F-9C80-FD29032C6824}" destId="{3788EAFD-C011-4FF9-B631-0E0EBCAEA60A}" srcOrd="0" destOrd="0" presId="urn:microsoft.com/office/officeart/2005/8/layout/hList7"/>
    <dgm:cxn modelId="{BE270D49-4545-4C76-A623-DD410B995AC2}" type="presParOf" srcId="{3788EAFD-C011-4FF9-B631-0E0EBCAEA60A}" destId="{E7942A33-C7E8-4B83-A5FB-01C9F90DC447}" srcOrd="0" destOrd="0" presId="urn:microsoft.com/office/officeart/2005/8/layout/hList7"/>
    <dgm:cxn modelId="{3A3401B2-4AF1-48F3-9F45-80A56FA544E8}" type="presParOf" srcId="{3788EAFD-C011-4FF9-B631-0E0EBCAEA60A}" destId="{890ECB7E-BC56-49FD-8D17-63A68902D34D}" srcOrd="1" destOrd="0" presId="urn:microsoft.com/office/officeart/2005/8/layout/hList7"/>
    <dgm:cxn modelId="{C9AC505B-3ACF-4830-85D4-163C60FB027D}" type="presParOf" srcId="{3788EAFD-C011-4FF9-B631-0E0EBCAEA60A}" destId="{2A39CB40-0A00-42F4-8050-9081D07662B4}" srcOrd="2" destOrd="0" presId="urn:microsoft.com/office/officeart/2005/8/layout/hList7"/>
    <dgm:cxn modelId="{BF6CA023-1C1C-43BE-B1BE-5E2271CDD1BE}" type="presParOf" srcId="{3788EAFD-C011-4FF9-B631-0E0EBCAEA60A}" destId="{403EEB2A-90D9-4C16-9CBA-5AA8FCB876A6}" srcOrd="3" destOrd="0" presId="urn:microsoft.com/office/officeart/2005/8/layout/hList7"/>
    <dgm:cxn modelId="{09AB8BA2-1030-43F0-BF07-A120461393EB}" type="presParOf" srcId="{6D8381B5-0AFA-459F-9C80-FD29032C6824}" destId="{38434880-A076-48A4-A5A0-9093D9A2460E}" srcOrd="1" destOrd="0" presId="urn:microsoft.com/office/officeart/2005/8/layout/hList7"/>
    <dgm:cxn modelId="{AC2B8E9F-7356-4215-8144-794359D0D2F7}" type="presParOf" srcId="{6D8381B5-0AFA-459F-9C80-FD29032C6824}" destId="{859F9898-CBDB-41BB-B611-1B34AAB33EEC}" srcOrd="2" destOrd="0" presId="urn:microsoft.com/office/officeart/2005/8/layout/hList7"/>
    <dgm:cxn modelId="{BBBC39C8-EBE3-4815-ABC4-C3E03650A4CA}" type="presParOf" srcId="{859F9898-CBDB-41BB-B611-1B34AAB33EEC}" destId="{3C5A7011-FE28-4A2F-B3B9-1AAAFC3D654F}" srcOrd="0" destOrd="0" presId="urn:microsoft.com/office/officeart/2005/8/layout/hList7"/>
    <dgm:cxn modelId="{DB706985-6A57-4BFD-8F8C-5CA7B88FF46E}" type="presParOf" srcId="{859F9898-CBDB-41BB-B611-1B34AAB33EEC}" destId="{A13634E5-AE36-4572-B784-2C5C83B9173A}" srcOrd="1" destOrd="0" presId="urn:microsoft.com/office/officeart/2005/8/layout/hList7"/>
    <dgm:cxn modelId="{C4166E0D-5E98-42B8-BB14-3046B5AD25F5}" type="presParOf" srcId="{859F9898-CBDB-41BB-B611-1B34AAB33EEC}" destId="{44F748FA-6C3A-4A25-AD1B-ADD0539C9169}" srcOrd="2" destOrd="0" presId="urn:microsoft.com/office/officeart/2005/8/layout/hList7"/>
    <dgm:cxn modelId="{B1206CD6-E48F-4111-A789-A5FBFF43C5BF}" type="presParOf" srcId="{859F9898-CBDB-41BB-B611-1B34AAB33EEC}" destId="{3F1DE90A-B311-4248-B761-D8819EC1C13C}" srcOrd="3" destOrd="0" presId="urn:microsoft.com/office/officeart/2005/8/layout/hList7"/>
    <dgm:cxn modelId="{588DDA7D-A485-4BF8-8860-D9A293FA9981}" type="presParOf" srcId="{6D8381B5-0AFA-459F-9C80-FD29032C6824}" destId="{2A6694AA-4150-4CE2-9B7C-8E69D8A90E55}" srcOrd="3" destOrd="0" presId="urn:microsoft.com/office/officeart/2005/8/layout/hList7"/>
    <dgm:cxn modelId="{7E2CD417-4F68-4D47-B67A-CA087E738280}" type="presParOf" srcId="{6D8381B5-0AFA-459F-9C80-FD29032C6824}" destId="{15C4640D-62A7-4A29-8080-02A8FCA56665}" srcOrd="4" destOrd="0" presId="urn:microsoft.com/office/officeart/2005/8/layout/hList7"/>
    <dgm:cxn modelId="{2122E5E1-8741-4626-942A-DFFD762366B7}" type="presParOf" srcId="{15C4640D-62A7-4A29-8080-02A8FCA56665}" destId="{82B38DE2-46D0-409B-8E41-6DF651ECED6F}" srcOrd="0" destOrd="0" presId="urn:microsoft.com/office/officeart/2005/8/layout/hList7"/>
    <dgm:cxn modelId="{941138EE-21F6-407C-B5CF-BCBABBEC491C}" type="presParOf" srcId="{15C4640D-62A7-4A29-8080-02A8FCA56665}" destId="{B4D509E3-795C-4F0C-B9C7-B78A2E2770CB}" srcOrd="1" destOrd="0" presId="urn:microsoft.com/office/officeart/2005/8/layout/hList7"/>
    <dgm:cxn modelId="{E77286F6-C806-4C8C-9DA3-31868FC2D40A}" type="presParOf" srcId="{15C4640D-62A7-4A29-8080-02A8FCA56665}" destId="{C5B2F0E7-7C85-40A3-9BA8-68CDD1102C6E}" srcOrd="2" destOrd="0" presId="urn:microsoft.com/office/officeart/2005/8/layout/hList7"/>
    <dgm:cxn modelId="{DDAD54F4-B0F4-4CDA-9393-0EBE19E78932}" type="presParOf" srcId="{15C4640D-62A7-4A29-8080-02A8FCA56665}" destId="{120E15B7-759E-4170-904A-162E156C4D48}" srcOrd="3" destOrd="0" presId="urn:microsoft.com/office/officeart/2005/8/layout/hList7"/>
    <dgm:cxn modelId="{ED703B14-C551-4CE4-A28D-2C113B6FAA99}" type="presParOf" srcId="{6D8381B5-0AFA-459F-9C80-FD29032C6824}" destId="{40437CE9-6DAA-4B00-84C2-5528DF3724A0}" srcOrd="5" destOrd="0" presId="urn:microsoft.com/office/officeart/2005/8/layout/hList7"/>
    <dgm:cxn modelId="{01DBC81D-7D18-48AC-94C2-6E46DE898C14}" type="presParOf" srcId="{6D8381B5-0AFA-459F-9C80-FD29032C6824}" destId="{8194EB8E-75F2-476A-8D84-62AA92E6FC66}" srcOrd="6" destOrd="0" presId="urn:microsoft.com/office/officeart/2005/8/layout/hList7"/>
    <dgm:cxn modelId="{D28F8A26-7E1C-4559-BA91-BB402560F7F3}" type="presParOf" srcId="{8194EB8E-75F2-476A-8D84-62AA92E6FC66}" destId="{00B54316-6574-425B-B665-4C4E52E53726}" srcOrd="0" destOrd="0" presId="urn:microsoft.com/office/officeart/2005/8/layout/hList7"/>
    <dgm:cxn modelId="{95EB9E10-3ACD-4EE2-B7C8-C9ED1F2364E1}" type="presParOf" srcId="{8194EB8E-75F2-476A-8D84-62AA92E6FC66}" destId="{79ADF80B-B456-4797-B712-F5081E65663F}" srcOrd="1" destOrd="0" presId="urn:microsoft.com/office/officeart/2005/8/layout/hList7"/>
    <dgm:cxn modelId="{0A765409-B09C-455F-B333-0EEF0668FB53}" type="presParOf" srcId="{8194EB8E-75F2-476A-8D84-62AA92E6FC66}" destId="{55C77106-30E0-459A-805A-2D08A7F9A8F6}" srcOrd="2" destOrd="0" presId="urn:microsoft.com/office/officeart/2005/8/layout/hList7"/>
    <dgm:cxn modelId="{BAABA372-4188-42A8-AD3D-368B3564C395}" type="presParOf" srcId="{8194EB8E-75F2-476A-8D84-62AA92E6FC66}" destId="{36EFC53B-01F1-4078-AC15-4B7F9BE7DA1A}" srcOrd="3" destOrd="0" presId="urn:microsoft.com/office/officeart/2005/8/layout/hList7"/>
    <dgm:cxn modelId="{7D5A61A4-627A-4C3E-AE73-ACE15DA5E82A}" type="presParOf" srcId="{6D8381B5-0AFA-459F-9C80-FD29032C6824}" destId="{58176DE2-CC07-4C7C-8905-F228A84BA618}" srcOrd="7" destOrd="0" presId="urn:microsoft.com/office/officeart/2005/8/layout/hList7"/>
    <dgm:cxn modelId="{577CF6BD-F9FC-4F19-B3B0-E13B07182AA6}" type="presParOf" srcId="{6D8381B5-0AFA-459F-9C80-FD29032C6824}" destId="{1B1DA349-152D-4DC0-9F05-D5775F48DA50}" srcOrd="8" destOrd="0" presId="urn:microsoft.com/office/officeart/2005/8/layout/hList7"/>
    <dgm:cxn modelId="{88C47E71-F379-44BE-A7A5-2B897657DE32}" type="presParOf" srcId="{1B1DA349-152D-4DC0-9F05-D5775F48DA50}" destId="{71D89FC8-B29D-4ACC-8BB4-D2D67CE5226C}" srcOrd="0" destOrd="0" presId="urn:microsoft.com/office/officeart/2005/8/layout/hList7"/>
    <dgm:cxn modelId="{5B62E530-1E2C-4ED0-AE9F-97ABCD31C545}" type="presParOf" srcId="{1B1DA349-152D-4DC0-9F05-D5775F48DA50}" destId="{6473888A-1273-4A12-A7C2-0D2800388E97}" srcOrd="1" destOrd="0" presId="urn:microsoft.com/office/officeart/2005/8/layout/hList7"/>
    <dgm:cxn modelId="{73656E82-8311-4D8E-8259-24E9D6D701ED}" type="presParOf" srcId="{1B1DA349-152D-4DC0-9F05-D5775F48DA50}" destId="{F0A4BAE6-FD3A-4397-8AFA-80701FB275F1}" srcOrd="2" destOrd="0" presId="urn:microsoft.com/office/officeart/2005/8/layout/hList7"/>
    <dgm:cxn modelId="{1588B505-D0DF-4154-9313-C43B837E9E84}" type="presParOf" srcId="{1B1DA349-152D-4DC0-9F05-D5775F48DA50}" destId="{34C09F1D-2B88-4C00-8CA9-60252D499EB7}" srcOrd="3" destOrd="0" presId="urn:microsoft.com/office/officeart/2005/8/layout/hList7"/>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F259705-889D-4F61-BC93-6B5A4F3E84F8}" type="doc">
      <dgm:prSet loTypeId="urn:microsoft.com/office/officeart/2009/3/layout/PieProcess" loCatId="list" qsTypeId="urn:microsoft.com/office/officeart/2005/8/quickstyle/simple1" qsCatId="simple" csTypeId="urn:microsoft.com/office/officeart/2005/8/colors/colorful4" csCatId="colorful" phldr="1"/>
      <dgm:spPr/>
      <dgm:t>
        <a:bodyPr/>
        <a:lstStyle/>
        <a:p>
          <a:endParaRPr lang="it-IT"/>
        </a:p>
      </dgm:t>
    </dgm:pt>
    <dgm:pt modelId="{2BB6D8B1-18CF-43D1-A7C3-D7304D624EEB}">
      <dgm:prSet phldrT="[Testo]" custT="1"/>
      <dgm:spPr>
        <a:xfrm rot="16200000">
          <a:off x="-126588" y="1258949"/>
          <a:ext cx="1621237" cy="335428"/>
        </a:xfrm>
        <a:noFill/>
        <a:ln>
          <a:noFill/>
        </a:ln>
        <a:effectLst/>
      </dgm:spPr>
      <dgm:t>
        <a:bodyPr/>
        <a:lstStyle/>
        <a:p>
          <a:r>
            <a:rPr lang="it-IT" sz="1100" b="1">
              <a:solidFill>
                <a:sysClr val="windowText" lastClr="000000">
                  <a:hueOff val="0"/>
                  <a:satOff val="0"/>
                  <a:lumOff val="0"/>
                  <a:alphaOff val="0"/>
                </a:sysClr>
              </a:solidFill>
              <a:latin typeface="Calibri"/>
              <a:ea typeface="+mn-ea"/>
              <a:cs typeface="+mn-cs"/>
            </a:rPr>
            <a:t>Pensiero creativo</a:t>
          </a:r>
        </a:p>
      </dgm:t>
    </dgm:pt>
    <dgm:pt modelId="{664B6F1B-0CC8-4A52-9D45-7300EA3C2C8E}" type="parTrans" cxnId="{0B1F9BEB-F47F-44E5-834B-5C82D63A01A3}">
      <dgm:prSet/>
      <dgm:spPr/>
      <dgm:t>
        <a:bodyPr/>
        <a:lstStyle/>
        <a:p>
          <a:endParaRPr lang="it-IT" sz="1100"/>
        </a:p>
      </dgm:t>
    </dgm:pt>
    <dgm:pt modelId="{7DCF89DA-8EFA-4DA0-863D-2B77F8596030}" type="sibTrans" cxnId="{0B1F9BEB-F47F-44E5-834B-5C82D63A01A3}">
      <dgm:prSet/>
      <dgm:spPr/>
      <dgm:t>
        <a:bodyPr/>
        <a:lstStyle/>
        <a:p>
          <a:endParaRPr lang="it-IT" sz="1100"/>
        </a:p>
      </dgm:t>
    </dgm:pt>
    <dgm:pt modelId="{D08B79A6-CA69-4404-9ECF-1B41EE5D271D}">
      <dgm:prSet phldrT="[Testo]" custT="1"/>
      <dgm:spPr>
        <a:xfrm>
          <a:off x="907648" y="408425"/>
          <a:ext cx="1118094" cy="1421523"/>
        </a:xfrm>
        <a:noFill/>
        <a:ln>
          <a:noFill/>
        </a:ln>
        <a:effectLst/>
      </dgm:spPr>
      <dgm:t>
        <a:bodyPr/>
        <a:lstStyle/>
        <a:p>
          <a:r>
            <a:rPr lang="en-US" sz="1100">
              <a:solidFill>
                <a:sysClr val="windowText" lastClr="000000">
                  <a:hueOff val="0"/>
                  <a:satOff val="0"/>
                  <a:lumOff val="0"/>
                  <a:alphaOff val="0"/>
                </a:sysClr>
              </a:solidFill>
              <a:latin typeface="Calibri"/>
              <a:ea typeface="+mn-ea"/>
              <a:cs typeface="+mn-cs"/>
            </a:rPr>
            <a:t>Sei in grado di vedere le situazioni da diverse prospettive e pensare a idee originali?</a:t>
          </a:r>
          <a:endParaRPr lang="it-IT" sz="1100">
            <a:solidFill>
              <a:sysClr val="windowText" lastClr="000000">
                <a:hueOff val="0"/>
                <a:satOff val="0"/>
                <a:lumOff val="0"/>
                <a:alphaOff val="0"/>
              </a:sysClr>
            </a:solidFill>
            <a:latin typeface="Calibri"/>
            <a:ea typeface="+mn-ea"/>
            <a:cs typeface="+mn-cs"/>
          </a:endParaRPr>
        </a:p>
      </dgm:t>
    </dgm:pt>
    <dgm:pt modelId="{669127B3-AE9E-4F72-AE94-5E62A7581B12}" type="parTrans" cxnId="{B6C938A4-2946-40A0-AE52-CAF249018356}">
      <dgm:prSet/>
      <dgm:spPr/>
      <dgm:t>
        <a:bodyPr/>
        <a:lstStyle/>
        <a:p>
          <a:endParaRPr lang="it-IT" sz="1100"/>
        </a:p>
      </dgm:t>
    </dgm:pt>
    <dgm:pt modelId="{D5BAEBC2-1AAB-45A2-9C50-668E2EE5DBAB}" type="sibTrans" cxnId="{B6C938A4-2946-40A0-AE52-CAF249018356}">
      <dgm:prSet/>
      <dgm:spPr/>
      <dgm:t>
        <a:bodyPr/>
        <a:lstStyle/>
        <a:p>
          <a:endParaRPr lang="it-IT" sz="1100"/>
        </a:p>
      </dgm:t>
    </dgm:pt>
    <dgm:pt modelId="{EC64FCFF-5796-4FF4-B233-12803FED0F3B}">
      <dgm:prSet phldrT="[Testo]" custT="1"/>
      <dgm:spPr>
        <a:xfrm rot="16200000">
          <a:off x="1640856" y="1258949"/>
          <a:ext cx="1621237" cy="335428"/>
        </a:xfrm>
        <a:noFill/>
        <a:ln>
          <a:noFill/>
        </a:ln>
        <a:effectLst/>
      </dgm:spPr>
      <dgm:t>
        <a:bodyPr/>
        <a:lstStyle/>
        <a:p>
          <a:r>
            <a:rPr lang="en-GB" sz="1100" b="1">
              <a:solidFill>
                <a:sysClr val="windowText" lastClr="000000">
                  <a:hueOff val="0"/>
                  <a:satOff val="0"/>
                  <a:lumOff val="0"/>
                  <a:alphaOff val="0"/>
                </a:sysClr>
              </a:solidFill>
              <a:latin typeface="Calibri"/>
              <a:ea typeface="+mn-ea"/>
              <a:cs typeface="+mn-cs"/>
            </a:rPr>
            <a:t>Problem Solving</a:t>
          </a:r>
          <a:endParaRPr lang="it-IT" sz="1100">
            <a:solidFill>
              <a:sysClr val="windowText" lastClr="000000">
                <a:hueOff val="0"/>
                <a:satOff val="0"/>
                <a:lumOff val="0"/>
                <a:alphaOff val="0"/>
              </a:sysClr>
            </a:solidFill>
            <a:latin typeface="Calibri"/>
            <a:ea typeface="+mn-ea"/>
            <a:cs typeface="+mn-cs"/>
          </a:endParaRPr>
        </a:p>
      </dgm:t>
    </dgm:pt>
    <dgm:pt modelId="{41A099A2-C8EC-4559-94E4-1BDCCFB607E1}" type="parTrans" cxnId="{0549AF2E-93C8-486D-978B-3DCBF0EF70F5}">
      <dgm:prSet/>
      <dgm:spPr/>
      <dgm:t>
        <a:bodyPr/>
        <a:lstStyle/>
        <a:p>
          <a:endParaRPr lang="it-IT" sz="1100"/>
        </a:p>
      </dgm:t>
    </dgm:pt>
    <dgm:pt modelId="{6332D54F-7210-457A-BEBE-71D225A1C720}" type="sibTrans" cxnId="{0549AF2E-93C8-486D-978B-3DCBF0EF70F5}">
      <dgm:prSet/>
      <dgm:spPr/>
      <dgm:t>
        <a:bodyPr/>
        <a:lstStyle/>
        <a:p>
          <a:endParaRPr lang="it-IT" sz="1100"/>
        </a:p>
      </dgm:t>
    </dgm:pt>
    <dgm:pt modelId="{7584973F-7F37-438E-931A-5A0EC1C463F7}">
      <dgm:prSet phldrT="[Testo]" custT="1"/>
      <dgm:spPr>
        <a:xfrm>
          <a:off x="4442540" y="391799"/>
          <a:ext cx="1118094" cy="1454775"/>
        </a:xfrm>
        <a:noFill/>
        <a:ln>
          <a:noFill/>
        </a:ln>
        <a:effectLst/>
      </dgm:spPr>
      <dgm:t>
        <a:bodyPr/>
        <a:lstStyle/>
        <a:p>
          <a:r>
            <a:rPr lang="en-US" sz="1100">
              <a:solidFill>
                <a:sysClr val="windowText" lastClr="000000">
                  <a:hueOff val="0"/>
                  <a:satOff val="0"/>
                  <a:lumOff val="0"/>
                  <a:alphaOff val="0"/>
                </a:sysClr>
              </a:solidFill>
              <a:latin typeface="Calibri"/>
              <a:ea typeface="+mn-ea"/>
              <a:cs typeface="+mn-cs"/>
            </a:rPr>
            <a:t>Riconosci le opportunità quando si presentano? Riesci a notare le tendenze? E sei in grado di creare un piano che sfrutti le opportunità identificate? </a:t>
          </a:r>
          <a:endParaRPr lang="it-IT" sz="1100">
            <a:solidFill>
              <a:sysClr val="windowText" lastClr="000000">
                <a:hueOff val="0"/>
                <a:satOff val="0"/>
                <a:lumOff val="0"/>
                <a:alphaOff val="0"/>
              </a:sysClr>
            </a:solidFill>
            <a:latin typeface="Calibri"/>
            <a:ea typeface="+mn-ea"/>
            <a:cs typeface="+mn-cs"/>
          </a:endParaRPr>
        </a:p>
      </dgm:t>
    </dgm:pt>
    <dgm:pt modelId="{74F3B8F0-4BAB-449D-B05A-D083D3C888BC}" type="parTrans" cxnId="{BE7EA466-5494-49A7-AFDE-A0E1C669818C}">
      <dgm:prSet/>
      <dgm:spPr/>
      <dgm:t>
        <a:bodyPr/>
        <a:lstStyle/>
        <a:p>
          <a:endParaRPr lang="it-IT" sz="1100"/>
        </a:p>
      </dgm:t>
    </dgm:pt>
    <dgm:pt modelId="{C6CEB053-0450-4397-842B-70AA87698B1A}" type="sibTrans" cxnId="{BE7EA466-5494-49A7-AFDE-A0E1C669818C}">
      <dgm:prSet/>
      <dgm:spPr/>
      <dgm:t>
        <a:bodyPr/>
        <a:lstStyle/>
        <a:p>
          <a:endParaRPr lang="it-IT" sz="1100"/>
        </a:p>
      </dgm:t>
    </dgm:pt>
    <dgm:pt modelId="{D9B468BA-64C7-4996-9DD6-BFAE94D3A6D6}">
      <dgm:prSet phldrT="[Testo]" custT="1"/>
      <dgm:spPr>
        <a:xfrm rot="16200000">
          <a:off x="3408302" y="1258949"/>
          <a:ext cx="1621237" cy="335428"/>
        </a:xfrm>
        <a:noFill/>
        <a:ln>
          <a:noFill/>
        </a:ln>
        <a:effectLst/>
      </dgm:spPr>
      <dgm:t>
        <a:bodyPr/>
        <a:lstStyle/>
        <a:p>
          <a:r>
            <a:rPr lang="it-IT" sz="1100" b="1">
              <a:solidFill>
                <a:sysClr val="windowText" lastClr="000000">
                  <a:hueOff val="0"/>
                  <a:satOff val="0"/>
                  <a:lumOff val="0"/>
                  <a:alphaOff val="0"/>
                </a:sysClr>
              </a:solidFill>
              <a:latin typeface="Calibri"/>
              <a:ea typeface="+mn-ea"/>
              <a:cs typeface="+mn-cs"/>
            </a:rPr>
            <a:t>Riconoscere le opportunità</a:t>
          </a:r>
        </a:p>
      </dgm:t>
    </dgm:pt>
    <dgm:pt modelId="{6A7B0850-067F-41CF-A315-D9607262D811}" type="sibTrans" cxnId="{447DAF68-807B-4020-A650-8C4DF6AB0E83}">
      <dgm:prSet/>
      <dgm:spPr/>
      <dgm:t>
        <a:bodyPr/>
        <a:lstStyle/>
        <a:p>
          <a:endParaRPr lang="it-IT" sz="1100"/>
        </a:p>
      </dgm:t>
    </dgm:pt>
    <dgm:pt modelId="{DF44DDF5-14C5-4585-8AFD-987EFE393681}" type="parTrans" cxnId="{447DAF68-807B-4020-A650-8C4DF6AB0E83}">
      <dgm:prSet/>
      <dgm:spPr/>
      <dgm:t>
        <a:bodyPr/>
        <a:lstStyle/>
        <a:p>
          <a:endParaRPr lang="it-IT" sz="1100"/>
        </a:p>
      </dgm:t>
    </dgm:pt>
    <dgm:pt modelId="{FE376EE3-DCA4-41D3-831D-D3F786B5BF23}">
      <dgm:prSet phldrT="[Testo]" custT="1"/>
      <dgm:spPr>
        <a:xfrm>
          <a:off x="2675094" y="408425"/>
          <a:ext cx="1118094" cy="1421523"/>
        </a:xfrm>
        <a:noFill/>
        <a:ln>
          <a:noFill/>
        </a:ln>
        <a:effectLst/>
      </dgm:spPr>
      <dgm:t>
        <a:bodyPr/>
        <a:lstStyle/>
        <a:p>
          <a:r>
            <a:rPr lang="en-US" sz="1100">
              <a:solidFill>
                <a:sysClr val="windowText" lastClr="000000">
                  <a:hueOff val="0"/>
                  <a:satOff val="0"/>
                  <a:lumOff val="0"/>
                  <a:alphaOff val="0"/>
                </a:sysClr>
              </a:solidFill>
              <a:latin typeface="Calibri"/>
              <a:ea typeface="+mn-ea"/>
              <a:cs typeface="+mn-cs"/>
            </a:rPr>
            <a:t>Quanto sei bravo a trovare soluzioni efficaci  per i problemi che affronti?</a:t>
          </a:r>
          <a:endParaRPr lang="it-IT" sz="1100">
            <a:solidFill>
              <a:sysClr val="windowText" lastClr="000000">
                <a:hueOff val="0"/>
                <a:satOff val="0"/>
                <a:lumOff val="0"/>
                <a:alphaOff val="0"/>
              </a:sysClr>
            </a:solidFill>
            <a:latin typeface="Calibri"/>
            <a:ea typeface="+mn-ea"/>
            <a:cs typeface="+mn-cs"/>
          </a:endParaRPr>
        </a:p>
      </dgm:t>
    </dgm:pt>
    <dgm:pt modelId="{0866378C-FEA6-4215-A04C-56482F726990}" type="sibTrans" cxnId="{CB63D547-DAA0-4FE7-953F-D6F801E7BBD6}">
      <dgm:prSet/>
      <dgm:spPr/>
      <dgm:t>
        <a:bodyPr/>
        <a:lstStyle/>
        <a:p>
          <a:endParaRPr lang="it-IT" sz="1100"/>
        </a:p>
      </dgm:t>
    </dgm:pt>
    <dgm:pt modelId="{A9AEBCDE-43B3-4792-97AA-F77E8EDF32C7}" type="parTrans" cxnId="{CB63D547-DAA0-4FE7-953F-D6F801E7BBD6}">
      <dgm:prSet/>
      <dgm:spPr/>
      <dgm:t>
        <a:bodyPr/>
        <a:lstStyle/>
        <a:p>
          <a:endParaRPr lang="it-IT" sz="1100"/>
        </a:p>
      </dgm:t>
    </dgm:pt>
    <dgm:pt modelId="{5A3F3721-8F4B-4E6C-931B-37A3C3F19271}" type="pres">
      <dgm:prSet presAssocID="{FF259705-889D-4F61-BC93-6B5A4F3E84F8}" presName="Name0" presStyleCnt="0">
        <dgm:presLayoutVars>
          <dgm:chMax val="7"/>
          <dgm:chPref val="7"/>
          <dgm:dir/>
          <dgm:animOne val="branch"/>
          <dgm:animLvl val="lvl"/>
        </dgm:presLayoutVars>
      </dgm:prSet>
      <dgm:spPr/>
      <dgm:t>
        <a:bodyPr/>
        <a:lstStyle/>
        <a:p>
          <a:endParaRPr lang="it-IT"/>
        </a:p>
      </dgm:t>
    </dgm:pt>
    <dgm:pt modelId="{50133FAF-7F1F-4F25-A877-A612DEAED83F}" type="pres">
      <dgm:prSet presAssocID="{2BB6D8B1-18CF-43D1-A7C3-D7304D624EEB}" presName="ParentComposite" presStyleCnt="0"/>
      <dgm:spPr/>
    </dgm:pt>
    <dgm:pt modelId="{CBDBFDC8-58C3-4842-89AB-7E9032442216}" type="pres">
      <dgm:prSet presAssocID="{2BB6D8B1-18CF-43D1-A7C3-D7304D624EEB}" presName="Chord" presStyleLbl="bgShp" presStyleIdx="0" presStyleCnt="3"/>
      <dgm:spPr>
        <a:xfrm>
          <a:off x="516315" y="1092"/>
          <a:ext cx="559047" cy="559047"/>
        </a:xfrm>
        <a:prstGeom prst="chord">
          <a:avLst>
            <a:gd name="adj1" fmla="val 4800000"/>
            <a:gd name="adj2" fmla="val 16800000"/>
          </a:avLst>
        </a:prstGeom>
        <a:solidFill>
          <a:srgbClr val="FFC000">
            <a:tint val="40000"/>
            <a:hueOff val="0"/>
            <a:satOff val="0"/>
            <a:lumOff val="0"/>
            <a:alphaOff val="0"/>
          </a:srgbClr>
        </a:solidFill>
        <a:ln>
          <a:noFill/>
        </a:ln>
        <a:effectLst/>
      </dgm:spPr>
      <dgm:t>
        <a:bodyPr/>
        <a:lstStyle/>
        <a:p>
          <a:endParaRPr lang="it-IT"/>
        </a:p>
      </dgm:t>
    </dgm:pt>
    <dgm:pt modelId="{53CEC410-E445-4375-851E-C6351AD73124}" type="pres">
      <dgm:prSet presAssocID="{2BB6D8B1-18CF-43D1-A7C3-D7304D624EEB}" presName="Pie" presStyleLbl="alignNode1" presStyleIdx="0" presStyleCnt="3"/>
      <dgm:spPr>
        <a:xfrm>
          <a:off x="572220" y="56997"/>
          <a:ext cx="447237" cy="447237"/>
        </a:xfrm>
        <a:prstGeom prst="pie">
          <a:avLst>
            <a:gd name="adj1" fmla="val 12600000"/>
            <a:gd name="adj2" fmla="val 16200000"/>
          </a:avLst>
        </a:prstGeom>
        <a:solidFill>
          <a:srgbClr val="FFC000">
            <a:hueOff val="0"/>
            <a:satOff val="0"/>
            <a:lumOff val="0"/>
            <a:alphaOff val="0"/>
          </a:srgbClr>
        </a:solidFill>
        <a:ln w="12700" cap="flat" cmpd="sng" algn="ctr">
          <a:solidFill>
            <a:srgbClr val="FFC000">
              <a:hueOff val="0"/>
              <a:satOff val="0"/>
              <a:lumOff val="0"/>
              <a:alphaOff val="0"/>
            </a:srgbClr>
          </a:solidFill>
          <a:prstDash val="solid"/>
          <a:miter lim="800000"/>
        </a:ln>
        <a:effectLst/>
      </dgm:spPr>
      <dgm:t>
        <a:bodyPr/>
        <a:lstStyle/>
        <a:p>
          <a:endParaRPr lang="it-IT"/>
        </a:p>
      </dgm:t>
    </dgm:pt>
    <dgm:pt modelId="{20D1C82B-EB14-4BC8-9BFF-F14B93B58AE9}" type="pres">
      <dgm:prSet presAssocID="{2BB6D8B1-18CF-43D1-A7C3-D7304D624EEB}" presName="Parent" presStyleLbl="revTx" presStyleIdx="0" presStyleCnt="6">
        <dgm:presLayoutVars>
          <dgm:chMax val="1"/>
          <dgm:chPref val="1"/>
          <dgm:bulletEnabled val="1"/>
        </dgm:presLayoutVars>
      </dgm:prSet>
      <dgm:spPr>
        <a:prstGeom prst="rect">
          <a:avLst/>
        </a:prstGeom>
      </dgm:spPr>
      <dgm:t>
        <a:bodyPr/>
        <a:lstStyle/>
        <a:p>
          <a:endParaRPr lang="it-IT"/>
        </a:p>
      </dgm:t>
    </dgm:pt>
    <dgm:pt modelId="{98B81767-6B06-4BE7-95D9-742A3A4FB4AB}" type="pres">
      <dgm:prSet presAssocID="{D5BAEBC2-1AAB-45A2-9C50-668E2EE5DBAB}" presName="negSibTrans" presStyleCnt="0"/>
      <dgm:spPr/>
    </dgm:pt>
    <dgm:pt modelId="{2E7C327B-62F5-4DAC-817E-EA548430B98D}" type="pres">
      <dgm:prSet presAssocID="{2BB6D8B1-18CF-43D1-A7C3-D7304D624EEB}" presName="composite" presStyleCnt="0"/>
      <dgm:spPr/>
    </dgm:pt>
    <dgm:pt modelId="{CF361E3D-9832-43D3-9B4C-6ACF716490DB}" type="pres">
      <dgm:prSet presAssocID="{2BB6D8B1-18CF-43D1-A7C3-D7304D624EEB}" presName="Child" presStyleLbl="revTx" presStyleIdx="1" presStyleCnt="6" custScaleY="63569">
        <dgm:presLayoutVars>
          <dgm:chMax val="0"/>
          <dgm:chPref val="0"/>
          <dgm:bulletEnabled val="1"/>
        </dgm:presLayoutVars>
      </dgm:prSet>
      <dgm:spPr>
        <a:prstGeom prst="rect">
          <a:avLst/>
        </a:prstGeom>
      </dgm:spPr>
      <dgm:t>
        <a:bodyPr/>
        <a:lstStyle/>
        <a:p>
          <a:endParaRPr lang="it-IT"/>
        </a:p>
      </dgm:t>
    </dgm:pt>
    <dgm:pt modelId="{D222B9F9-739A-4272-8435-9E79C156C724}" type="pres">
      <dgm:prSet presAssocID="{7DCF89DA-8EFA-4DA0-863D-2B77F8596030}" presName="sibTrans" presStyleCnt="0"/>
      <dgm:spPr/>
    </dgm:pt>
    <dgm:pt modelId="{BBA75A29-EE55-469B-B575-733B8A1125A4}" type="pres">
      <dgm:prSet presAssocID="{EC64FCFF-5796-4FF4-B233-12803FED0F3B}" presName="ParentComposite" presStyleCnt="0"/>
      <dgm:spPr/>
    </dgm:pt>
    <dgm:pt modelId="{FC741979-DD55-40A0-ADB7-4F0A409830B0}" type="pres">
      <dgm:prSet presAssocID="{EC64FCFF-5796-4FF4-B233-12803FED0F3B}" presName="Chord" presStyleLbl="bgShp" presStyleIdx="1" presStyleCnt="3"/>
      <dgm:spPr>
        <a:xfrm>
          <a:off x="2283761" y="1092"/>
          <a:ext cx="559047" cy="559047"/>
        </a:xfrm>
        <a:prstGeom prst="chord">
          <a:avLst>
            <a:gd name="adj1" fmla="val 4800000"/>
            <a:gd name="adj2" fmla="val 16800000"/>
          </a:avLst>
        </a:prstGeom>
        <a:solidFill>
          <a:srgbClr val="FFC000">
            <a:tint val="40000"/>
            <a:hueOff val="0"/>
            <a:satOff val="0"/>
            <a:lumOff val="0"/>
            <a:alphaOff val="0"/>
          </a:srgbClr>
        </a:solidFill>
        <a:ln>
          <a:noFill/>
        </a:ln>
        <a:effectLst/>
      </dgm:spPr>
      <dgm:t>
        <a:bodyPr/>
        <a:lstStyle/>
        <a:p>
          <a:endParaRPr lang="it-IT"/>
        </a:p>
      </dgm:t>
    </dgm:pt>
    <dgm:pt modelId="{B467921D-FE6C-45BC-9419-7A0F84CC3F06}" type="pres">
      <dgm:prSet presAssocID="{EC64FCFF-5796-4FF4-B233-12803FED0F3B}" presName="Pie" presStyleLbl="alignNode1" presStyleIdx="1" presStyleCnt="3"/>
      <dgm:spPr>
        <a:xfrm>
          <a:off x="2339665" y="56997"/>
          <a:ext cx="447237" cy="447237"/>
        </a:xfrm>
        <a:prstGeom prst="pie">
          <a:avLst>
            <a:gd name="adj1" fmla="val 9000000"/>
            <a:gd name="adj2" fmla="val 16200000"/>
          </a:avLst>
        </a:prstGeom>
        <a:solidFill>
          <a:srgbClr val="FFC000">
            <a:hueOff val="5197847"/>
            <a:satOff val="-23984"/>
            <a:lumOff val="883"/>
            <a:alphaOff val="0"/>
          </a:srgbClr>
        </a:solidFill>
        <a:ln w="12700" cap="flat" cmpd="sng" algn="ctr">
          <a:solidFill>
            <a:srgbClr val="FFC000">
              <a:hueOff val="5197847"/>
              <a:satOff val="-23984"/>
              <a:lumOff val="883"/>
              <a:alphaOff val="0"/>
            </a:srgbClr>
          </a:solidFill>
          <a:prstDash val="solid"/>
          <a:miter lim="800000"/>
        </a:ln>
        <a:effectLst/>
      </dgm:spPr>
      <dgm:t>
        <a:bodyPr/>
        <a:lstStyle/>
        <a:p>
          <a:endParaRPr lang="it-IT"/>
        </a:p>
      </dgm:t>
    </dgm:pt>
    <dgm:pt modelId="{055DEC9A-4F5D-441B-84ED-04BE96598B95}" type="pres">
      <dgm:prSet presAssocID="{EC64FCFF-5796-4FF4-B233-12803FED0F3B}" presName="Parent" presStyleLbl="revTx" presStyleIdx="2" presStyleCnt="6">
        <dgm:presLayoutVars>
          <dgm:chMax val="1"/>
          <dgm:chPref val="1"/>
          <dgm:bulletEnabled val="1"/>
        </dgm:presLayoutVars>
      </dgm:prSet>
      <dgm:spPr>
        <a:prstGeom prst="rect">
          <a:avLst/>
        </a:prstGeom>
      </dgm:spPr>
      <dgm:t>
        <a:bodyPr/>
        <a:lstStyle/>
        <a:p>
          <a:endParaRPr lang="it-IT"/>
        </a:p>
      </dgm:t>
    </dgm:pt>
    <dgm:pt modelId="{2B91C275-03AF-4EA9-8C6C-E15230604858}" type="pres">
      <dgm:prSet presAssocID="{0866378C-FEA6-4215-A04C-56482F726990}" presName="negSibTrans" presStyleCnt="0"/>
      <dgm:spPr/>
    </dgm:pt>
    <dgm:pt modelId="{0B92849A-88AA-47AC-93E6-35590F6ABD4F}" type="pres">
      <dgm:prSet presAssocID="{EC64FCFF-5796-4FF4-B233-12803FED0F3B}" presName="composite" presStyleCnt="0"/>
      <dgm:spPr/>
    </dgm:pt>
    <dgm:pt modelId="{36162F8E-A891-4D5A-9F4B-AA14C02F37D9}" type="pres">
      <dgm:prSet presAssocID="{EC64FCFF-5796-4FF4-B233-12803FED0F3B}" presName="Child" presStyleLbl="revTx" presStyleIdx="3" presStyleCnt="6" custScaleY="63569">
        <dgm:presLayoutVars>
          <dgm:chMax val="0"/>
          <dgm:chPref val="0"/>
          <dgm:bulletEnabled val="1"/>
        </dgm:presLayoutVars>
      </dgm:prSet>
      <dgm:spPr>
        <a:prstGeom prst="rect">
          <a:avLst/>
        </a:prstGeom>
      </dgm:spPr>
      <dgm:t>
        <a:bodyPr/>
        <a:lstStyle/>
        <a:p>
          <a:endParaRPr lang="it-IT"/>
        </a:p>
      </dgm:t>
    </dgm:pt>
    <dgm:pt modelId="{1ACE7823-9578-4CEE-96EA-A466D60BCD8A}" type="pres">
      <dgm:prSet presAssocID="{6332D54F-7210-457A-BEBE-71D225A1C720}" presName="sibTrans" presStyleCnt="0"/>
      <dgm:spPr/>
    </dgm:pt>
    <dgm:pt modelId="{27DDEE3D-0D8C-4058-A030-0D50FCC82895}" type="pres">
      <dgm:prSet presAssocID="{D9B468BA-64C7-4996-9DD6-BFAE94D3A6D6}" presName="ParentComposite" presStyleCnt="0"/>
      <dgm:spPr/>
    </dgm:pt>
    <dgm:pt modelId="{5D1CF897-F538-48F1-9624-32224BC9C889}" type="pres">
      <dgm:prSet presAssocID="{D9B468BA-64C7-4996-9DD6-BFAE94D3A6D6}" presName="Chord" presStyleLbl="bgShp" presStyleIdx="2" presStyleCnt="3"/>
      <dgm:spPr>
        <a:xfrm>
          <a:off x="4051206" y="1092"/>
          <a:ext cx="559047" cy="559047"/>
        </a:xfrm>
        <a:prstGeom prst="chord">
          <a:avLst>
            <a:gd name="adj1" fmla="val 4800000"/>
            <a:gd name="adj2" fmla="val 16800000"/>
          </a:avLst>
        </a:prstGeom>
        <a:solidFill>
          <a:srgbClr val="FFC000">
            <a:tint val="40000"/>
            <a:hueOff val="0"/>
            <a:satOff val="0"/>
            <a:lumOff val="0"/>
            <a:alphaOff val="0"/>
          </a:srgbClr>
        </a:solidFill>
        <a:ln>
          <a:noFill/>
        </a:ln>
        <a:effectLst/>
      </dgm:spPr>
      <dgm:t>
        <a:bodyPr/>
        <a:lstStyle/>
        <a:p>
          <a:endParaRPr lang="it-IT"/>
        </a:p>
      </dgm:t>
    </dgm:pt>
    <dgm:pt modelId="{0BE93AC2-B3F8-4DAD-BE08-E7B8E803FEAF}" type="pres">
      <dgm:prSet presAssocID="{D9B468BA-64C7-4996-9DD6-BFAE94D3A6D6}" presName="Pie" presStyleLbl="alignNode1" presStyleIdx="2" presStyleCnt="3"/>
      <dgm:spPr>
        <a:xfrm>
          <a:off x="4107111" y="56997"/>
          <a:ext cx="447237" cy="447237"/>
        </a:xfrm>
        <a:prstGeom prst="pie">
          <a:avLst>
            <a:gd name="adj1" fmla="val 5400000"/>
            <a:gd name="adj2" fmla="val 16200000"/>
          </a:avLst>
        </a:prstGeom>
        <a:solidFill>
          <a:srgbClr val="FFC000">
            <a:hueOff val="10395693"/>
            <a:satOff val="-47968"/>
            <a:lumOff val="1765"/>
            <a:alphaOff val="0"/>
          </a:srgbClr>
        </a:solidFill>
        <a:ln w="12700" cap="flat" cmpd="sng" algn="ctr">
          <a:solidFill>
            <a:srgbClr val="FFC000">
              <a:hueOff val="10395693"/>
              <a:satOff val="-47968"/>
              <a:lumOff val="1765"/>
              <a:alphaOff val="0"/>
            </a:srgbClr>
          </a:solidFill>
          <a:prstDash val="solid"/>
          <a:miter lim="800000"/>
        </a:ln>
        <a:effectLst/>
      </dgm:spPr>
      <dgm:t>
        <a:bodyPr/>
        <a:lstStyle/>
        <a:p>
          <a:endParaRPr lang="it-IT"/>
        </a:p>
      </dgm:t>
    </dgm:pt>
    <dgm:pt modelId="{C6F063C6-6F1F-4795-8712-160F3BE2F468}" type="pres">
      <dgm:prSet presAssocID="{D9B468BA-64C7-4996-9DD6-BFAE94D3A6D6}" presName="Parent" presStyleLbl="revTx" presStyleIdx="4" presStyleCnt="6">
        <dgm:presLayoutVars>
          <dgm:chMax val="1"/>
          <dgm:chPref val="1"/>
          <dgm:bulletEnabled val="1"/>
        </dgm:presLayoutVars>
      </dgm:prSet>
      <dgm:spPr>
        <a:prstGeom prst="rect">
          <a:avLst/>
        </a:prstGeom>
      </dgm:spPr>
      <dgm:t>
        <a:bodyPr/>
        <a:lstStyle/>
        <a:p>
          <a:endParaRPr lang="it-IT"/>
        </a:p>
      </dgm:t>
    </dgm:pt>
    <dgm:pt modelId="{3A052408-37FC-47F7-BF19-AF4A0B04465A}" type="pres">
      <dgm:prSet presAssocID="{C6CEB053-0450-4397-842B-70AA87698B1A}" presName="negSibTrans" presStyleCnt="0"/>
      <dgm:spPr/>
    </dgm:pt>
    <dgm:pt modelId="{4BDCDE9D-97BE-471C-9CC3-5B3A2470479D}" type="pres">
      <dgm:prSet presAssocID="{D9B468BA-64C7-4996-9DD6-BFAE94D3A6D6}" presName="composite" presStyleCnt="0"/>
      <dgm:spPr/>
    </dgm:pt>
    <dgm:pt modelId="{CDE42ECC-9091-4FD1-8FAA-423109D18182}" type="pres">
      <dgm:prSet presAssocID="{D9B468BA-64C7-4996-9DD6-BFAE94D3A6D6}" presName="Child" presStyleLbl="revTx" presStyleIdx="5" presStyleCnt="6" custScaleY="65056">
        <dgm:presLayoutVars>
          <dgm:chMax val="0"/>
          <dgm:chPref val="0"/>
          <dgm:bulletEnabled val="1"/>
        </dgm:presLayoutVars>
      </dgm:prSet>
      <dgm:spPr>
        <a:prstGeom prst="rect">
          <a:avLst/>
        </a:prstGeom>
      </dgm:spPr>
      <dgm:t>
        <a:bodyPr/>
        <a:lstStyle/>
        <a:p>
          <a:endParaRPr lang="it-IT"/>
        </a:p>
      </dgm:t>
    </dgm:pt>
  </dgm:ptLst>
  <dgm:cxnLst>
    <dgm:cxn modelId="{784C0CCF-F2DA-4DC9-9537-B5BF4A8447F1}" type="presOf" srcId="{D9B468BA-64C7-4996-9DD6-BFAE94D3A6D6}" destId="{C6F063C6-6F1F-4795-8712-160F3BE2F468}" srcOrd="0" destOrd="0" presId="urn:microsoft.com/office/officeart/2009/3/layout/PieProcess"/>
    <dgm:cxn modelId="{B6C938A4-2946-40A0-AE52-CAF249018356}" srcId="{2BB6D8B1-18CF-43D1-A7C3-D7304D624EEB}" destId="{D08B79A6-CA69-4404-9ECF-1B41EE5D271D}" srcOrd="0" destOrd="0" parTransId="{669127B3-AE9E-4F72-AE94-5E62A7581B12}" sibTransId="{D5BAEBC2-1AAB-45A2-9C50-668E2EE5DBAB}"/>
    <dgm:cxn modelId="{0B1F9BEB-F47F-44E5-834B-5C82D63A01A3}" srcId="{FF259705-889D-4F61-BC93-6B5A4F3E84F8}" destId="{2BB6D8B1-18CF-43D1-A7C3-D7304D624EEB}" srcOrd="0" destOrd="0" parTransId="{664B6F1B-0CC8-4A52-9D45-7300EA3C2C8E}" sibTransId="{7DCF89DA-8EFA-4DA0-863D-2B77F8596030}"/>
    <dgm:cxn modelId="{BE7EA466-5494-49A7-AFDE-A0E1C669818C}" srcId="{D9B468BA-64C7-4996-9DD6-BFAE94D3A6D6}" destId="{7584973F-7F37-438E-931A-5A0EC1C463F7}" srcOrd="0" destOrd="0" parTransId="{74F3B8F0-4BAB-449D-B05A-D083D3C888BC}" sibTransId="{C6CEB053-0450-4397-842B-70AA87698B1A}"/>
    <dgm:cxn modelId="{3AFA317F-E428-46CD-A8C9-4D78D58752EA}" type="presOf" srcId="{EC64FCFF-5796-4FF4-B233-12803FED0F3B}" destId="{055DEC9A-4F5D-441B-84ED-04BE96598B95}" srcOrd="0" destOrd="0" presId="urn:microsoft.com/office/officeart/2009/3/layout/PieProcess"/>
    <dgm:cxn modelId="{404A0D4D-4A99-45EB-96B5-825056A8ECB1}" type="presOf" srcId="{D08B79A6-CA69-4404-9ECF-1B41EE5D271D}" destId="{CF361E3D-9832-43D3-9B4C-6ACF716490DB}" srcOrd="0" destOrd="0" presId="urn:microsoft.com/office/officeart/2009/3/layout/PieProcess"/>
    <dgm:cxn modelId="{CB63D547-DAA0-4FE7-953F-D6F801E7BBD6}" srcId="{EC64FCFF-5796-4FF4-B233-12803FED0F3B}" destId="{FE376EE3-DCA4-41D3-831D-D3F786B5BF23}" srcOrd="0" destOrd="0" parTransId="{A9AEBCDE-43B3-4792-97AA-F77E8EDF32C7}" sibTransId="{0866378C-FEA6-4215-A04C-56482F726990}"/>
    <dgm:cxn modelId="{447DAF68-807B-4020-A650-8C4DF6AB0E83}" srcId="{FF259705-889D-4F61-BC93-6B5A4F3E84F8}" destId="{D9B468BA-64C7-4996-9DD6-BFAE94D3A6D6}" srcOrd="2" destOrd="0" parTransId="{DF44DDF5-14C5-4585-8AFD-987EFE393681}" sibTransId="{6A7B0850-067F-41CF-A315-D9607262D811}"/>
    <dgm:cxn modelId="{8DCC49B2-8181-467F-8E6F-08A05551687D}" type="presOf" srcId="{7584973F-7F37-438E-931A-5A0EC1C463F7}" destId="{CDE42ECC-9091-4FD1-8FAA-423109D18182}" srcOrd="0" destOrd="0" presId="urn:microsoft.com/office/officeart/2009/3/layout/PieProcess"/>
    <dgm:cxn modelId="{EE2399F7-2D56-4361-B4A6-38F5782E4318}" type="presOf" srcId="{FE376EE3-DCA4-41D3-831D-D3F786B5BF23}" destId="{36162F8E-A891-4D5A-9F4B-AA14C02F37D9}" srcOrd="0" destOrd="0" presId="urn:microsoft.com/office/officeart/2009/3/layout/PieProcess"/>
    <dgm:cxn modelId="{663109C0-042F-4AF9-ABB6-F7B22299F237}" type="presOf" srcId="{2BB6D8B1-18CF-43D1-A7C3-D7304D624EEB}" destId="{20D1C82B-EB14-4BC8-9BFF-F14B93B58AE9}" srcOrd="0" destOrd="0" presId="urn:microsoft.com/office/officeart/2009/3/layout/PieProcess"/>
    <dgm:cxn modelId="{0549AF2E-93C8-486D-978B-3DCBF0EF70F5}" srcId="{FF259705-889D-4F61-BC93-6B5A4F3E84F8}" destId="{EC64FCFF-5796-4FF4-B233-12803FED0F3B}" srcOrd="1" destOrd="0" parTransId="{41A099A2-C8EC-4559-94E4-1BDCCFB607E1}" sibTransId="{6332D54F-7210-457A-BEBE-71D225A1C720}"/>
    <dgm:cxn modelId="{5F141A2B-2099-46FD-8D73-A01E8C54F9FA}" type="presOf" srcId="{FF259705-889D-4F61-BC93-6B5A4F3E84F8}" destId="{5A3F3721-8F4B-4E6C-931B-37A3C3F19271}" srcOrd="0" destOrd="0" presId="urn:microsoft.com/office/officeart/2009/3/layout/PieProcess"/>
    <dgm:cxn modelId="{C410F6DC-884C-4A74-838E-4FFB63EFD154}" type="presParOf" srcId="{5A3F3721-8F4B-4E6C-931B-37A3C3F19271}" destId="{50133FAF-7F1F-4F25-A877-A612DEAED83F}" srcOrd="0" destOrd="0" presId="urn:microsoft.com/office/officeart/2009/3/layout/PieProcess"/>
    <dgm:cxn modelId="{3C1DD7E5-4B36-41C1-B4A0-26F9E4449D7B}" type="presParOf" srcId="{50133FAF-7F1F-4F25-A877-A612DEAED83F}" destId="{CBDBFDC8-58C3-4842-89AB-7E9032442216}" srcOrd="0" destOrd="0" presId="urn:microsoft.com/office/officeart/2009/3/layout/PieProcess"/>
    <dgm:cxn modelId="{57E8C052-48E8-4650-BBC5-C9007B55DE61}" type="presParOf" srcId="{50133FAF-7F1F-4F25-A877-A612DEAED83F}" destId="{53CEC410-E445-4375-851E-C6351AD73124}" srcOrd="1" destOrd="0" presId="urn:microsoft.com/office/officeart/2009/3/layout/PieProcess"/>
    <dgm:cxn modelId="{847DB25E-9311-4F2B-A869-C82ACE3BB325}" type="presParOf" srcId="{50133FAF-7F1F-4F25-A877-A612DEAED83F}" destId="{20D1C82B-EB14-4BC8-9BFF-F14B93B58AE9}" srcOrd="2" destOrd="0" presId="urn:microsoft.com/office/officeart/2009/3/layout/PieProcess"/>
    <dgm:cxn modelId="{3C116265-B503-436B-A291-EBC8DF77FF72}" type="presParOf" srcId="{5A3F3721-8F4B-4E6C-931B-37A3C3F19271}" destId="{98B81767-6B06-4BE7-95D9-742A3A4FB4AB}" srcOrd="1" destOrd="0" presId="urn:microsoft.com/office/officeart/2009/3/layout/PieProcess"/>
    <dgm:cxn modelId="{2EFEBB14-66D0-405F-88E2-D6C92D8A91A7}" type="presParOf" srcId="{5A3F3721-8F4B-4E6C-931B-37A3C3F19271}" destId="{2E7C327B-62F5-4DAC-817E-EA548430B98D}" srcOrd="2" destOrd="0" presId="urn:microsoft.com/office/officeart/2009/3/layout/PieProcess"/>
    <dgm:cxn modelId="{362863CD-9930-41A0-BA77-5E5C2C741A90}" type="presParOf" srcId="{2E7C327B-62F5-4DAC-817E-EA548430B98D}" destId="{CF361E3D-9832-43D3-9B4C-6ACF716490DB}" srcOrd="0" destOrd="0" presId="urn:microsoft.com/office/officeart/2009/3/layout/PieProcess"/>
    <dgm:cxn modelId="{334B985C-2FB9-45BC-B90E-0A4C7AB7DCD6}" type="presParOf" srcId="{5A3F3721-8F4B-4E6C-931B-37A3C3F19271}" destId="{D222B9F9-739A-4272-8435-9E79C156C724}" srcOrd="3" destOrd="0" presId="urn:microsoft.com/office/officeart/2009/3/layout/PieProcess"/>
    <dgm:cxn modelId="{CB67550D-CE9E-45A6-B0EA-59FA48DFE87A}" type="presParOf" srcId="{5A3F3721-8F4B-4E6C-931B-37A3C3F19271}" destId="{BBA75A29-EE55-469B-B575-733B8A1125A4}" srcOrd="4" destOrd="0" presId="urn:microsoft.com/office/officeart/2009/3/layout/PieProcess"/>
    <dgm:cxn modelId="{2F3EBB4B-39FF-4909-8558-D4FE61C7E91D}" type="presParOf" srcId="{BBA75A29-EE55-469B-B575-733B8A1125A4}" destId="{FC741979-DD55-40A0-ADB7-4F0A409830B0}" srcOrd="0" destOrd="0" presId="urn:microsoft.com/office/officeart/2009/3/layout/PieProcess"/>
    <dgm:cxn modelId="{6620CF16-905A-423B-B0D2-702CFC0CEDF7}" type="presParOf" srcId="{BBA75A29-EE55-469B-B575-733B8A1125A4}" destId="{B467921D-FE6C-45BC-9419-7A0F84CC3F06}" srcOrd="1" destOrd="0" presId="urn:microsoft.com/office/officeart/2009/3/layout/PieProcess"/>
    <dgm:cxn modelId="{C1C4CBDA-A107-47EE-B5D6-83C46DDE48AB}" type="presParOf" srcId="{BBA75A29-EE55-469B-B575-733B8A1125A4}" destId="{055DEC9A-4F5D-441B-84ED-04BE96598B95}" srcOrd="2" destOrd="0" presId="urn:microsoft.com/office/officeart/2009/3/layout/PieProcess"/>
    <dgm:cxn modelId="{343B318C-3D66-4175-8224-71035818F9A7}" type="presParOf" srcId="{5A3F3721-8F4B-4E6C-931B-37A3C3F19271}" destId="{2B91C275-03AF-4EA9-8C6C-E15230604858}" srcOrd="5" destOrd="0" presId="urn:microsoft.com/office/officeart/2009/3/layout/PieProcess"/>
    <dgm:cxn modelId="{E25E788F-5AD4-4932-8BE2-30AAA004697F}" type="presParOf" srcId="{5A3F3721-8F4B-4E6C-931B-37A3C3F19271}" destId="{0B92849A-88AA-47AC-93E6-35590F6ABD4F}" srcOrd="6" destOrd="0" presId="urn:microsoft.com/office/officeart/2009/3/layout/PieProcess"/>
    <dgm:cxn modelId="{5106802C-E4A8-454B-9E72-5477C4DE4745}" type="presParOf" srcId="{0B92849A-88AA-47AC-93E6-35590F6ABD4F}" destId="{36162F8E-A891-4D5A-9F4B-AA14C02F37D9}" srcOrd="0" destOrd="0" presId="urn:microsoft.com/office/officeart/2009/3/layout/PieProcess"/>
    <dgm:cxn modelId="{0C22C73E-880A-4A2E-8C4A-BE1EA8794C86}" type="presParOf" srcId="{5A3F3721-8F4B-4E6C-931B-37A3C3F19271}" destId="{1ACE7823-9578-4CEE-96EA-A466D60BCD8A}" srcOrd="7" destOrd="0" presId="urn:microsoft.com/office/officeart/2009/3/layout/PieProcess"/>
    <dgm:cxn modelId="{F4987475-F667-45C5-8106-39FE3F1E6404}" type="presParOf" srcId="{5A3F3721-8F4B-4E6C-931B-37A3C3F19271}" destId="{27DDEE3D-0D8C-4058-A030-0D50FCC82895}" srcOrd="8" destOrd="0" presId="urn:microsoft.com/office/officeart/2009/3/layout/PieProcess"/>
    <dgm:cxn modelId="{3C9B9D2B-AF88-4B9E-B5E5-2DDD33686464}" type="presParOf" srcId="{27DDEE3D-0D8C-4058-A030-0D50FCC82895}" destId="{5D1CF897-F538-48F1-9624-32224BC9C889}" srcOrd="0" destOrd="0" presId="urn:microsoft.com/office/officeart/2009/3/layout/PieProcess"/>
    <dgm:cxn modelId="{FD775771-3912-4EF0-9D55-41C7BF0EFC1B}" type="presParOf" srcId="{27DDEE3D-0D8C-4058-A030-0D50FCC82895}" destId="{0BE93AC2-B3F8-4DAD-BE08-E7B8E803FEAF}" srcOrd="1" destOrd="0" presId="urn:microsoft.com/office/officeart/2009/3/layout/PieProcess"/>
    <dgm:cxn modelId="{08757ED2-ACD3-4F4B-A844-38B17FDAE090}" type="presParOf" srcId="{27DDEE3D-0D8C-4058-A030-0D50FCC82895}" destId="{C6F063C6-6F1F-4795-8712-160F3BE2F468}" srcOrd="2" destOrd="0" presId="urn:microsoft.com/office/officeart/2009/3/layout/PieProcess"/>
    <dgm:cxn modelId="{824F66BE-5EF6-4003-9463-FB5F3225B163}" type="presParOf" srcId="{5A3F3721-8F4B-4E6C-931B-37A3C3F19271}" destId="{3A052408-37FC-47F7-BF19-AF4A0B04465A}" srcOrd="9" destOrd="0" presId="urn:microsoft.com/office/officeart/2009/3/layout/PieProcess"/>
    <dgm:cxn modelId="{18ACA53A-04D6-4673-9215-5C87C5CE9167}" type="presParOf" srcId="{5A3F3721-8F4B-4E6C-931B-37A3C3F19271}" destId="{4BDCDE9D-97BE-471C-9CC3-5B3A2470479D}" srcOrd="10" destOrd="0" presId="urn:microsoft.com/office/officeart/2009/3/layout/PieProcess"/>
    <dgm:cxn modelId="{8C62E8D8-1CF9-40A4-A3C5-AAB8A4064ADD}" type="presParOf" srcId="{4BDCDE9D-97BE-471C-9CC3-5B3A2470479D}" destId="{CDE42ECC-9091-4FD1-8FAA-423109D18182}" srcOrd="0" destOrd="0" presId="urn:microsoft.com/office/officeart/2009/3/layout/PieProcess"/>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0184D0F-1511-4DF8-BDEE-55AD071292A0}" type="doc">
      <dgm:prSet loTypeId="urn:microsoft.com/office/officeart/2009/3/layout/PieProcess" loCatId="list" qsTypeId="urn:microsoft.com/office/officeart/2005/8/quickstyle/simple1" qsCatId="simple" csTypeId="urn:microsoft.com/office/officeart/2005/8/colors/colorful1#1" csCatId="colorful" phldr="1"/>
      <dgm:spPr/>
      <dgm:t>
        <a:bodyPr/>
        <a:lstStyle/>
        <a:p>
          <a:endParaRPr lang="it-IT"/>
        </a:p>
      </dgm:t>
    </dgm:pt>
    <dgm:pt modelId="{9146BBF7-51C6-41A0-80EF-B8A9CE9BBA1F}">
      <dgm:prSet phldrT="[Testo]" custT="1"/>
      <dgm:spPr>
        <a:xfrm rot="16200000">
          <a:off x="-389362" y="1026005"/>
          <a:ext cx="1064640" cy="285147"/>
        </a:xfrm>
        <a:noFill/>
        <a:ln>
          <a:noFill/>
        </a:ln>
        <a:effectLst/>
      </dgm:spPr>
      <dgm:t>
        <a:bodyPr/>
        <a:lstStyle/>
        <a:p>
          <a:r>
            <a:rPr lang="it-IT" sz="1100" b="1">
              <a:solidFill>
                <a:sysClr val="windowText" lastClr="000000">
                  <a:hueOff val="0"/>
                  <a:satOff val="0"/>
                  <a:lumOff val="0"/>
                  <a:alphaOff val="0"/>
                </a:sysClr>
              </a:solidFill>
              <a:latin typeface="Calibri"/>
              <a:ea typeface="+mn-ea"/>
              <a:cs typeface="Segoe UI" panose="020B0502040204020203" pitchFamily="34" charset="0"/>
            </a:rPr>
            <a:t>COSA</a:t>
          </a:r>
        </a:p>
      </dgm:t>
    </dgm:pt>
    <dgm:pt modelId="{147A370C-09B8-4426-AB15-51369522ECE2}" type="parTrans" cxnId="{397D2C5F-B4A4-4FC0-8D27-E72687EBB270}">
      <dgm:prSet/>
      <dgm:spPr/>
      <dgm:t>
        <a:bodyPr/>
        <a:lstStyle/>
        <a:p>
          <a:endParaRPr lang="it-IT" sz="1100">
            <a:latin typeface="+mn-lt"/>
            <a:cs typeface="Segoe UI" panose="020B0502040204020203" pitchFamily="34" charset="0"/>
          </a:endParaRPr>
        </a:p>
      </dgm:t>
    </dgm:pt>
    <dgm:pt modelId="{14239B94-E34B-4378-A905-AD09593AD5BD}" type="sibTrans" cxnId="{397D2C5F-B4A4-4FC0-8D27-E72687EBB270}">
      <dgm:prSet/>
      <dgm:spPr/>
      <dgm:t>
        <a:bodyPr/>
        <a:lstStyle/>
        <a:p>
          <a:endParaRPr lang="it-IT" sz="1100">
            <a:latin typeface="+mn-lt"/>
            <a:cs typeface="Segoe UI" panose="020B0502040204020203" pitchFamily="34" charset="0"/>
          </a:endParaRPr>
        </a:p>
      </dgm:t>
    </dgm:pt>
    <dgm:pt modelId="{211AC0C0-9BA6-45C4-BCF6-ED5E13306E25}">
      <dgm:prSet phldrT="[Testo]" custT="1"/>
      <dgm:spPr>
        <a:xfrm rot="16200000">
          <a:off x="1465568" y="1010934"/>
          <a:ext cx="964169" cy="285147"/>
        </a:xfrm>
        <a:noFill/>
        <a:ln>
          <a:noFill/>
        </a:ln>
        <a:effectLst/>
      </dgm:spPr>
      <dgm:t>
        <a:bodyPr/>
        <a:lstStyle/>
        <a:p>
          <a:r>
            <a:rPr lang="it-IT" sz="1100" b="1">
              <a:solidFill>
                <a:sysClr val="windowText" lastClr="000000">
                  <a:hueOff val="0"/>
                  <a:satOff val="0"/>
                  <a:lumOff val="0"/>
                  <a:alphaOff val="0"/>
                </a:sysClr>
              </a:solidFill>
              <a:latin typeface="Calibri"/>
              <a:ea typeface="+mn-ea"/>
              <a:cs typeface="Segoe UI" panose="020B0502040204020203" pitchFamily="34" charset="0"/>
            </a:rPr>
            <a:t>DOVE</a:t>
          </a:r>
        </a:p>
      </dgm:t>
    </dgm:pt>
    <dgm:pt modelId="{2306BDAA-DD29-4ACC-AA91-B49CAE001CB1}" type="parTrans" cxnId="{CB4B1140-B6D2-40B3-B87F-30B22EBB51BC}">
      <dgm:prSet/>
      <dgm:spPr/>
      <dgm:t>
        <a:bodyPr/>
        <a:lstStyle/>
        <a:p>
          <a:endParaRPr lang="it-IT" sz="1100">
            <a:latin typeface="+mn-lt"/>
            <a:cs typeface="Segoe UI" panose="020B0502040204020203" pitchFamily="34" charset="0"/>
          </a:endParaRPr>
        </a:p>
      </dgm:t>
    </dgm:pt>
    <dgm:pt modelId="{71FD9D07-33CD-462F-AFD7-C73C48E60CB7}" type="sibTrans" cxnId="{CB4B1140-B6D2-40B3-B87F-30B22EBB51BC}">
      <dgm:prSet/>
      <dgm:spPr/>
      <dgm:t>
        <a:bodyPr/>
        <a:lstStyle/>
        <a:p>
          <a:endParaRPr lang="it-IT" sz="1100">
            <a:latin typeface="+mn-lt"/>
            <a:cs typeface="Segoe UI" panose="020B0502040204020203" pitchFamily="34" charset="0"/>
          </a:endParaRPr>
        </a:p>
      </dgm:t>
    </dgm:pt>
    <dgm:pt modelId="{BB8E10EC-5ABD-4112-B453-78ED9C5C82FF}">
      <dgm:prSet phldrT="[Testo]" custT="1"/>
      <dgm:spPr>
        <a:xfrm rot="16200000">
          <a:off x="2983348" y="995863"/>
          <a:ext cx="903886" cy="285147"/>
        </a:xfrm>
        <a:noFill/>
        <a:ln>
          <a:noFill/>
        </a:ln>
        <a:effectLst/>
      </dgm:spPr>
      <dgm:t>
        <a:bodyPr/>
        <a:lstStyle/>
        <a:p>
          <a:r>
            <a:rPr lang="it-IT" sz="1100" b="1">
              <a:solidFill>
                <a:sysClr val="windowText" lastClr="000000">
                  <a:hueOff val="0"/>
                  <a:satOff val="0"/>
                  <a:lumOff val="0"/>
                  <a:alphaOff val="0"/>
                </a:sysClr>
              </a:solidFill>
              <a:latin typeface="Calibri"/>
              <a:ea typeface="+mn-ea"/>
              <a:cs typeface="Segoe UI" panose="020B0502040204020203" pitchFamily="34" charset="0"/>
            </a:rPr>
            <a:t>PERCHÈ</a:t>
          </a:r>
        </a:p>
      </dgm:t>
    </dgm:pt>
    <dgm:pt modelId="{4C09B9DF-34BC-4ECD-8E24-FC83D9F7B3D9}" type="parTrans" cxnId="{9C1F0698-7799-4D27-9EA8-3B7477CC7C5E}">
      <dgm:prSet/>
      <dgm:spPr/>
      <dgm:t>
        <a:bodyPr/>
        <a:lstStyle/>
        <a:p>
          <a:endParaRPr lang="it-IT" sz="1100">
            <a:latin typeface="+mn-lt"/>
            <a:cs typeface="Segoe UI" panose="020B0502040204020203" pitchFamily="34" charset="0"/>
          </a:endParaRPr>
        </a:p>
      </dgm:t>
    </dgm:pt>
    <dgm:pt modelId="{00917AC8-FD29-4594-9BD2-2E95BF96BC95}" type="sibTrans" cxnId="{9C1F0698-7799-4D27-9EA8-3B7477CC7C5E}">
      <dgm:prSet/>
      <dgm:spPr/>
      <dgm:t>
        <a:bodyPr/>
        <a:lstStyle/>
        <a:p>
          <a:endParaRPr lang="it-IT" sz="1100">
            <a:latin typeface="+mn-lt"/>
            <a:cs typeface="Segoe UI" panose="020B0502040204020203" pitchFamily="34" charset="0"/>
          </a:endParaRPr>
        </a:p>
      </dgm:t>
    </dgm:pt>
    <dgm:pt modelId="{D32206C4-339B-4817-8288-C6F818756AF8}">
      <dgm:prSet custT="1"/>
      <dgm:spPr>
        <a:xfrm rot="16200000">
          <a:off x="4535557" y="980806"/>
          <a:ext cx="923980" cy="285147"/>
        </a:xfrm>
        <a:noFill/>
        <a:ln>
          <a:noFill/>
        </a:ln>
        <a:effectLst/>
      </dgm:spPr>
      <dgm:t>
        <a:bodyPr/>
        <a:lstStyle/>
        <a:p>
          <a:r>
            <a:rPr lang="it-IT" sz="1100" b="1">
              <a:solidFill>
                <a:sysClr val="windowText" lastClr="000000">
                  <a:hueOff val="0"/>
                  <a:satOff val="0"/>
                  <a:lumOff val="0"/>
                  <a:alphaOff val="0"/>
                </a:sysClr>
              </a:solidFill>
              <a:latin typeface="Calibri"/>
              <a:ea typeface="+mn-ea"/>
              <a:cs typeface="Segoe UI" panose="020B0502040204020203" pitchFamily="34" charset="0"/>
            </a:rPr>
            <a:t>COME</a:t>
          </a:r>
        </a:p>
      </dgm:t>
    </dgm:pt>
    <dgm:pt modelId="{06AACD7E-5FEF-44FC-9683-74F8646D8DD5}" type="parTrans" cxnId="{CC3CF678-3FDA-4DF8-AA4D-C5DA6D6CBB2D}">
      <dgm:prSet/>
      <dgm:spPr/>
      <dgm:t>
        <a:bodyPr/>
        <a:lstStyle/>
        <a:p>
          <a:endParaRPr lang="it-IT" sz="1100">
            <a:latin typeface="+mn-lt"/>
            <a:cs typeface="Segoe UI" panose="020B0502040204020203" pitchFamily="34" charset="0"/>
          </a:endParaRPr>
        </a:p>
      </dgm:t>
    </dgm:pt>
    <dgm:pt modelId="{FD30DA6F-E985-4860-AB1D-277CCB278DE8}" type="sibTrans" cxnId="{CC3CF678-3FDA-4DF8-AA4D-C5DA6D6CBB2D}">
      <dgm:prSet/>
      <dgm:spPr/>
      <dgm:t>
        <a:bodyPr/>
        <a:lstStyle/>
        <a:p>
          <a:endParaRPr lang="it-IT" sz="1100">
            <a:latin typeface="+mn-lt"/>
            <a:cs typeface="Segoe UI" panose="020B0502040204020203" pitchFamily="34" charset="0"/>
          </a:endParaRPr>
        </a:p>
      </dgm:t>
    </dgm:pt>
    <dgm:pt modelId="{359F144D-7749-4D90-BA2B-F66396970AFF}">
      <dgm:prSet custT="1"/>
      <dgm:spPr>
        <a:xfrm>
          <a:off x="333971" y="59159"/>
          <a:ext cx="1196306" cy="1900981"/>
        </a:xfrm>
        <a:noFill/>
        <a:ln>
          <a:noFill/>
        </a:ln>
        <a:effectLst/>
      </dgm:spPr>
      <dgm:t>
        <a:bodyPr/>
        <a:lstStyle/>
        <a:p>
          <a:r>
            <a:rPr lang="it-IT" sz="1100" b="1" i="1">
              <a:solidFill>
                <a:sysClr val="windowText" lastClr="000000">
                  <a:hueOff val="0"/>
                  <a:satOff val="0"/>
                  <a:lumOff val="0"/>
                  <a:alphaOff val="0"/>
                </a:sysClr>
              </a:solidFill>
              <a:latin typeface="Calibri"/>
              <a:ea typeface="+mn-ea"/>
              <a:cs typeface="Segoe UI" panose="020B0502040204020203" pitchFamily="34" charset="0"/>
            </a:rPr>
            <a:t>MISSIONE E OBIETTIVI</a:t>
          </a:r>
        </a:p>
        <a:p>
          <a:r>
            <a:rPr lang="it-IT" sz="1100" b="1" i="1">
              <a:solidFill>
                <a:sysClr val="windowText" lastClr="000000">
                  <a:hueOff val="0"/>
                  <a:satOff val="0"/>
                  <a:lumOff val="0"/>
                  <a:alphaOff val="0"/>
                </a:sysClr>
              </a:solidFill>
              <a:latin typeface="Calibri"/>
              <a:ea typeface="+mn-ea"/>
              <a:cs typeface="Segoe UI" panose="020B0502040204020203" pitchFamily="34" charset="0"/>
            </a:rPr>
            <a:t>Quali sono i risultati reali che voglio raggiungere? Qual è il mio vantaggio sostenibile? Cosa offro? Cosa produco / eseguo?</a:t>
          </a:r>
          <a:endParaRPr lang="it-IT" sz="1100">
            <a:solidFill>
              <a:sysClr val="windowText" lastClr="000000">
                <a:hueOff val="0"/>
                <a:satOff val="0"/>
                <a:lumOff val="0"/>
                <a:alphaOff val="0"/>
              </a:sysClr>
            </a:solidFill>
            <a:latin typeface="Calibri"/>
            <a:ea typeface="+mn-ea"/>
            <a:cs typeface="Segoe UI" panose="020B0502040204020203" pitchFamily="34" charset="0"/>
          </a:endParaRPr>
        </a:p>
      </dgm:t>
    </dgm:pt>
    <dgm:pt modelId="{9E5C640E-ADB2-425F-9939-C19FBC976907}" type="parTrans" cxnId="{74B905F4-A778-435B-B457-5A1138E9A818}">
      <dgm:prSet/>
      <dgm:spPr/>
      <dgm:t>
        <a:bodyPr/>
        <a:lstStyle/>
        <a:p>
          <a:endParaRPr lang="it-IT" sz="1100">
            <a:latin typeface="+mn-lt"/>
            <a:cs typeface="Segoe UI" panose="020B0502040204020203" pitchFamily="34" charset="0"/>
          </a:endParaRPr>
        </a:p>
      </dgm:t>
    </dgm:pt>
    <dgm:pt modelId="{A4CDB4DB-2C99-4947-9E11-FB0A822579D7}" type="sibTrans" cxnId="{74B905F4-A778-435B-B457-5A1138E9A818}">
      <dgm:prSet/>
      <dgm:spPr/>
      <dgm:t>
        <a:bodyPr/>
        <a:lstStyle/>
        <a:p>
          <a:endParaRPr lang="it-IT" sz="1100">
            <a:latin typeface="+mn-lt"/>
            <a:cs typeface="Segoe UI" panose="020B0502040204020203" pitchFamily="34" charset="0"/>
          </a:endParaRPr>
        </a:p>
      </dgm:t>
    </dgm:pt>
    <dgm:pt modelId="{84E23D1A-4750-488E-AE24-EABC3D0F5814}">
      <dgm:prSet custT="1"/>
      <dgm:spPr>
        <a:xfrm>
          <a:off x="2107611" y="59159"/>
          <a:ext cx="950490" cy="1900981"/>
        </a:xfrm>
        <a:noFill/>
        <a:ln>
          <a:noFill/>
        </a:ln>
        <a:effectLst/>
      </dgm:spPr>
      <dgm:t>
        <a:bodyPr/>
        <a:lstStyle/>
        <a:p>
          <a:r>
            <a:rPr lang="it-IT" sz="1100" b="1" i="1">
              <a:solidFill>
                <a:sysClr val="windowText" lastClr="000000">
                  <a:hueOff val="0"/>
                  <a:satOff val="0"/>
                  <a:lumOff val="0"/>
                  <a:alphaOff val="0"/>
                </a:sysClr>
              </a:solidFill>
              <a:latin typeface="Calibri"/>
              <a:ea typeface="+mn-ea"/>
              <a:cs typeface="Segoe UI" panose="020B0502040204020203" pitchFamily="34" charset="0"/>
            </a:rPr>
            <a:t>MERCATI D'ARRIVO</a:t>
          </a:r>
        </a:p>
        <a:p>
          <a:r>
            <a:rPr lang="it-IT" sz="1100" b="1" i="1">
              <a:solidFill>
                <a:sysClr val="windowText" lastClr="000000">
                  <a:hueOff val="0"/>
                  <a:satOff val="0"/>
                  <a:lumOff val="0"/>
                  <a:alphaOff val="0"/>
                </a:sysClr>
              </a:solidFill>
              <a:latin typeface="Calibri"/>
              <a:ea typeface="+mn-ea"/>
              <a:cs typeface="Segoe UI" panose="020B0502040204020203" pitchFamily="34" charset="0"/>
            </a:rPr>
            <a:t>Dov'è il mio pubblico d'arrivo? Come posso arrivare da dove sono ora a dove voglio essere?</a:t>
          </a:r>
          <a:endParaRPr lang="it-IT" sz="1100">
            <a:solidFill>
              <a:sysClr val="windowText" lastClr="000000">
                <a:hueOff val="0"/>
                <a:satOff val="0"/>
                <a:lumOff val="0"/>
                <a:alphaOff val="0"/>
              </a:sysClr>
            </a:solidFill>
            <a:latin typeface="Calibri"/>
            <a:ea typeface="+mn-ea"/>
            <a:cs typeface="Segoe UI" panose="020B0502040204020203" pitchFamily="34" charset="0"/>
          </a:endParaRPr>
        </a:p>
      </dgm:t>
    </dgm:pt>
    <dgm:pt modelId="{AABA57D9-6028-4A18-A3E6-6D5EDC8A36C9}" type="parTrans" cxnId="{2D38AEEC-0EB4-45FC-9C5C-7A19FA0B3907}">
      <dgm:prSet/>
      <dgm:spPr/>
      <dgm:t>
        <a:bodyPr/>
        <a:lstStyle/>
        <a:p>
          <a:endParaRPr lang="it-IT" sz="1100">
            <a:latin typeface="+mn-lt"/>
            <a:cs typeface="Segoe UI" panose="020B0502040204020203" pitchFamily="34" charset="0"/>
          </a:endParaRPr>
        </a:p>
      </dgm:t>
    </dgm:pt>
    <dgm:pt modelId="{CC5B7C5D-3273-4CB9-A0D4-64F2E9351776}" type="sibTrans" cxnId="{2D38AEEC-0EB4-45FC-9C5C-7A19FA0B3907}">
      <dgm:prSet/>
      <dgm:spPr/>
      <dgm:t>
        <a:bodyPr/>
        <a:lstStyle/>
        <a:p>
          <a:endParaRPr lang="it-IT" sz="1100">
            <a:latin typeface="+mn-lt"/>
            <a:cs typeface="Segoe UI" panose="020B0502040204020203" pitchFamily="34" charset="0"/>
          </a:endParaRPr>
        </a:p>
      </dgm:t>
    </dgm:pt>
    <dgm:pt modelId="{FC0E9081-2947-48D9-B7D5-FA2AE3E13F53}">
      <dgm:prSet custT="1"/>
      <dgm:spPr>
        <a:xfrm>
          <a:off x="3635435" y="59159"/>
          <a:ext cx="950490" cy="1900981"/>
        </a:xfrm>
        <a:noFill/>
        <a:ln>
          <a:noFill/>
        </a:ln>
        <a:effectLst/>
      </dgm:spPr>
      <dgm:t>
        <a:bodyPr/>
        <a:lstStyle/>
        <a:p>
          <a:r>
            <a:rPr lang="it-IT" sz="1100" b="1" i="1">
              <a:solidFill>
                <a:sysClr val="windowText" lastClr="000000">
                  <a:hueOff val="0"/>
                  <a:satOff val="0"/>
                  <a:lumOff val="0"/>
                  <a:alphaOff val="0"/>
                </a:sysClr>
              </a:solidFill>
              <a:latin typeface="Calibri"/>
              <a:ea typeface="+mn-ea"/>
              <a:cs typeface="Segoe UI" panose="020B0502040204020203" pitchFamily="34" charset="0"/>
            </a:rPr>
            <a:t>VISIONE E INCENTIVI</a:t>
          </a:r>
        </a:p>
        <a:p>
          <a:r>
            <a:rPr lang="it-IT" sz="1100" b="1" i="1">
              <a:solidFill>
                <a:sysClr val="windowText" lastClr="000000">
                  <a:hueOff val="0"/>
                  <a:satOff val="0"/>
                  <a:lumOff val="0"/>
                  <a:alphaOff val="0"/>
                </a:sysClr>
              </a:solidFill>
              <a:latin typeface="Calibri"/>
              <a:ea typeface="+mn-ea"/>
              <a:cs typeface="Segoe UI" panose="020B0502040204020203" pitchFamily="34" charset="0"/>
            </a:rPr>
            <a:t>Perché voglio raggiungere questi risultati? Perché i clienti dovrebbero acquistare il mio prodotto o servizio?</a:t>
          </a:r>
          <a:endParaRPr lang="it-IT" sz="1100">
            <a:solidFill>
              <a:sysClr val="windowText" lastClr="000000">
                <a:hueOff val="0"/>
                <a:satOff val="0"/>
                <a:lumOff val="0"/>
                <a:alphaOff val="0"/>
              </a:sysClr>
            </a:solidFill>
            <a:latin typeface="Calibri"/>
            <a:ea typeface="+mn-ea"/>
            <a:cs typeface="Segoe UI" panose="020B0502040204020203" pitchFamily="34" charset="0"/>
          </a:endParaRPr>
        </a:p>
      </dgm:t>
    </dgm:pt>
    <dgm:pt modelId="{D6070E93-DC4F-49AD-8836-182DBAB828A1}" type="parTrans" cxnId="{08EDA765-F5FB-409E-8A76-F3ACE70FB48B}">
      <dgm:prSet/>
      <dgm:spPr/>
      <dgm:t>
        <a:bodyPr/>
        <a:lstStyle/>
        <a:p>
          <a:endParaRPr lang="it-IT" sz="1100">
            <a:latin typeface="+mn-lt"/>
            <a:cs typeface="Segoe UI" panose="020B0502040204020203" pitchFamily="34" charset="0"/>
          </a:endParaRPr>
        </a:p>
      </dgm:t>
    </dgm:pt>
    <dgm:pt modelId="{42651CDE-4491-4FF3-A1BF-B19DF39E2408}" type="sibTrans" cxnId="{08EDA765-F5FB-409E-8A76-F3ACE70FB48B}">
      <dgm:prSet/>
      <dgm:spPr/>
      <dgm:t>
        <a:bodyPr/>
        <a:lstStyle/>
        <a:p>
          <a:endParaRPr lang="it-IT" sz="1100">
            <a:latin typeface="+mn-lt"/>
            <a:cs typeface="Segoe UI" panose="020B0502040204020203" pitchFamily="34" charset="0"/>
          </a:endParaRPr>
        </a:p>
      </dgm:t>
    </dgm:pt>
    <dgm:pt modelId="{5DA0E15C-516A-4642-9102-C8B309F689FC}">
      <dgm:prSet custT="1"/>
      <dgm:spPr>
        <a:xfrm>
          <a:off x="5163259" y="59159"/>
          <a:ext cx="950490" cy="1900981"/>
        </a:xfrm>
        <a:noFill/>
        <a:ln>
          <a:noFill/>
        </a:ln>
        <a:effectLst/>
      </dgm:spPr>
      <dgm:t>
        <a:bodyPr/>
        <a:lstStyle/>
        <a:p>
          <a:r>
            <a:rPr lang="it-IT" sz="1100" b="1" i="1">
              <a:solidFill>
                <a:sysClr val="windowText" lastClr="000000">
                  <a:hueOff val="0"/>
                  <a:satOff val="0"/>
                  <a:lumOff val="0"/>
                  <a:alphaOff val="0"/>
                </a:sysClr>
              </a:solidFill>
              <a:latin typeface="Calibri"/>
              <a:ea typeface="+mn-ea"/>
              <a:cs typeface="Segoe UI" panose="020B0502040204020203" pitchFamily="34" charset="0"/>
            </a:rPr>
            <a:t>STRATEGIA</a:t>
          </a:r>
        </a:p>
        <a:p>
          <a:r>
            <a:rPr lang="it-IT" sz="1100" b="1" i="1">
              <a:solidFill>
                <a:sysClr val="windowText" lastClr="000000">
                  <a:hueOff val="0"/>
                  <a:satOff val="0"/>
                  <a:lumOff val="0"/>
                  <a:alphaOff val="0"/>
                </a:sysClr>
              </a:solidFill>
              <a:latin typeface="Calibri"/>
              <a:ea typeface="+mn-ea"/>
              <a:cs typeface="Segoe UI" panose="020B0502040204020203" pitchFamily="34" charset="0"/>
            </a:rPr>
            <a:t>Come posso fare del mio meglio per raggiungere questi risultati? Quali sono le strategie chiave che posso eseguire per maggiori possibilità di successo?</a:t>
          </a:r>
          <a:endParaRPr lang="it-IT" sz="1100">
            <a:solidFill>
              <a:sysClr val="windowText" lastClr="000000">
                <a:hueOff val="0"/>
                <a:satOff val="0"/>
                <a:lumOff val="0"/>
                <a:alphaOff val="0"/>
              </a:sysClr>
            </a:solidFill>
            <a:latin typeface="Calibri"/>
            <a:ea typeface="+mn-ea"/>
            <a:cs typeface="Segoe UI" panose="020B0502040204020203" pitchFamily="34" charset="0"/>
          </a:endParaRPr>
        </a:p>
      </dgm:t>
    </dgm:pt>
    <dgm:pt modelId="{82650662-5916-4075-9D74-FC730AA928F4}" type="parTrans" cxnId="{01FCBBAF-43B5-4FD0-BB09-F5BA2FD4848F}">
      <dgm:prSet/>
      <dgm:spPr/>
      <dgm:t>
        <a:bodyPr/>
        <a:lstStyle/>
        <a:p>
          <a:endParaRPr lang="it-IT" sz="1100">
            <a:latin typeface="+mn-lt"/>
            <a:cs typeface="Segoe UI" panose="020B0502040204020203" pitchFamily="34" charset="0"/>
          </a:endParaRPr>
        </a:p>
      </dgm:t>
    </dgm:pt>
    <dgm:pt modelId="{49596F13-AF71-46C3-BB2C-6BE4FD8C8EC3}" type="sibTrans" cxnId="{01FCBBAF-43B5-4FD0-BB09-F5BA2FD4848F}">
      <dgm:prSet/>
      <dgm:spPr/>
      <dgm:t>
        <a:bodyPr/>
        <a:lstStyle/>
        <a:p>
          <a:endParaRPr lang="it-IT" sz="1100">
            <a:latin typeface="+mn-lt"/>
            <a:cs typeface="Segoe UI" panose="020B0502040204020203" pitchFamily="34" charset="0"/>
          </a:endParaRPr>
        </a:p>
      </dgm:t>
    </dgm:pt>
    <dgm:pt modelId="{3A0A928F-57C0-45F6-BF5B-F7DA038916B4}" type="pres">
      <dgm:prSet presAssocID="{C0184D0F-1511-4DF8-BDEE-55AD071292A0}" presName="Name0" presStyleCnt="0">
        <dgm:presLayoutVars>
          <dgm:chMax val="7"/>
          <dgm:chPref val="7"/>
          <dgm:dir/>
          <dgm:animOne val="branch"/>
          <dgm:animLvl val="lvl"/>
        </dgm:presLayoutVars>
      </dgm:prSet>
      <dgm:spPr/>
      <dgm:t>
        <a:bodyPr/>
        <a:lstStyle/>
        <a:p>
          <a:endParaRPr lang="it-IT"/>
        </a:p>
      </dgm:t>
    </dgm:pt>
    <dgm:pt modelId="{A255D346-D0FD-46DD-AE3A-E8B3F0B4BE32}" type="pres">
      <dgm:prSet presAssocID="{9146BBF7-51C6-41A0-80EF-B8A9CE9BBA1F}" presName="ParentComposite" presStyleCnt="0"/>
      <dgm:spPr/>
    </dgm:pt>
    <dgm:pt modelId="{DE499A69-1197-4181-9769-4F79C46989E9}" type="pres">
      <dgm:prSet presAssocID="{9146BBF7-51C6-41A0-80EF-B8A9CE9BBA1F}" presName="Chord" presStyleLbl="bgShp" presStyleIdx="0" presStyleCnt="4"/>
      <dgm:spPr>
        <a:xfrm>
          <a:off x="1299" y="137551"/>
          <a:ext cx="475245" cy="475245"/>
        </a:xfrm>
        <a:prstGeom prst="chord">
          <a:avLst>
            <a:gd name="adj1" fmla="val 4800000"/>
            <a:gd name="adj2" fmla="val 16800000"/>
          </a:avLst>
        </a:prstGeom>
        <a:solidFill>
          <a:srgbClr val="ED7D31">
            <a:tint val="40000"/>
            <a:hueOff val="0"/>
            <a:satOff val="0"/>
            <a:lumOff val="0"/>
            <a:alphaOff val="0"/>
          </a:srgbClr>
        </a:solidFill>
        <a:ln>
          <a:noFill/>
        </a:ln>
        <a:effectLst/>
      </dgm:spPr>
      <dgm:t>
        <a:bodyPr/>
        <a:lstStyle/>
        <a:p>
          <a:endParaRPr lang="it-IT"/>
        </a:p>
      </dgm:t>
    </dgm:pt>
    <dgm:pt modelId="{2A13EB95-85B7-4681-94BA-A453057CB150}" type="pres">
      <dgm:prSet presAssocID="{9146BBF7-51C6-41A0-80EF-B8A9CE9BBA1F}" presName="Pie" presStyleLbl="alignNode1" presStyleIdx="0" presStyleCnt="4"/>
      <dgm:spPr>
        <a:xfrm>
          <a:off x="48823" y="185076"/>
          <a:ext cx="380196" cy="380196"/>
        </a:xfrm>
        <a:prstGeom prst="pie">
          <a:avLst>
            <a:gd name="adj1" fmla="val 13500000"/>
            <a:gd name="adj2" fmla="val 16200000"/>
          </a:avLst>
        </a:prstGeom>
        <a:solidFill>
          <a:srgbClr val="ED7D31">
            <a:hueOff val="0"/>
            <a:satOff val="0"/>
            <a:lumOff val="0"/>
            <a:alphaOff val="0"/>
          </a:srgbClr>
        </a:solidFill>
        <a:ln w="12700" cap="flat" cmpd="sng" algn="ctr">
          <a:solidFill>
            <a:srgbClr val="ED7D31">
              <a:hueOff val="0"/>
              <a:satOff val="0"/>
              <a:lumOff val="0"/>
              <a:alphaOff val="0"/>
            </a:srgbClr>
          </a:solidFill>
          <a:prstDash val="solid"/>
          <a:miter lim="800000"/>
        </a:ln>
        <a:effectLst/>
      </dgm:spPr>
      <dgm:t>
        <a:bodyPr/>
        <a:lstStyle/>
        <a:p>
          <a:endParaRPr lang="it-IT"/>
        </a:p>
      </dgm:t>
    </dgm:pt>
    <dgm:pt modelId="{4B30D5BA-BA36-4FBD-978C-67CA1C8F6B6B}" type="pres">
      <dgm:prSet presAssocID="{9146BBF7-51C6-41A0-80EF-B8A9CE9BBA1F}" presName="Parent" presStyleLbl="revTx" presStyleIdx="0" presStyleCnt="8" custScaleY="77248" custLinFactNeighborX="-321" custLinFactNeighborY="-13122">
        <dgm:presLayoutVars>
          <dgm:chMax val="1"/>
          <dgm:chPref val="1"/>
          <dgm:bulletEnabled val="1"/>
        </dgm:presLayoutVars>
      </dgm:prSet>
      <dgm:spPr>
        <a:prstGeom prst="rect">
          <a:avLst/>
        </a:prstGeom>
      </dgm:spPr>
      <dgm:t>
        <a:bodyPr/>
        <a:lstStyle/>
        <a:p>
          <a:endParaRPr lang="it-IT"/>
        </a:p>
      </dgm:t>
    </dgm:pt>
    <dgm:pt modelId="{0F0E5C79-5345-4D81-9205-1FD9C1D205FD}" type="pres">
      <dgm:prSet presAssocID="{A4CDB4DB-2C99-4947-9E11-FB0A822579D7}" presName="negSibTrans" presStyleCnt="0"/>
      <dgm:spPr/>
    </dgm:pt>
    <dgm:pt modelId="{46DA42F4-E00B-47A6-8E15-1AD458430584}" type="pres">
      <dgm:prSet presAssocID="{9146BBF7-51C6-41A0-80EF-B8A9CE9BBA1F}" presName="composite" presStyleCnt="0"/>
      <dgm:spPr/>
    </dgm:pt>
    <dgm:pt modelId="{5271AFBB-4E28-4951-AAB1-21F59CE54464}" type="pres">
      <dgm:prSet presAssocID="{9146BBF7-51C6-41A0-80EF-B8A9CE9BBA1F}" presName="Child" presStyleLbl="revTx" presStyleIdx="1" presStyleCnt="8" custScaleX="125862">
        <dgm:presLayoutVars>
          <dgm:chMax val="0"/>
          <dgm:chPref val="0"/>
          <dgm:bulletEnabled val="1"/>
        </dgm:presLayoutVars>
      </dgm:prSet>
      <dgm:spPr>
        <a:prstGeom prst="rect">
          <a:avLst/>
        </a:prstGeom>
      </dgm:spPr>
      <dgm:t>
        <a:bodyPr/>
        <a:lstStyle/>
        <a:p>
          <a:endParaRPr lang="it-IT"/>
        </a:p>
      </dgm:t>
    </dgm:pt>
    <dgm:pt modelId="{2A4526A5-DB90-4883-8507-8E6343860CA3}" type="pres">
      <dgm:prSet presAssocID="{14239B94-E34B-4378-A905-AD09593AD5BD}" presName="sibTrans" presStyleCnt="0"/>
      <dgm:spPr/>
    </dgm:pt>
    <dgm:pt modelId="{7C6D3277-8D3F-43E2-92C2-82B0D2CD33A9}" type="pres">
      <dgm:prSet presAssocID="{211AC0C0-9BA6-45C4-BCF6-ED5E13306E25}" presName="ParentComposite" presStyleCnt="0"/>
      <dgm:spPr/>
    </dgm:pt>
    <dgm:pt modelId="{91A4B8A2-069E-4F6E-93AD-B0D7A45FF29E}" type="pres">
      <dgm:prSet presAssocID="{211AC0C0-9BA6-45C4-BCF6-ED5E13306E25}" presName="Chord" presStyleLbl="bgShp" presStyleIdx="1" presStyleCnt="4"/>
      <dgm:spPr>
        <a:xfrm>
          <a:off x="1774939" y="162669"/>
          <a:ext cx="475245" cy="475245"/>
        </a:xfrm>
        <a:prstGeom prst="chord">
          <a:avLst>
            <a:gd name="adj1" fmla="val 4800000"/>
            <a:gd name="adj2" fmla="val 16800000"/>
          </a:avLst>
        </a:prstGeom>
        <a:solidFill>
          <a:srgbClr val="ED7D31">
            <a:tint val="40000"/>
            <a:hueOff val="0"/>
            <a:satOff val="0"/>
            <a:lumOff val="0"/>
            <a:alphaOff val="0"/>
          </a:srgbClr>
        </a:solidFill>
        <a:ln>
          <a:noFill/>
        </a:ln>
        <a:effectLst/>
      </dgm:spPr>
      <dgm:t>
        <a:bodyPr/>
        <a:lstStyle/>
        <a:p>
          <a:endParaRPr lang="it-IT"/>
        </a:p>
      </dgm:t>
    </dgm:pt>
    <dgm:pt modelId="{8F8B08A3-643A-4E1B-9F95-C7AB2426C33F}" type="pres">
      <dgm:prSet presAssocID="{211AC0C0-9BA6-45C4-BCF6-ED5E13306E25}" presName="Pie" presStyleLbl="alignNode1" presStyleIdx="1" presStyleCnt="4"/>
      <dgm:spPr>
        <a:xfrm>
          <a:off x="1822464" y="210194"/>
          <a:ext cx="380196" cy="380196"/>
        </a:xfrm>
        <a:prstGeom prst="pie">
          <a:avLst>
            <a:gd name="adj1" fmla="val 10800000"/>
            <a:gd name="adj2" fmla="val 16200000"/>
          </a:avLst>
        </a:prstGeom>
        <a:solidFill>
          <a:srgbClr val="A5A5A5">
            <a:hueOff val="0"/>
            <a:satOff val="0"/>
            <a:lumOff val="0"/>
            <a:alphaOff val="0"/>
          </a:srgbClr>
        </a:solidFill>
        <a:ln w="12700" cap="flat" cmpd="sng" algn="ctr">
          <a:solidFill>
            <a:srgbClr val="A5A5A5">
              <a:hueOff val="0"/>
              <a:satOff val="0"/>
              <a:lumOff val="0"/>
              <a:alphaOff val="0"/>
            </a:srgbClr>
          </a:solidFill>
          <a:prstDash val="solid"/>
          <a:miter lim="800000"/>
        </a:ln>
        <a:effectLst/>
      </dgm:spPr>
      <dgm:t>
        <a:bodyPr/>
        <a:lstStyle/>
        <a:p>
          <a:endParaRPr lang="it-IT"/>
        </a:p>
      </dgm:t>
    </dgm:pt>
    <dgm:pt modelId="{B24CCE2C-F7A4-45D2-BB2A-F33E9AA06A83}" type="pres">
      <dgm:prSet presAssocID="{211AC0C0-9BA6-45C4-BCF6-ED5E13306E25}" presName="Parent" presStyleLbl="revTx" presStyleIdx="2" presStyleCnt="8" custScaleY="69958" custLinFactNeighborX="10570" custLinFactNeighborY="-16038">
        <dgm:presLayoutVars>
          <dgm:chMax val="1"/>
          <dgm:chPref val="1"/>
          <dgm:bulletEnabled val="1"/>
        </dgm:presLayoutVars>
      </dgm:prSet>
      <dgm:spPr>
        <a:prstGeom prst="rect">
          <a:avLst/>
        </a:prstGeom>
      </dgm:spPr>
      <dgm:t>
        <a:bodyPr/>
        <a:lstStyle/>
        <a:p>
          <a:endParaRPr lang="it-IT"/>
        </a:p>
      </dgm:t>
    </dgm:pt>
    <dgm:pt modelId="{8D9F31B4-F3C6-4999-8A28-2BAC08EBA9A3}" type="pres">
      <dgm:prSet presAssocID="{CC5B7C5D-3273-4CB9-A0D4-64F2E9351776}" presName="negSibTrans" presStyleCnt="0"/>
      <dgm:spPr/>
    </dgm:pt>
    <dgm:pt modelId="{86488509-9E46-4918-B5C7-D2F386ACCEA7}" type="pres">
      <dgm:prSet presAssocID="{211AC0C0-9BA6-45C4-BCF6-ED5E13306E25}" presName="composite" presStyleCnt="0"/>
      <dgm:spPr/>
    </dgm:pt>
    <dgm:pt modelId="{3771726D-75D0-425F-B64A-2960F5463256}" type="pres">
      <dgm:prSet presAssocID="{211AC0C0-9BA6-45C4-BCF6-ED5E13306E25}" presName="Child" presStyleLbl="revTx" presStyleIdx="3" presStyleCnt="8">
        <dgm:presLayoutVars>
          <dgm:chMax val="0"/>
          <dgm:chPref val="0"/>
          <dgm:bulletEnabled val="1"/>
        </dgm:presLayoutVars>
      </dgm:prSet>
      <dgm:spPr>
        <a:prstGeom prst="rect">
          <a:avLst/>
        </a:prstGeom>
      </dgm:spPr>
      <dgm:t>
        <a:bodyPr/>
        <a:lstStyle/>
        <a:p>
          <a:endParaRPr lang="it-IT"/>
        </a:p>
      </dgm:t>
    </dgm:pt>
    <dgm:pt modelId="{F775488A-B399-45C2-A540-C8DDAFFBA718}" type="pres">
      <dgm:prSet presAssocID="{71FD9D07-33CD-462F-AFD7-C73C48E60CB7}" presName="sibTrans" presStyleCnt="0"/>
      <dgm:spPr/>
    </dgm:pt>
    <dgm:pt modelId="{2FBE992B-4CE4-4465-839C-083BE2AF2520}" type="pres">
      <dgm:prSet presAssocID="{BB8E10EC-5ABD-4112-B453-78ED9C5C82FF}" presName="ParentComposite" presStyleCnt="0"/>
      <dgm:spPr/>
    </dgm:pt>
    <dgm:pt modelId="{91CFE746-A47D-4A6B-B037-6514AFE4EF2C}" type="pres">
      <dgm:prSet presAssocID="{BB8E10EC-5ABD-4112-B453-78ED9C5C82FF}" presName="Chord" presStyleLbl="bgShp" presStyleIdx="2" presStyleCnt="4"/>
      <dgm:spPr>
        <a:xfrm>
          <a:off x="3302763" y="177740"/>
          <a:ext cx="475245" cy="475245"/>
        </a:xfrm>
        <a:prstGeom prst="chord">
          <a:avLst>
            <a:gd name="adj1" fmla="val 4800000"/>
            <a:gd name="adj2" fmla="val 16800000"/>
          </a:avLst>
        </a:prstGeom>
        <a:solidFill>
          <a:srgbClr val="ED7D31">
            <a:tint val="40000"/>
            <a:hueOff val="0"/>
            <a:satOff val="0"/>
            <a:lumOff val="0"/>
            <a:alphaOff val="0"/>
          </a:srgbClr>
        </a:solidFill>
        <a:ln>
          <a:noFill/>
        </a:ln>
        <a:effectLst/>
      </dgm:spPr>
      <dgm:t>
        <a:bodyPr/>
        <a:lstStyle/>
        <a:p>
          <a:endParaRPr lang="it-IT"/>
        </a:p>
      </dgm:t>
    </dgm:pt>
    <dgm:pt modelId="{DEE82A2C-B3C9-4BF6-AE36-98CC7609ADCD}" type="pres">
      <dgm:prSet presAssocID="{BB8E10EC-5ABD-4112-B453-78ED9C5C82FF}" presName="Pie" presStyleLbl="alignNode1" presStyleIdx="2" presStyleCnt="4"/>
      <dgm:spPr>
        <a:xfrm>
          <a:off x="3350288" y="225265"/>
          <a:ext cx="380196" cy="380196"/>
        </a:xfrm>
        <a:prstGeom prst="pie">
          <a:avLst>
            <a:gd name="adj1" fmla="val 8100000"/>
            <a:gd name="adj2" fmla="val 16200000"/>
          </a:avLst>
        </a:prstGeom>
        <a:solidFill>
          <a:srgbClr val="FFC000">
            <a:hueOff val="0"/>
            <a:satOff val="0"/>
            <a:lumOff val="0"/>
            <a:alphaOff val="0"/>
          </a:srgbClr>
        </a:solidFill>
        <a:ln w="12700" cap="flat" cmpd="sng" algn="ctr">
          <a:solidFill>
            <a:srgbClr val="FFC000">
              <a:hueOff val="0"/>
              <a:satOff val="0"/>
              <a:lumOff val="0"/>
              <a:alphaOff val="0"/>
            </a:srgbClr>
          </a:solidFill>
          <a:prstDash val="solid"/>
          <a:miter lim="800000"/>
        </a:ln>
        <a:effectLst/>
      </dgm:spPr>
      <dgm:t>
        <a:bodyPr/>
        <a:lstStyle/>
        <a:p>
          <a:endParaRPr lang="it-IT"/>
        </a:p>
      </dgm:t>
    </dgm:pt>
    <dgm:pt modelId="{75513C11-939D-40B0-9A46-4FF795258EB0}" type="pres">
      <dgm:prSet presAssocID="{BB8E10EC-5ABD-4112-B453-78ED9C5C82FF}" presName="Parent" presStyleLbl="revTx" presStyleIdx="4" presStyleCnt="8" custScaleY="65584" custLinFactNeighborX="-3523" custLinFactNeighborY="-18225">
        <dgm:presLayoutVars>
          <dgm:chMax val="1"/>
          <dgm:chPref val="1"/>
          <dgm:bulletEnabled val="1"/>
        </dgm:presLayoutVars>
      </dgm:prSet>
      <dgm:spPr>
        <a:prstGeom prst="rect">
          <a:avLst/>
        </a:prstGeom>
      </dgm:spPr>
      <dgm:t>
        <a:bodyPr/>
        <a:lstStyle/>
        <a:p>
          <a:endParaRPr lang="it-IT"/>
        </a:p>
      </dgm:t>
    </dgm:pt>
    <dgm:pt modelId="{0C2ECF3A-4834-4D8A-98C3-D4B526F6053D}" type="pres">
      <dgm:prSet presAssocID="{42651CDE-4491-4FF3-A1BF-B19DF39E2408}" presName="negSibTrans" presStyleCnt="0"/>
      <dgm:spPr/>
    </dgm:pt>
    <dgm:pt modelId="{247C00A3-350D-482A-9DDC-B71DEB8D4EA6}" type="pres">
      <dgm:prSet presAssocID="{BB8E10EC-5ABD-4112-B453-78ED9C5C82FF}" presName="composite" presStyleCnt="0"/>
      <dgm:spPr/>
    </dgm:pt>
    <dgm:pt modelId="{09EF61CC-22E8-4190-8FAE-C8EFE0F4EC87}" type="pres">
      <dgm:prSet presAssocID="{BB8E10EC-5ABD-4112-B453-78ED9C5C82FF}" presName="Child" presStyleLbl="revTx" presStyleIdx="5" presStyleCnt="8">
        <dgm:presLayoutVars>
          <dgm:chMax val="0"/>
          <dgm:chPref val="0"/>
          <dgm:bulletEnabled val="1"/>
        </dgm:presLayoutVars>
      </dgm:prSet>
      <dgm:spPr>
        <a:prstGeom prst="rect">
          <a:avLst/>
        </a:prstGeom>
      </dgm:spPr>
      <dgm:t>
        <a:bodyPr/>
        <a:lstStyle/>
        <a:p>
          <a:endParaRPr lang="it-IT"/>
        </a:p>
      </dgm:t>
    </dgm:pt>
    <dgm:pt modelId="{80F912B9-43A0-4A03-AFE9-8A09BCDCA98D}" type="pres">
      <dgm:prSet presAssocID="{00917AC8-FD29-4594-9BD2-2E95BF96BC95}" presName="sibTrans" presStyleCnt="0"/>
      <dgm:spPr/>
    </dgm:pt>
    <dgm:pt modelId="{72FE82B2-8055-49AA-A771-767F718131EB}" type="pres">
      <dgm:prSet presAssocID="{D32206C4-339B-4817-8288-C6F818756AF8}" presName="ParentComposite" presStyleCnt="0"/>
      <dgm:spPr/>
    </dgm:pt>
    <dgm:pt modelId="{3EC660D7-D254-462A-953A-15B4C57D236C}" type="pres">
      <dgm:prSet presAssocID="{D32206C4-339B-4817-8288-C6F818756AF8}" presName="Chord" presStyleLbl="bgShp" presStyleIdx="3" presStyleCnt="4"/>
      <dgm:spPr>
        <a:xfrm>
          <a:off x="4830588" y="172716"/>
          <a:ext cx="475245" cy="475245"/>
        </a:xfrm>
        <a:prstGeom prst="chord">
          <a:avLst>
            <a:gd name="adj1" fmla="val 4800000"/>
            <a:gd name="adj2" fmla="val 16800000"/>
          </a:avLst>
        </a:prstGeom>
        <a:solidFill>
          <a:srgbClr val="ED7D31">
            <a:tint val="40000"/>
            <a:hueOff val="0"/>
            <a:satOff val="0"/>
            <a:lumOff val="0"/>
            <a:alphaOff val="0"/>
          </a:srgbClr>
        </a:solidFill>
        <a:ln>
          <a:noFill/>
        </a:ln>
        <a:effectLst/>
      </dgm:spPr>
      <dgm:t>
        <a:bodyPr/>
        <a:lstStyle/>
        <a:p>
          <a:endParaRPr lang="it-IT"/>
        </a:p>
      </dgm:t>
    </dgm:pt>
    <dgm:pt modelId="{49F6D30F-ED3E-40FB-A963-9F26ADDA2B7E}" type="pres">
      <dgm:prSet presAssocID="{D32206C4-339B-4817-8288-C6F818756AF8}" presName="Pie" presStyleLbl="alignNode1" presStyleIdx="3" presStyleCnt="4"/>
      <dgm:spPr>
        <a:xfrm>
          <a:off x="4878112" y="220241"/>
          <a:ext cx="380196" cy="380196"/>
        </a:xfrm>
        <a:prstGeom prst="pie">
          <a:avLst>
            <a:gd name="adj1" fmla="val 5400000"/>
            <a:gd name="adj2" fmla="val 16200000"/>
          </a:avLst>
        </a:prstGeom>
        <a:solidFill>
          <a:srgbClr val="4472C4">
            <a:hueOff val="0"/>
            <a:satOff val="0"/>
            <a:lumOff val="0"/>
            <a:alphaOff val="0"/>
          </a:srgbClr>
        </a:solidFill>
        <a:ln w="12700" cap="flat" cmpd="sng" algn="ctr">
          <a:solidFill>
            <a:srgbClr val="4472C4">
              <a:hueOff val="0"/>
              <a:satOff val="0"/>
              <a:lumOff val="0"/>
              <a:alphaOff val="0"/>
            </a:srgbClr>
          </a:solidFill>
          <a:prstDash val="solid"/>
          <a:miter lim="800000"/>
        </a:ln>
        <a:effectLst/>
      </dgm:spPr>
      <dgm:t>
        <a:bodyPr/>
        <a:lstStyle/>
        <a:p>
          <a:endParaRPr lang="it-IT"/>
        </a:p>
      </dgm:t>
    </dgm:pt>
    <dgm:pt modelId="{8BD992D8-1CA2-43A3-AE1A-61BCAF4EF6BF}" type="pres">
      <dgm:prSet presAssocID="{D32206C4-339B-4817-8288-C6F818756AF8}" presName="Parent" presStyleLbl="revTx" presStyleIdx="6" presStyleCnt="8" custScaleY="67042" custLinFactNeighborX="8552" custLinFactNeighborY="-18953">
        <dgm:presLayoutVars>
          <dgm:chMax val="1"/>
          <dgm:chPref val="1"/>
          <dgm:bulletEnabled val="1"/>
        </dgm:presLayoutVars>
      </dgm:prSet>
      <dgm:spPr>
        <a:prstGeom prst="rect">
          <a:avLst/>
        </a:prstGeom>
      </dgm:spPr>
      <dgm:t>
        <a:bodyPr/>
        <a:lstStyle/>
        <a:p>
          <a:endParaRPr lang="it-IT"/>
        </a:p>
      </dgm:t>
    </dgm:pt>
    <dgm:pt modelId="{E55E75E7-BB8D-422A-BFED-E463FDA7CA32}" type="pres">
      <dgm:prSet presAssocID="{49596F13-AF71-46C3-BB2C-6BE4FD8C8EC3}" presName="negSibTrans" presStyleCnt="0"/>
      <dgm:spPr/>
    </dgm:pt>
    <dgm:pt modelId="{06EF4947-3B84-492B-BE9E-47B2F2209B00}" type="pres">
      <dgm:prSet presAssocID="{D32206C4-339B-4817-8288-C6F818756AF8}" presName="composite" presStyleCnt="0"/>
      <dgm:spPr/>
    </dgm:pt>
    <dgm:pt modelId="{1A75B760-EAA0-460F-B68C-479EEF93B458}" type="pres">
      <dgm:prSet presAssocID="{D32206C4-339B-4817-8288-C6F818756AF8}" presName="Child" presStyleLbl="revTx" presStyleIdx="7" presStyleCnt="8">
        <dgm:presLayoutVars>
          <dgm:chMax val="0"/>
          <dgm:chPref val="0"/>
          <dgm:bulletEnabled val="1"/>
        </dgm:presLayoutVars>
      </dgm:prSet>
      <dgm:spPr>
        <a:prstGeom prst="rect">
          <a:avLst/>
        </a:prstGeom>
      </dgm:spPr>
      <dgm:t>
        <a:bodyPr/>
        <a:lstStyle/>
        <a:p>
          <a:endParaRPr lang="it-IT"/>
        </a:p>
      </dgm:t>
    </dgm:pt>
  </dgm:ptLst>
  <dgm:cxnLst>
    <dgm:cxn modelId="{74B905F4-A778-435B-B457-5A1138E9A818}" srcId="{9146BBF7-51C6-41A0-80EF-B8A9CE9BBA1F}" destId="{359F144D-7749-4D90-BA2B-F66396970AFF}" srcOrd="0" destOrd="0" parTransId="{9E5C640E-ADB2-425F-9939-C19FBC976907}" sibTransId="{A4CDB4DB-2C99-4947-9E11-FB0A822579D7}"/>
    <dgm:cxn modelId="{B4A758BD-3936-4870-A8C7-232D65FEDBDD}" type="presOf" srcId="{D32206C4-339B-4817-8288-C6F818756AF8}" destId="{8BD992D8-1CA2-43A3-AE1A-61BCAF4EF6BF}" srcOrd="0" destOrd="0" presId="urn:microsoft.com/office/officeart/2009/3/layout/PieProcess"/>
    <dgm:cxn modelId="{AA0571B4-EF1F-4B92-B638-F9AAEA019022}" type="presOf" srcId="{5DA0E15C-516A-4642-9102-C8B309F689FC}" destId="{1A75B760-EAA0-460F-B68C-479EEF93B458}" srcOrd="0" destOrd="0" presId="urn:microsoft.com/office/officeart/2009/3/layout/PieProcess"/>
    <dgm:cxn modelId="{7801C2B4-0AFE-4056-B098-16AAB0371825}" type="presOf" srcId="{84E23D1A-4750-488E-AE24-EABC3D0F5814}" destId="{3771726D-75D0-425F-B64A-2960F5463256}" srcOrd="0" destOrd="0" presId="urn:microsoft.com/office/officeart/2009/3/layout/PieProcess"/>
    <dgm:cxn modelId="{08EDA765-F5FB-409E-8A76-F3ACE70FB48B}" srcId="{BB8E10EC-5ABD-4112-B453-78ED9C5C82FF}" destId="{FC0E9081-2947-48D9-B7D5-FA2AE3E13F53}" srcOrd="0" destOrd="0" parTransId="{D6070E93-DC4F-49AD-8836-182DBAB828A1}" sibTransId="{42651CDE-4491-4FF3-A1BF-B19DF39E2408}"/>
    <dgm:cxn modelId="{01FCBBAF-43B5-4FD0-BB09-F5BA2FD4848F}" srcId="{D32206C4-339B-4817-8288-C6F818756AF8}" destId="{5DA0E15C-516A-4642-9102-C8B309F689FC}" srcOrd="0" destOrd="0" parTransId="{82650662-5916-4075-9D74-FC730AA928F4}" sibTransId="{49596F13-AF71-46C3-BB2C-6BE4FD8C8EC3}"/>
    <dgm:cxn modelId="{CB4B1140-B6D2-40B3-B87F-30B22EBB51BC}" srcId="{C0184D0F-1511-4DF8-BDEE-55AD071292A0}" destId="{211AC0C0-9BA6-45C4-BCF6-ED5E13306E25}" srcOrd="1" destOrd="0" parTransId="{2306BDAA-DD29-4ACC-AA91-B49CAE001CB1}" sibTransId="{71FD9D07-33CD-462F-AFD7-C73C48E60CB7}"/>
    <dgm:cxn modelId="{0CC40B73-52A9-42D7-A9F6-24B3C5C5EE04}" type="presOf" srcId="{FC0E9081-2947-48D9-B7D5-FA2AE3E13F53}" destId="{09EF61CC-22E8-4190-8FAE-C8EFE0F4EC87}" srcOrd="0" destOrd="0" presId="urn:microsoft.com/office/officeart/2009/3/layout/PieProcess"/>
    <dgm:cxn modelId="{CFE3415E-24D9-43C5-BD24-D6F28B89CA69}" type="presOf" srcId="{9146BBF7-51C6-41A0-80EF-B8A9CE9BBA1F}" destId="{4B30D5BA-BA36-4FBD-978C-67CA1C8F6B6B}" srcOrd="0" destOrd="0" presId="urn:microsoft.com/office/officeart/2009/3/layout/PieProcess"/>
    <dgm:cxn modelId="{09302FB7-32D8-407A-849C-F821EAABA971}" type="presOf" srcId="{211AC0C0-9BA6-45C4-BCF6-ED5E13306E25}" destId="{B24CCE2C-F7A4-45D2-BB2A-F33E9AA06A83}" srcOrd="0" destOrd="0" presId="urn:microsoft.com/office/officeart/2009/3/layout/PieProcess"/>
    <dgm:cxn modelId="{A2A34F63-DD79-475B-A960-BE698B529A69}" type="presOf" srcId="{359F144D-7749-4D90-BA2B-F66396970AFF}" destId="{5271AFBB-4E28-4951-AAB1-21F59CE54464}" srcOrd="0" destOrd="0" presId="urn:microsoft.com/office/officeart/2009/3/layout/PieProcess"/>
    <dgm:cxn modelId="{9C1F0698-7799-4D27-9EA8-3B7477CC7C5E}" srcId="{C0184D0F-1511-4DF8-BDEE-55AD071292A0}" destId="{BB8E10EC-5ABD-4112-B453-78ED9C5C82FF}" srcOrd="2" destOrd="0" parTransId="{4C09B9DF-34BC-4ECD-8E24-FC83D9F7B3D9}" sibTransId="{00917AC8-FD29-4594-9BD2-2E95BF96BC95}"/>
    <dgm:cxn modelId="{6A624DA9-79BE-4997-910A-166EA9D8AE3D}" type="presOf" srcId="{C0184D0F-1511-4DF8-BDEE-55AD071292A0}" destId="{3A0A928F-57C0-45F6-BF5B-F7DA038916B4}" srcOrd="0" destOrd="0" presId="urn:microsoft.com/office/officeart/2009/3/layout/PieProcess"/>
    <dgm:cxn modelId="{397D2C5F-B4A4-4FC0-8D27-E72687EBB270}" srcId="{C0184D0F-1511-4DF8-BDEE-55AD071292A0}" destId="{9146BBF7-51C6-41A0-80EF-B8A9CE9BBA1F}" srcOrd="0" destOrd="0" parTransId="{147A370C-09B8-4426-AB15-51369522ECE2}" sibTransId="{14239B94-E34B-4378-A905-AD09593AD5BD}"/>
    <dgm:cxn modelId="{2D38AEEC-0EB4-45FC-9C5C-7A19FA0B3907}" srcId="{211AC0C0-9BA6-45C4-BCF6-ED5E13306E25}" destId="{84E23D1A-4750-488E-AE24-EABC3D0F5814}" srcOrd="0" destOrd="0" parTransId="{AABA57D9-6028-4A18-A3E6-6D5EDC8A36C9}" sibTransId="{CC5B7C5D-3273-4CB9-A0D4-64F2E9351776}"/>
    <dgm:cxn modelId="{CC3CF678-3FDA-4DF8-AA4D-C5DA6D6CBB2D}" srcId="{C0184D0F-1511-4DF8-BDEE-55AD071292A0}" destId="{D32206C4-339B-4817-8288-C6F818756AF8}" srcOrd="3" destOrd="0" parTransId="{06AACD7E-5FEF-44FC-9683-74F8646D8DD5}" sibTransId="{FD30DA6F-E985-4860-AB1D-277CCB278DE8}"/>
    <dgm:cxn modelId="{863DE742-5B18-46EB-BEA8-0EA87EAFB847}" type="presOf" srcId="{BB8E10EC-5ABD-4112-B453-78ED9C5C82FF}" destId="{75513C11-939D-40B0-9A46-4FF795258EB0}" srcOrd="0" destOrd="0" presId="urn:microsoft.com/office/officeart/2009/3/layout/PieProcess"/>
    <dgm:cxn modelId="{2C333FEF-1411-447E-BAF9-31ADCA16059B}" type="presParOf" srcId="{3A0A928F-57C0-45F6-BF5B-F7DA038916B4}" destId="{A255D346-D0FD-46DD-AE3A-E8B3F0B4BE32}" srcOrd="0" destOrd="0" presId="urn:microsoft.com/office/officeart/2009/3/layout/PieProcess"/>
    <dgm:cxn modelId="{3D112B56-160B-4838-AFC6-E4E0D768B1FC}" type="presParOf" srcId="{A255D346-D0FD-46DD-AE3A-E8B3F0B4BE32}" destId="{DE499A69-1197-4181-9769-4F79C46989E9}" srcOrd="0" destOrd="0" presId="urn:microsoft.com/office/officeart/2009/3/layout/PieProcess"/>
    <dgm:cxn modelId="{BA9F23C2-EC03-4EA0-981A-59648D071391}" type="presParOf" srcId="{A255D346-D0FD-46DD-AE3A-E8B3F0B4BE32}" destId="{2A13EB95-85B7-4681-94BA-A453057CB150}" srcOrd="1" destOrd="0" presId="urn:microsoft.com/office/officeart/2009/3/layout/PieProcess"/>
    <dgm:cxn modelId="{EA3EE6A9-8F5F-46BD-95C6-39D1CC67534B}" type="presParOf" srcId="{A255D346-D0FD-46DD-AE3A-E8B3F0B4BE32}" destId="{4B30D5BA-BA36-4FBD-978C-67CA1C8F6B6B}" srcOrd="2" destOrd="0" presId="urn:microsoft.com/office/officeart/2009/3/layout/PieProcess"/>
    <dgm:cxn modelId="{237931B8-B115-4B26-968E-9712D239247B}" type="presParOf" srcId="{3A0A928F-57C0-45F6-BF5B-F7DA038916B4}" destId="{0F0E5C79-5345-4D81-9205-1FD9C1D205FD}" srcOrd="1" destOrd="0" presId="urn:microsoft.com/office/officeart/2009/3/layout/PieProcess"/>
    <dgm:cxn modelId="{8F00432E-EDCA-484C-8ABA-7B5A42D4C73B}" type="presParOf" srcId="{3A0A928F-57C0-45F6-BF5B-F7DA038916B4}" destId="{46DA42F4-E00B-47A6-8E15-1AD458430584}" srcOrd="2" destOrd="0" presId="urn:microsoft.com/office/officeart/2009/3/layout/PieProcess"/>
    <dgm:cxn modelId="{519A0CD4-4B7D-4459-8232-7E2C00DD93F2}" type="presParOf" srcId="{46DA42F4-E00B-47A6-8E15-1AD458430584}" destId="{5271AFBB-4E28-4951-AAB1-21F59CE54464}" srcOrd="0" destOrd="0" presId="urn:microsoft.com/office/officeart/2009/3/layout/PieProcess"/>
    <dgm:cxn modelId="{3D548F33-3C16-4E35-8290-4A2793E725B7}" type="presParOf" srcId="{3A0A928F-57C0-45F6-BF5B-F7DA038916B4}" destId="{2A4526A5-DB90-4883-8507-8E6343860CA3}" srcOrd="3" destOrd="0" presId="urn:microsoft.com/office/officeart/2009/3/layout/PieProcess"/>
    <dgm:cxn modelId="{AEAEA68F-A303-44FB-A78F-4A1F75C22DF4}" type="presParOf" srcId="{3A0A928F-57C0-45F6-BF5B-F7DA038916B4}" destId="{7C6D3277-8D3F-43E2-92C2-82B0D2CD33A9}" srcOrd="4" destOrd="0" presId="urn:microsoft.com/office/officeart/2009/3/layout/PieProcess"/>
    <dgm:cxn modelId="{281C9909-6407-4BD9-B8E6-B0503B0EC3D6}" type="presParOf" srcId="{7C6D3277-8D3F-43E2-92C2-82B0D2CD33A9}" destId="{91A4B8A2-069E-4F6E-93AD-B0D7A45FF29E}" srcOrd="0" destOrd="0" presId="urn:microsoft.com/office/officeart/2009/3/layout/PieProcess"/>
    <dgm:cxn modelId="{A81EB8E6-FA2B-4A0C-B7CF-B028DBE09239}" type="presParOf" srcId="{7C6D3277-8D3F-43E2-92C2-82B0D2CD33A9}" destId="{8F8B08A3-643A-4E1B-9F95-C7AB2426C33F}" srcOrd="1" destOrd="0" presId="urn:microsoft.com/office/officeart/2009/3/layout/PieProcess"/>
    <dgm:cxn modelId="{F730A7D6-5407-45E4-B5C8-25467A20C8CF}" type="presParOf" srcId="{7C6D3277-8D3F-43E2-92C2-82B0D2CD33A9}" destId="{B24CCE2C-F7A4-45D2-BB2A-F33E9AA06A83}" srcOrd="2" destOrd="0" presId="urn:microsoft.com/office/officeart/2009/3/layout/PieProcess"/>
    <dgm:cxn modelId="{EA990ECD-D72C-4E4F-BDD8-C83FADA88895}" type="presParOf" srcId="{3A0A928F-57C0-45F6-BF5B-F7DA038916B4}" destId="{8D9F31B4-F3C6-4999-8A28-2BAC08EBA9A3}" srcOrd="5" destOrd="0" presId="urn:microsoft.com/office/officeart/2009/3/layout/PieProcess"/>
    <dgm:cxn modelId="{4CAB9AB2-56C0-453E-9341-F84B8F12CC00}" type="presParOf" srcId="{3A0A928F-57C0-45F6-BF5B-F7DA038916B4}" destId="{86488509-9E46-4918-B5C7-D2F386ACCEA7}" srcOrd="6" destOrd="0" presId="urn:microsoft.com/office/officeart/2009/3/layout/PieProcess"/>
    <dgm:cxn modelId="{15F0349B-0896-41EB-900C-3369DAB357E8}" type="presParOf" srcId="{86488509-9E46-4918-B5C7-D2F386ACCEA7}" destId="{3771726D-75D0-425F-B64A-2960F5463256}" srcOrd="0" destOrd="0" presId="urn:microsoft.com/office/officeart/2009/3/layout/PieProcess"/>
    <dgm:cxn modelId="{BF04C1EF-78DD-4EB7-A3D3-ECC968862E06}" type="presParOf" srcId="{3A0A928F-57C0-45F6-BF5B-F7DA038916B4}" destId="{F775488A-B399-45C2-A540-C8DDAFFBA718}" srcOrd="7" destOrd="0" presId="urn:microsoft.com/office/officeart/2009/3/layout/PieProcess"/>
    <dgm:cxn modelId="{FC85492C-0D3E-45BD-BF41-14C7A4F9C3AB}" type="presParOf" srcId="{3A0A928F-57C0-45F6-BF5B-F7DA038916B4}" destId="{2FBE992B-4CE4-4465-839C-083BE2AF2520}" srcOrd="8" destOrd="0" presId="urn:microsoft.com/office/officeart/2009/3/layout/PieProcess"/>
    <dgm:cxn modelId="{53D45107-7591-40EB-8ABD-73CDBC62D796}" type="presParOf" srcId="{2FBE992B-4CE4-4465-839C-083BE2AF2520}" destId="{91CFE746-A47D-4A6B-B037-6514AFE4EF2C}" srcOrd="0" destOrd="0" presId="urn:microsoft.com/office/officeart/2009/3/layout/PieProcess"/>
    <dgm:cxn modelId="{B5C4ECD0-BD48-4DBC-B7CF-A7A5958CBBA5}" type="presParOf" srcId="{2FBE992B-4CE4-4465-839C-083BE2AF2520}" destId="{DEE82A2C-B3C9-4BF6-AE36-98CC7609ADCD}" srcOrd="1" destOrd="0" presId="urn:microsoft.com/office/officeart/2009/3/layout/PieProcess"/>
    <dgm:cxn modelId="{8EC676E5-8D64-4B7D-870D-A24185F04DE1}" type="presParOf" srcId="{2FBE992B-4CE4-4465-839C-083BE2AF2520}" destId="{75513C11-939D-40B0-9A46-4FF795258EB0}" srcOrd="2" destOrd="0" presId="urn:microsoft.com/office/officeart/2009/3/layout/PieProcess"/>
    <dgm:cxn modelId="{EA17ECDE-9D8D-436E-8DDD-8643130DA3D1}" type="presParOf" srcId="{3A0A928F-57C0-45F6-BF5B-F7DA038916B4}" destId="{0C2ECF3A-4834-4D8A-98C3-D4B526F6053D}" srcOrd="9" destOrd="0" presId="urn:microsoft.com/office/officeart/2009/3/layout/PieProcess"/>
    <dgm:cxn modelId="{D6060572-91BF-44D5-9642-1A7D70120C11}" type="presParOf" srcId="{3A0A928F-57C0-45F6-BF5B-F7DA038916B4}" destId="{247C00A3-350D-482A-9DDC-B71DEB8D4EA6}" srcOrd="10" destOrd="0" presId="urn:microsoft.com/office/officeart/2009/3/layout/PieProcess"/>
    <dgm:cxn modelId="{9C61CDD5-00C3-4FCE-BBBB-49B697383001}" type="presParOf" srcId="{247C00A3-350D-482A-9DDC-B71DEB8D4EA6}" destId="{09EF61CC-22E8-4190-8FAE-C8EFE0F4EC87}" srcOrd="0" destOrd="0" presId="urn:microsoft.com/office/officeart/2009/3/layout/PieProcess"/>
    <dgm:cxn modelId="{483BD523-2C70-4C11-8016-BF100CE1A3D3}" type="presParOf" srcId="{3A0A928F-57C0-45F6-BF5B-F7DA038916B4}" destId="{80F912B9-43A0-4A03-AFE9-8A09BCDCA98D}" srcOrd="11" destOrd="0" presId="urn:microsoft.com/office/officeart/2009/3/layout/PieProcess"/>
    <dgm:cxn modelId="{F3923353-BAC9-43C8-80CA-88E217A0472D}" type="presParOf" srcId="{3A0A928F-57C0-45F6-BF5B-F7DA038916B4}" destId="{72FE82B2-8055-49AA-A771-767F718131EB}" srcOrd="12" destOrd="0" presId="urn:microsoft.com/office/officeart/2009/3/layout/PieProcess"/>
    <dgm:cxn modelId="{3ACB7025-16B2-42E8-A1F2-EA5577843644}" type="presParOf" srcId="{72FE82B2-8055-49AA-A771-767F718131EB}" destId="{3EC660D7-D254-462A-953A-15B4C57D236C}" srcOrd="0" destOrd="0" presId="urn:microsoft.com/office/officeart/2009/3/layout/PieProcess"/>
    <dgm:cxn modelId="{FC7B1C60-763C-4AAF-9FDC-D6745EF09D0C}" type="presParOf" srcId="{72FE82B2-8055-49AA-A771-767F718131EB}" destId="{49F6D30F-ED3E-40FB-A963-9F26ADDA2B7E}" srcOrd="1" destOrd="0" presId="urn:microsoft.com/office/officeart/2009/3/layout/PieProcess"/>
    <dgm:cxn modelId="{9476DF47-3E17-4418-B820-5C6E12C47E59}" type="presParOf" srcId="{72FE82B2-8055-49AA-A771-767F718131EB}" destId="{8BD992D8-1CA2-43A3-AE1A-61BCAF4EF6BF}" srcOrd="2" destOrd="0" presId="urn:microsoft.com/office/officeart/2009/3/layout/PieProcess"/>
    <dgm:cxn modelId="{3F5074C4-8C5F-415B-A807-3F9196474061}" type="presParOf" srcId="{3A0A928F-57C0-45F6-BF5B-F7DA038916B4}" destId="{E55E75E7-BB8D-422A-BFED-E463FDA7CA32}" srcOrd="13" destOrd="0" presId="urn:microsoft.com/office/officeart/2009/3/layout/PieProcess"/>
    <dgm:cxn modelId="{54D23C8B-9795-4A40-9CE6-7CD43B20503A}" type="presParOf" srcId="{3A0A928F-57C0-45F6-BF5B-F7DA038916B4}" destId="{06EF4947-3B84-492B-BE9E-47B2F2209B00}" srcOrd="14" destOrd="0" presId="urn:microsoft.com/office/officeart/2009/3/layout/PieProcess"/>
    <dgm:cxn modelId="{364A3165-DB6C-470E-B293-D62183457EF8}" type="presParOf" srcId="{06EF4947-3B84-492B-BE9E-47B2F2209B00}" destId="{1A75B760-EAA0-460F-B68C-479EEF93B458}" srcOrd="0" destOrd="0" presId="urn:microsoft.com/office/officeart/2009/3/layout/PieProcess"/>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A48835A9-F6C6-449A-8895-DC3588C61AA5}" type="doc">
      <dgm:prSet loTypeId="urn:microsoft.com/office/officeart/2009/3/layout/StepUpProcess" loCatId="process" qsTypeId="urn:microsoft.com/office/officeart/2005/8/quickstyle/3d5" qsCatId="3D" csTypeId="urn:microsoft.com/office/officeart/2005/8/colors/colorful5" csCatId="colorful" phldr="1"/>
      <dgm:spPr>
        <a:scene3d>
          <a:camera prst="isometricOffAxis1Right" zoom="95000"/>
          <a:lightRig rig="flat" dir="t"/>
        </a:scene3d>
      </dgm:spPr>
    </dgm:pt>
    <dgm:pt modelId="{25DD577C-E840-41BF-827C-435757901B4A}">
      <dgm:prSet phldrT="[Testo]" custT="1"/>
      <dgm:spPr>
        <a:xfrm>
          <a:off x="1593356" y="484581"/>
          <a:ext cx="1171060" cy="1026503"/>
        </a:xfrm>
        <a:noFill/>
        <a:ln>
          <a:noFill/>
        </a:ln>
        <a:effectLst/>
        <a:scene3d>
          <a:camera prst="isometricOffAxis1Right" zoom="95000"/>
          <a:lightRig rig="flat" dir="t"/>
        </a:scene3d>
      </dgm:spPr>
      <dgm:t>
        <a:bodyPr/>
        <a:lstStyle/>
        <a:p>
          <a:r>
            <a:rPr lang="en-US" altLang="it-IT" sz="1200" b="0" cap="none" spc="0" dirty="0">
              <a:ln w="0"/>
              <a:solidFill>
                <a:sysClr val="windowText" lastClr="000000">
                  <a:hueOff val="0"/>
                  <a:satOff val="0"/>
                  <a:lumOff val="0"/>
                  <a:alphaOff val="0"/>
                </a:sysClr>
              </a:solidFill>
              <a:effectLst/>
              <a:latin typeface="Calibri" panose="020F0502020204030204"/>
              <a:ea typeface="+mn-ea"/>
              <a:cs typeface="+mn-cs"/>
            </a:rPr>
            <a:t>riflettere e descrivere come raggiungerai questi obiettivi</a:t>
          </a:r>
          <a:endParaRPr lang="it-IT" sz="1200" b="0" cap="none" spc="0" dirty="0">
            <a:ln w="0"/>
            <a:solidFill>
              <a:sysClr val="windowText" lastClr="000000">
                <a:hueOff val="0"/>
                <a:satOff val="0"/>
                <a:lumOff val="0"/>
                <a:alphaOff val="0"/>
              </a:sysClr>
            </a:solidFill>
            <a:effectLst/>
            <a:latin typeface="Calibri" panose="020F0502020204030204"/>
            <a:ea typeface="+mn-ea"/>
            <a:cs typeface="+mn-cs"/>
          </a:endParaRPr>
        </a:p>
      </dgm:t>
    </dgm:pt>
    <dgm:pt modelId="{409F40C3-7892-4EA2-BF69-A94DD2891160}" type="parTrans" cxnId="{548513EA-BB71-4943-995E-3D6D6EFE2DE7}">
      <dgm:prSet/>
      <dgm:spPr/>
      <dgm:t>
        <a:bodyPr/>
        <a:lstStyle/>
        <a:p>
          <a:endParaRPr lang="it-IT" sz="1200" b="0" cap="none" spc="0">
            <a:ln w="0"/>
            <a:solidFill>
              <a:srgbClr val="F91B40"/>
            </a:solidFill>
            <a:effectLst/>
          </a:endParaRPr>
        </a:p>
      </dgm:t>
    </dgm:pt>
    <dgm:pt modelId="{BCA70971-E8E9-4544-A04E-557B22D9AFCB}" type="sibTrans" cxnId="{548513EA-BB71-4943-995E-3D6D6EFE2DE7}">
      <dgm:prSet/>
      <dgm:spPr/>
      <dgm:t>
        <a:bodyPr/>
        <a:lstStyle/>
        <a:p>
          <a:endParaRPr lang="it-IT" sz="1200" b="0" cap="none" spc="0">
            <a:ln w="0"/>
            <a:solidFill>
              <a:srgbClr val="F91B40"/>
            </a:solidFill>
            <a:effectLst/>
          </a:endParaRPr>
        </a:p>
      </dgm:t>
    </dgm:pt>
    <dgm:pt modelId="{9877F177-F108-4626-8FDB-BFE6CC63DCE6}">
      <dgm:prSet phldrT="[Testo]" custT="1"/>
      <dgm:spPr>
        <a:xfrm>
          <a:off x="3026963" y="129833"/>
          <a:ext cx="1171060" cy="1026503"/>
        </a:xfrm>
        <a:noFill/>
        <a:ln>
          <a:noFill/>
        </a:ln>
        <a:effectLst/>
        <a:scene3d>
          <a:camera prst="isometricOffAxis1Right" zoom="95000"/>
          <a:lightRig rig="flat" dir="t"/>
        </a:scene3d>
      </dgm:spPr>
      <dgm:t>
        <a:bodyPr/>
        <a:lstStyle/>
        <a:p>
          <a:r>
            <a:rPr lang="en-US" altLang="it-IT" sz="1200" b="0" cap="none" spc="0" dirty="0">
              <a:ln w="0"/>
              <a:solidFill>
                <a:sysClr val="windowText" lastClr="000000">
                  <a:hueOff val="0"/>
                  <a:satOff val="0"/>
                  <a:lumOff val="0"/>
                  <a:alphaOff val="0"/>
                </a:sysClr>
              </a:solidFill>
              <a:effectLst/>
              <a:latin typeface="Calibri" panose="020F0502020204030204"/>
              <a:ea typeface="+mn-ea"/>
              <a:cs typeface="+mn-cs"/>
            </a:rPr>
            <a:t>scoprire se il progetto vale l'investimento di tempo, sforzi ed energia</a:t>
          </a:r>
          <a:endParaRPr lang="it-IT" sz="1200" b="0" cap="none" spc="0" dirty="0">
            <a:ln w="0"/>
            <a:solidFill>
              <a:sysClr val="windowText" lastClr="000000">
                <a:hueOff val="0"/>
                <a:satOff val="0"/>
                <a:lumOff val="0"/>
                <a:alphaOff val="0"/>
              </a:sysClr>
            </a:solidFill>
            <a:effectLst/>
            <a:latin typeface="Calibri" panose="020F0502020204030204"/>
            <a:ea typeface="+mn-ea"/>
            <a:cs typeface="+mn-cs"/>
          </a:endParaRPr>
        </a:p>
      </dgm:t>
    </dgm:pt>
    <dgm:pt modelId="{8E0DC0F5-95D2-4496-BB63-5471DD2F4A32}" type="parTrans" cxnId="{B54BB3C7-36FF-4F02-BC87-F7411723F49B}">
      <dgm:prSet/>
      <dgm:spPr/>
      <dgm:t>
        <a:bodyPr/>
        <a:lstStyle/>
        <a:p>
          <a:endParaRPr lang="it-IT" sz="1200" b="0" cap="none" spc="0">
            <a:ln w="0"/>
            <a:solidFill>
              <a:srgbClr val="F91B40"/>
            </a:solidFill>
            <a:effectLst/>
          </a:endParaRPr>
        </a:p>
      </dgm:t>
    </dgm:pt>
    <dgm:pt modelId="{E93E0EA2-82C1-47BB-BC2A-382245A3DCC1}" type="sibTrans" cxnId="{B54BB3C7-36FF-4F02-BC87-F7411723F49B}">
      <dgm:prSet/>
      <dgm:spPr/>
      <dgm:t>
        <a:bodyPr/>
        <a:lstStyle/>
        <a:p>
          <a:endParaRPr lang="it-IT" sz="1200" b="0" cap="none" spc="0">
            <a:ln w="0"/>
            <a:solidFill>
              <a:srgbClr val="F91B40"/>
            </a:solidFill>
            <a:effectLst/>
          </a:endParaRPr>
        </a:p>
      </dgm:t>
    </dgm:pt>
    <dgm:pt modelId="{E1F3EEEF-C613-4FAB-A3A5-BF346E9ADAD7}">
      <dgm:prSet phldrT="[Testo]" custT="1"/>
      <dgm:spPr>
        <a:xfrm>
          <a:off x="159749" y="839328"/>
          <a:ext cx="1171060" cy="1026503"/>
        </a:xfrm>
        <a:noFill/>
        <a:ln>
          <a:noFill/>
        </a:ln>
        <a:effectLst/>
        <a:scene3d>
          <a:camera prst="isometricOffAxis1Right" zoom="95000"/>
          <a:lightRig rig="flat" dir="t"/>
        </a:scene3d>
      </dgm:spPr>
      <dgm:t>
        <a:bodyPr/>
        <a:lstStyle/>
        <a:p>
          <a:r>
            <a:rPr lang="en-US" altLang="it-IT" sz="1200" b="0" cap="none" spc="0" dirty="0">
              <a:ln w="0"/>
              <a:solidFill>
                <a:sysClr val="windowText" lastClr="000000">
                  <a:hueOff val="0"/>
                  <a:satOff val="0"/>
                  <a:lumOff val="0"/>
                  <a:alphaOff val="0"/>
                </a:sysClr>
              </a:solidFill>
              <a:effectLst/>
              <a:latin typeface="Calibri" panose="020F0502020204030204"/>
              <a:ea typeface="+mn-ea"/>
              <a:cs typeface="+mn-cs"/>
            </a:rPr>
            <a:t>definire i traguardi e gli obiettivi del tuo progetto</a:t>
          </a:r>
          <a:endParaRPr lang="it-IT" sz="1200" b="0" cap="none" spc="0" dirty="0">
            <a:ln w="0"/>
            <a:solidFill>
              <a:sysClr val="windowText" lastClr="000000">
                <a:hueOff val="0"/>
                <a:satOff val="0"/>
                <a:lumOff val="0"/>
                <a:alphaOff val="0"/>
              </a:sysClr>
            </a:solidFill>
            <a:effectLst/>
            <a:latin typeface="Calibri" panose="020F0502020204030204"/>
            <a:ea typeface="+mn-ea"/>
            <a:cs typeface="+mn-cs"/>
          </a:endParaRPr>
        </a:p>
      </dgm:t>
    </dgm:pt>
    <dgm:pt modelId="{A9FC3975-0B6F-4C0C-AB7C-E4EC6A55CDF2}" type="sibTrans" cxnId="{BA3D28E7-F86F-45F5-AF4E-8DA69A0E4A67}">
      <dgm:prSet/>
      <dgm:spPr/>
      <dgm:t>
        <a:bodyPr/>
        <a:lstStyle/>
        <a:p>
          <a:endParaRPr lang="it-IT" sz="1200" b="0" cap="none" spc="0">
            <a:ln w="0"/>
            <a:solidFill>
              <a:srgbClr val="F91B40"/>
            </a:solidFill>
            <a:effectLst/>
          </a:endParaRPr>
        </a:p>
      </dgm:t>
    </dgm:pt>
    <dgm:pt modelId="{50A8AEAA-4F0E-403A-8011-56AEACFA4CC0}" type="parTrans" cxnId="{BA3D28E7-F86F-45F5-AF4E-8DA69A0E4A67}">
      <dgm:prSet/>
      <dgm:spPr/>
      <dgm:t>
        <a:bodyPr/>
        <a:lstStyle/>
        <a:p>
          <a:endParaRPr lang="it-IT" sz="1200" b="0" cap="none" spc="0">
            <a:ln w="0"/>
            <a:solidFill>
              <a:srgbClr val="F91B40"/>
            </a:solidFill>
            <a:effectLst/>
          </a:endParaRPr>
        </a:p>
      </dgm:t>
    </dgm:pt>
    <dgm:pt modelId="{92CE01C1-BE6B-4757-8B74-F45C9F74F0F1}" type="pres">
      <dgm:prSet presAssocID="{A48835A9-F6C6-449A-8895-DC3588C61AA5}" presName="rootnode" presStyleCnt="0">
        <dgm:presLayoutVars>
          <dgm:chMax/>
          <dgm:chPref/>
          <dgm:dir/>
          <dgm:animLvl val="lvl"/>
        </dgm:presLayoutVars>
      </dgm:prSet>
      <dgm:spPr/>
    </dgm:pt>
    <dgm:pt modelId="{16BB8D30-1C28-488C-A0E8-C1F235316939}" type="pres">
      <dgm:prSet presAssocID="{E1F3EEEF-C613-4FAB-A3A5-BF346E9ADAD7}" presName="composite" presStyleCnt="0"/>
      <dgm:spPr/>
    </dgm:pt>
    <dgm:pt modelId="{91136B90-43EF-4592-B685-C9A5F9510B9B}" type="pres">
      <dgm:prSet presAssocID="{E1F3EEEF-C613-4FAB-A3A5-BF346E9ADAD7}" presName="LShape" presStyleLbl="alignNode1" presStyleIdx="0" presStyleCnt="5"/>
      <dgm:spPr>
        <a:xfrm rot="5400000">
          <a:off x="289873" y="451764"/>
          <a:ext cx="779538" cy="1297134"/>
        </a:xfrm>
        <a:prstGeom prst="corner">
          <a:avLst>
            <a:gd name="adj1" fmla="val 16120"/>
            <a:gd name="adj2" fmla="val 16110"/>
          </a:avLst>
        </a:prstGeom>
        <a:solidFill>
          <a:srgbClr val="FFFF00"/>
        </a:solidFill>
        <a:ln w="6350" cap="flat" cmpd="sng" algn="ctr">
          <a:solidFill>
            <a:srgbClr val="FFFF00"/>
          </a:solidFill>
          <a:prstDash val="solid"/>
          <a:miter lim="800000"/>
        </a:ln>
        <a:effectLst/>
        <a:sp3d extrusionH="381000" contourW="38100" prstMaterial="matte">
          <a:contourClr>
            <a:sysClr val="window" lastClr="FFFFFF"/>
          </a:contourClr>
        </a:sp3d>
      </dgm:spPr>
    </dgm:pt>
    <dgm:pt modelId="{68E21A93-AF2E-427D-BE2F-212A57073899}" type="pres">
      <dgm:prSet presAssocID="{E1F3EEEF-C613-4FAB-A3A5-BF346E9ADAD7}" presName="ParentText" presStyleLbl="revTx" presStyleIdx="0" presStyleCnt="3">
        <dgm:presLayoutVars>
          <dgm:chMax val="0"/>
          <dgm:chPref val="0"/>
          <dgm:bulletEnabled val="1"/>
        </dgm:presLayoutVars>
      </dgm:prSet>
      <dgm:spPr>
        <a:prstGeom prst="rect">
          <a:avLst/>
        </a:prstGeom>
      </dgm:spPr>
      <dgm:t>
        <a:bodyPr/>
        <a:lstStyle/>
        <a:p>
          <a:endParaRPr lang="it-IT"/>
        </a:p>
      </dgm:t>
    </dgm:pt>
    <dgm:pt modelId="{D26710CA-48C2-41FB-A2C8-B5225A119EAE}" type="pres">
      <dgm:prSet presAssocID="{E1F3EEEF-C613-4FAB-A3A5-BF346E9ADAD7}" presName="Triangle" presStyleLbl="alignNode1" presStyleIdx="1" presStyleCnt="5"/>
      <dgm:spPr>
        <a:xfrm>
          <a:off x="1109855" y="356268"/>
          <a:ext cx="220954" cy="220954"/>
        </a:xfrm>
        <a:prstGeom prst="triangle">
          <a:avLst>
            <a:gd name="adj" fmla="val 100000"/>
          </a:avLst>
        </a:prstGeom>
        <a:solidFill>
          <a:srgbClr val="4472C4">
            <a:hueOff val="-1838336"/>
            <a:satOff val="-2557"/>
            <a:lumOff val="-981"/>
            <a:alphaOff val="0"/>
          </a:srgbClr>
        </a:solidFill>
        <a:ln w="6350" cap="flat" cmpd="sng" algn="ctr">
          <a:solidFill>
            <a:srgbClr val="4472C4">
              <a:hueOff val="-1838336"/>
              <a:satOff val="-2557"/>
              <a:lumOff val="-981"/>
              <a:alphaOff val="0"/>
            </a:srgbClr>
          </a:solidFill>
          <a:prstDash val="solid"/>
          <a:miter lim="800000"/>
        </a:ln>
        <a:effectLst/>
        <a:sp3d extrusionH="381000" contourW="38100" prstMaterial="matte">
          <a:contourClr>
            <a:sysClr val="window" lastClr="FFFFFF"/>
          </a:contourClr>
        </a:sp3d>
      </dgm:spPr>
    </dgm:pt>
    <dgm:pt modelId="{8BDFB4C8-B065-44D2-96F6-4BE3E605B18D}" type="pres">
      <dgm:prSet presAssocID="{A9FC3975-0B6F-4C0C-AB7C-E4EC6A55CDF2}" presName="sibTrans" presStyleCnt="0"/>
      <dgm:spPr/>
    </dgm:pt>
    <dgm:pt modelId="{EE245CA8-A3A7-49FC-A94A-6B31C38E5DC7}" type="pres">
      <dgm:prSet presAssocID="{A9FC3975-0B6F-4C0C-AB7C-E4EC6A55CDF2}" presName="space" presStyleCnt="0"/>
      <dgm:spPr/>
    </dgm:pt>
    <dgm:pt modelId="{A9317E09-6897-4501-B639-5FE657865321}" type="pres">
      <dgm:prSet presAssocID="{25DD577C-E840-41BF-827C-435757901B4A}" presName="composite" presStyleCnt="0"/>
      <dgm:spPr/>
    </dgm:pt>
    <dgm:pt modelId="{F001B179-5E23-44F5-BA76-C3C178E36D69}" type="pres">
      <dgm:prSet presAssocID="{25DD577C-E840-41BF-827C-435757901B4A}" presName="LShape" presStyleLbl="alignNode1" presStyleIdx="2" presStyleCnt="5"/>
      <dgm:spPr>
        <a:xfrm rot="5400000">
          <a:off x="1723480" y="97017"/>
          <a:ext cx="779538" cy="1297134"/>
        </a:xfrm>
        <a:prstGeom prst="corner">
          <a:avLst>
            <a:gd name="adj1" fmla="val 16120"/>
            <a:gd name="adj2" fmla="val 16110"/>
          </a:avLst>
        </a:prstGeom>
        <a:solidFill>
          <a:srgbClr val="4472C4">
            <a:hueOff val="-3676672"/>
            <a:satOff val="-5114"/>
            <a:lumOff val="-1961"/>
            <a:alphaOff val="0"/>
          </a:srgbClr>
        </a:solidFill>
        <a:ln w="6350" cap="flat" cmpd="sng" algn="ctr">
          <a:solidFill>
            <a:srgbClr val="4472C4">
              <a:hueOff val="-3676672"/>
              <a:satOff val="-5114"/>
              <a:lumOff val="-1961"/>
              <a:alphaOff val="0"/>
            </a:srgbClr>
          </a:solidFill>
          <a:prstDash val="solid"/>
          <a:miter lim="800000"/>
        </a:ln>
        <a:effectLst/>
        <a:sp3d extrusionH="381000" contourW="38100" prstMaterial="matte">
          <a:contourClr>
            <a:sysClr val="window" lastClr="FFFFFF"/>
          </a:contourClr>
        </a:sp3d>
      </dgm:spPr>
      <dgm:t>
        <a:bodyPr/>
        <a:lstStyle/>
        <a:p>
          <a:endParaRPr lang="it-IT"/>
        </a:p>
      </dgm:t>
    </dgm:pt>
    <dgm:pt modelId="{46062A6F-B213-4CEA-9DD0-2721A8766329}" type="pres">
      <dgm:prSet presAssocID="{25DD577C-E840-41BF-827C-435757901B4A}" presName="ParentText" presStyleLbl="revTx" presStyleIdx="1" presStyleCnt="3">
        <dgm:presLayoutVars>
          <dgm:chMax val="0"/>
          <dgm:chPref val="0"/>
          <dgm:bulletEnabled val="1"/>
        </dgm:presLayoutVars>
      </dgm:prSet>
      <dgm:spPr>
        <a:prstGeom prst="rect">
          <a:avLst/>
        </a:prstGeom>
      </dgm:spPr>
      <dgm:t>
        <a:bodyPr/>
        <a:lstStyle/>
        <a:p>
          <a:endParaRPr lang="it-IT"/>
        </a:p>
      </dgm:t>
    </dgm:pt>
    <dgm:pt modelId="{C64EF9B9-0A5D-4624-902E-F719C8A7412E}" type="pres">
      <dgm:prSet presAssocID="{25DD577C-E840-41BF-827C-435757901B4A}" presName="Triangle" presStyleLbl="alignNode1" presStyleIdx="3" presStyleCnt="5"/>
      <dgm:spPr>
        <a:xfrm>
          <a:off x="2543462" y="1520"/>
          <a:ext cx="220954" cy="220954"/>
        </a:xfrm>
        <a:prstGeom prst="triangle">
          <a:avLst>
            <a:gd name="adj" fmla="val 100000"/>
          </a:avLst>
        </a:prstGeom>
        <a:solidFill>
          <a:srgbClr val="4472C4">
            <a:hueOff val="-5515009"/>
            <a:satOff val="-7671"/>
            <a:lumOff val="-2942"/>
            <a:alphaOff val="0"/>
          </a:srgbClr>
        </a:solidFill>
        <a:ln w="6350" cap="flat" cmpd="sng" algn="ctr">
          <a:solidFill>
            <a:srgbClr val="4472C4">
              <a:hueOff val="-5515009"/>
              <a:satOff val="-7671"/>
              <a:lumOff val="-2942"/>
              <a:alphaOff val="0"/>
            </a:srgbClr>
          </a:solidFill>
          <a:prstDash val="solid"/>
          <a:miter lim="800000"/>
        </a:ln>
        <a:effectLst/>
        <a:sp3d extrusionH="381000" contourW="38100" prstMaterial="matte">
          <a:contourClr>
            <a:sysClr val="window" lastClr="FFFFFF"/>
          </a:contourClr>
        </a:sp3d>
      </dgm:spPr>
    </dgm:pt>
    <dgm:pt modelId="{FEE419B4-8B9D-4819-8D1A-66F2FD640293}" type="pres">
      <dgm:prSet presAssocID="{BCA70971-E8E9-4544-A04E-557B22D9AFCB}" presName="sibTrans" presStyleCnt="0"/>
      <dgm:spPr/>
    </dgm:pt>
    <dgm:pt modelId="{6D6D838D-FB87-4331-B936-FD0EC2ED8246}" type="pres">
      <dgm:prSet presAssocID="{BCA70971-E8E9-4544-A04E-557B22D9AFCB}" presName="space" presStyleCnt="0"/>
      <dgm:spPr/>
    </dgm:pt>
    <dgm:pt modelId="{C9907AC5-41D9-4F1A-A87E-88446CC77A4C}" type="pres">
      <dgm:prSet presAssocID="{9877F177-F108-4626-8FDB-BFE6CC63DCE6}" presName="composite" presStyleCnt="0"/>
      <dgm:spPr/>
    </dgm:pt>
    <dgm:pt modelId="{B0ABB07A-764A-4FC5-99B4-39F0DE5C8B86}" type="pres">
      <dgm:prSet presAssocID="{9877F177-F108-4626-8FDB-BFE6CC63DCE6}" presName="LShape" presStyleLbl="alignNode1" presStyleIdx="4" presStyleCnt="5"/>
      <dgm:spPr>
        <a:xfrm rot="5400000">
          <a:off x="3157087" y="-257730"/>
          <a:ext cx="779538" cy="1297134"/>
        </a:xfrm>
        <a:prstGeom prst="corner">
          <a:avLst>
            <a:gd name="adj1" fmla="val 16120"/>
            <a:gd name="adj2" fmla="val 16110"/>
          </a:avLst>
        </a:prstGeom>
        <a:solidFill>
          <a:srgbClr val="FF0000"/>
        </a:solidFill>
        <a:ln w="6350" cap="flat" cmpd="sng" algn="ctr">
          <a:solidFill>
            <a:srgbClr val="FF0000"/>
          </a:solidFill>
          <a:prstDash val="solid"/>
          <a:miter lim="800000"/>
        </a:ln>
        <a:effectLst/>
        <a:sp3d extrusionH="381000" contourW="38100" prstMaterial="matte">
          <a:contourClr>
            <a:sysClr val="window" lastClr="FFFFFF"/>
          </a:contourClr>
        </a:sp3d>
      </dgm:spPr>
    </dgm:pt>
    <dgm:pt modelId="{20B155A1-9A7B-4CD4-B47E-DF601C8724B0}" type="pres">
      <dgm:prSet presAssocID="{9877F177-F108-4626-8FDB-BFE6CC63DCE6}" presName="ParentText" presStyleLbl="revTx" presStyleIdx="2" presStyleCnt="3">
        <dgm:presLayoutVars>
          <dgm:chMax val="0"/>
          <dgm:chPref val="0"/>
          <dgm:bulletEnabled val="1"/>
        </dgm:presLayoutVars>
      </dgm:prSet>
      <dgm:spPr>
        <a:prstGeom prst="rect">
          <a:avLst/>
        </a:prstGeom>
      </dgm:spPr>
      <dgm:t>
        <a:bodyPr/>
        <a:lstStyle/>
        <a:p>
          <a:endParaRPr lang="it-IT"/>
        </a:p>
      </dgm:t>
    </dgm:pt>
  </dgm:ptLst>
  <dgm:cxnLst>
    <dgm:cxn modelId="{A2CC0FD8-3B39-4B40-AF7C-EB3C26BE8D92}" type="presOf" srcId="{9877F177-F108-4626-8FDB-BFE6CC63DCE6}" destId="{20B155A1-9A7B-4CD4-B47E-DF601C8724B0}" srcOrd="0" destOrd="0" presId="urn:microsoft.com/office/officeart/2009/3/layout/StepUpProcess"/>
    <dgm:cxn modelId="{71DBA168-1C63-48E6-BB50-EB45AE3C2907}" type="presOf" srcId="{25DD577C-E840-41BF-827C-435757901B4A}" destId="{46062A6F-B213-4CEA-9DD0-2721A8766329}" srcOrd="0" destOrd="0" presId="urn:microsoft.com/office/officeart/2009/3/layout/StepUpProcess"/>
    <dgm:cxn modelId="{548513EA-BB71-4943-995E-3D6D6EFE2DE7}" srcId="{A48835A9-F6C6-449A-8895-DC3588C61AA5}" destId="{25DD577C-E840-41BF-827C-435757901B4A}" srcOrd="1" destOrd="0" parTransId="{409F40C3-7892-4EA2-BF69-A94DD2891160}" sibTransId="{BCA70971-E8E9-4544-A04E-557B22D9AFCB}"/>
    <dgm:cxn modelId="{BA3D28E7-F86F-45F5-AF4E-8DA69A0E4A67}" srcId="{A48835A9-F6C6-449A-8895-DC3588C61AA5}" destId="{E1F3EEEF-C613-4FAB-A3A5-BF346E9ADAD7}" srcOrd="0" destOrd="0" parTransId="{50A8AEAA-4F0E-403A-8011-56AEACFA4CC0}" sibTransId="{A9FC3975-0B6F-4C0C-AB7C-E4EC6A55CDF2}"/>
    <dgm:cxn modelId="{C0B72C65-5DF9-464C-8D05-B86106D6EAD7}" type="presOf" srcId="{E1F3EEEF-C613-4FAB-A3A5-BF346E9ADAD7}" destId="{68E21A93-AF2E-427D-BE2F-212A57073899}" srcOrd="0" destOrd="0" presId="urn:microsoft.com/office/officeart/2009/3/layout/StepUpProcess"/>
    <dgm:cxn modelId="{B54BB3C7-36FF-4F02-BC87-F7411723F49B}" srcId="{A48835A9-F6C6-449A-8895-DC3588C61AA5}" destId="{9877F177-F108-4626-8FDB-BFE6CC63DCE6}" srcOrd="2" destOrd="0" parTransId="{8E0DC0F5-95D2-4496-BB63-5471DD2F4A32}" sibTransId="{E93E0EA2-82C1-47BB-BC2A-382245A3DCC1}"/>
    <dgm:cxn modelId="{59DC9373-38FC-43CC-AFA6-C7570D104825}" type="presOf" srcId="{A48835A9-F6C6-449A-8895-DC3588C61AA5}" destId="{92CE01C1-BE6B-4757-8B74-F45C9F74F0F1}" srcOrd="0" destOrd="0" presId="urn:microsoft.com/office/officeart/2009/3/layout/StepUpProcess"/>
    <dgm:cxn modelId="{EBBE5D7E-7EF4-48B3-83F5-09B39220AC74}" type="presParOf" srcId="{92CE01C1-BE6B-4757-8B74-F45C9F74F0F1}" destId="{16BB8D30-1C28-488C-A0E8-C1F235316939}" srcOrd="0" destOrd="0" presId="urn:microsoft.com/office/officeart/2009/3/layout/StepUpProcess"/>
    <dgm:cxn modelId="{233B525B-292E-4851-A9AC-89BF96C9E576}" type="presParOf" srcId="{16BB8D30-1C28-488C-A0E8-C1F235316939}" destId="{91136B90-43EF-4592-B685-C9A5F9510B9B}" srcOrd="0" destOrd="0" presId="urn:microsoft.com/office/officeart/2009/3/layout/StepUpProcess"/>
    <dgm:cxn modelId="{ECF7788F-C152-474C-B711-7D6019233E1F}" type="presParOf" srcId="{16BB8D30-1C28-488C-A0E8-C1F235316939}" destId="{68E21A93-AF2E-427D-BE2F-212A57073899}" srcOrd="1" destOrd="0" presId="urn:microsoft.com/office/officeart/2009/3/layout/StepUpProcess"/>
    <dgm:cxn modelId="{90552261-532F-49DB-9222-D5515EDECEAB}" type="presParOf" srcId="{16BB8D30-1C28-488C-A0E8-C1F235316939}" destId="{D26710CA-48C2-41FB-A2C8-B5225A119EAE}" srcOrd="2" destOrd="0" presId="urn:microsoft.com/office/officeart/2009/3/layout/StepUpProcess"/>
    <dgm:cxn modelId="{15EAEEA6-9073-4293-9B4F-E44F22936B7C}" type="presParOf" srcId="{92CE01C1-BE6B-4757-8B74-F45C9F74F0F1}" destId="{8BDFB4C8-B065-44D2-96F6-4BE3E605B18D}" srcOrd="1" destOrd="0" presId="urn:microsoft.com/office/officeart/2009/3/layout/StepUpProcess"/>
    <dgm:cxn modelId="{8C390CF1-C330-4D5E-A5E8-8A6B33127F2F}" type="presParOf" srcId="{8BDFB4C8-B065-44D2-96F6-4BE3E605B18D}" destId="{EE245CA8-A3A7-49FC-A94A-6B31C38E5DC7}" srcOrd="0" destOrd="0" presId="urn:microsoft.com/office/officeart/2009/3/layout/StepUpProcess"/>
    <dgm:cxn modelId="{17937928-ACF0-4E25-9CA0-8D212B252A38}" type="presParOf" srcId="{92CE01C1-BE6B-4757-8B74-F45C9F74F0F1}" destId="{A9317E09-6897-4501-B639-5FE657865321}" srcOrd="2" destOrd="0" presId="urn:microsoft.com/office/officeart/2009/3/layout/StepUpProcess"/>
    <dgm:cxn modelId="{C06CC077-513B-4AFF-9143-B5561555104F}" type="presParOf" srcId="{A9317E09-6897-4501-B639-5FE657865321}" destId="{F001B179-5E23-44F5-BA76-C3C178E36D69}" srcOrd="0" destOrd="0" presId="urn:microsoft.com/office/officeart/2009/3/layout/StepUpProcess"/>
    <dgm:cxn modelId="{115BD1DA-E548-41BB-B843-DA9A60A66032}" type="presParOf" srcId="{A9317E09-6897-4501-B639-5FE657865321}" destId="{46062A6F-B213-4CEA-9DD0-2721A8766329}" srcOrd="1" destOrd="0" presId="urn:microsoft.com/office/officeart/2009/3/layout/StepUpProcess"/>
    <dgm:cxn modelId="{9D0F6FDE-74F5-44F2-A8B0-363CAFBB0666}" type="presParOf" srcId="{A9317E09-6897-4501-B639-5FE657865321}" destId="{C64EF9B9-0A5D-4624-902E-F719C8A7412E}" srcOrd="2" destOrd="0" presId="urn:microsoft.com/office/officeart/2009/3/layout/StepUpProcess"/>
    <dgm:cxn modelId="{F04F3145-6CA4-4452-98C3-1B534199ACF1}" type="presParOf" srcId="{92CE01C1-BE6B-4757-8B74-F45C9F74F0F1}" destId="{FEE419B4-8B9D-4819-8D1A-66F2FD640293}" srcOrd="3" destOrd="0" presId="urn:microsoft.com/office/officeart/2009/3/layout/StepUpProcess"/>
    <dgm:cxn modelId="{E0A5B690-FA6B-4CB2-8679-CBD217A09F6F}" type="presParOf" srcId="{FEE419B4-8B9D-4819-8D1A-66F2FD640293}" destId="{6D6D838D-FB87-4331-B936-FD0EC2ED8246}" srcOrd="0" destOrd="0" presId="urn:microsoft.com/office/officeart/2009/3/layout/StepUpProcess"/>
    <dgm:cxn modelId="{1F4456BC-21F7-46DC-9C38-1C088BD07EC3}" type="presParOf" srcId="{92CE01C1-BE6B-4757-8B74-F45C9F74F0F1}" destId="{C9907AC5-41D9-4F1A-A87E-88446CC77A4C}" srcOrd="4" destOrd="0" presId="urn:microsoft.com/office/officeart/2009/3/layout/StepUpProcess"/>
    <dgm:cxn modelId="{F669F135-024B-4B7C-BC07-57F10F3A96AC}" type="presParOf" srcId="{C9907AC5-41D9-4F1A-A87E-88446CC77A4C}" destId="{B0ABB07A-764A-4FC5-99B4-39F0DE5C8B86}" srcOrd="0" destOrd="0" presId="urn:microsoft.com/office/officeart/2009/3/layout/StepUpProcess"/>
    <dgm:cxn modelId="{BC4B811C-D427-4DD7-95E5-5EEDE0FFD423}" type="presParOf" srcId="{C9907AC5-41D9-4F1A-A87E-88446CC77A4C}" destId="{20B155A1-9A7B-4CD4-B47E-DF601C8724B0}" srcOrd="1" destOrd="0" presId="urn:microsoft.com/office/officeart/2009/3/layout/StepUpProcess"/>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CE888FC7-AFDC-43F9-9EA7-DC16FD2326A5}" type="doc">
      <dgm:prSet loTypeId="urn:microsoft.com/office/officeart/2009/3/layout/StepUpProcess" loCatId="process" qsTypeId="urn:microsoft.com/office/officeart/2005/8/quickstyle/3d2#2" qsCatId="3D" csTypeId="urn:microsoft.com/office/officeart/2005/8/colors/colorful1#2" csCatId="colorful" phldr="1"/>
      <dgm:spPr/>
      <dgm:t>
        <a:bodyPr/>
        <a:lstStyle/>
        <a:p>
          <a:endParaRPr lang="it-IT"/>
        </a:p>
      </dgm:t>
    </dgm:pt>
    <dgm:pt modelId="{B00DBC25-373E-4DD7-856B-66044C7D898F}">
      <dgm:prSet phldrT="[Testo]" custT="1"/>
      <dgm:spPr>
        <a:xfrm>
          <a:off x="71097" y="2362320"/>
          <a:ext cx="925682" cy="708801"/>
        </a:xfrm>
        <a:noFill/>
        <a:ln>
          <a:noFill/>
        </a:ln>
        <a:effectLst/>
      </dgm:spPr>
      <dgm:t>
        <a:bodyPr/>
        <a:lstStyle/>
        <a:p>
          <a:r>
            <a:rPr lang="en-GB" sz="900" b="1" u="sng"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rPr>
            <a:t>RICERCARE ED ESPLORARE </a:t>
          </a:r>
          <a:r>
            <a:rPr lang="it-IT" sz="900">
              <a:latin typeface="Segoe UI" pitchFamily="34" charset="0"/>
              <a:cs typeface="Segoe UI" pitchFamily="34" charset="0"/>
            </a:rPr>
            <a:t>Inizia a considerare le tue passioni, abilità, credenze, sogni e cerca altri progetti simili.</a:t>
          </a:r>
          <a:endParaRPr lang="en-GB" sz="900" b="1" u="sng"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endParaRPr>
        </a:p>
      </dgm:t>
    </dgm:pt>
    <dgm:pt modelId="{DFE36549-F7FE-4C8E-BE7A-B12F964DBDB7}" type="parTrans" cxnId="{83FE5D8D-5DA2-4AA7-8B88-F864F8259AE7}">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DA08486B-42E5-41B3-A90C-758395002E6C}" type="sibTrans" cxnId="{83FE5D8D-5DA2-4AA7-8B88-F864F8259AE7}">
      <dgm:prSet custT="1"/>
      <dgm:spPr/>
      <dgm:t>
        <a:bodyPr/>
        <a:lstStyle/>
        <a:p>
          <a:endParaRPr lang="it-IT" sz="900" b="0">
            <a:solidFill>
              <a:sysClr val="windowText" lastClr="000000"/>
            </a:solidFill>
            <a:latin typeface="Segoe UI" panose="020B0502040204020203" pitchFamily="34" charset="0"/>
            <a:cs typeface="Segoe UI" panose="020B0502040204020203" pitchFamily="34" charset="0"/>
          </a:endParaRPr>
        </a:p>
      </dgm:t>
    </dgm:pt>
    <dgm:pt modelId="{39BF442B-D0FE-41DA-B71E-0FE932391C6B}">
      <dgm:prSet phldrT="[Testo]" custT="1"/>
      <dgm:spPr>
        <a:xfrm>
          <a:off x="1139270" y="2110123"/>
          <a:ext cx="808618" cy="708801"/>
        </a:xfrm>
        <a:noFill/>
        <a:ln>
          <a:noFill/>
        </a:ln>
        <a:effectLst/>
      </dgm:spPr>
      <dgm:t>
        <a:bodyPr/>
        <a:lstStyle/>
        <a:p>
          <a:r>
            <a:rPr lang="en-GB" sz="900" b="1" u="sng"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rPr>
            <a:t>CERCARE, VALUTARE E OTTENERE RISORSE</a:t>
          </a:r>
        </a:p>
        <a:p>
          <a:r>
            <a:rPr lang="it-IT" sz="900">
              <a:latin typeface="Segoe UI" pitchFamily="34" charset="0"/>
              <a:cs typeface="Segoe UI" pitchFamily="34" charset="0"/>
            </a:rPr>
            <a:t>Fai un elenco delle risorse necessarie per sviluppare il tuo progetto che puoi raggiungere da solo</a:t>
          </a:r>
          <a:r>
            <a:rPr lang="it-IT" sz="900" i="1">
              <a:latin typeface="Segoe UI" pitchFamily="34" charset="0"/>
              <a:cs typeface="Segoe UI" pitchFamily="34" charset="0"/>
            </a:rPr>
            <a:t>. Ricorda: le risorse non sono solo economiche ma sono anche abilità, competenze e attrezzature.</a:t>
          </a:r>
          <a:endParaRPr lang="en-GB" sz="900" b="1" i="1" u="sng"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endParaRPr>
        </a:p>
      </dgm:t>
    </dgm:pt>
    <dgm:pt modelId="{68B3C451-6B0D-429B-A4A4-99554F5E83C0}" type="parTrans" cxnId="{8C1C704C-E738-4C3D-9CFD-40F2B4D59F1D}">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E16FE74F-F5F4-4C5E-97F7-7ED6265D0897}" type="sibTrans" cxnId="{8C1C704C-E738-4C3D-9CFD-40F2B4D59F1D}">
      <dgm:prSet custT="1"/>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4C76F510-402F-43A7-B556-BA3E6C0E918E}">
      <dgm:prSet phldrT="[Testo]" custT="1"/>
      <dgm:spPr>
        <a:xfrm>
          <a:off x="2163443" y="1855941"/>
          <a:ext cx="1025109" cy="708801"/>
        </a:xfrm>
        <a:noFill/>
        <a:ln>
          <a:noFill/>
        </a:ln>
        <a:effectLst/>
      </dgm:spPr>
      <dgm:t>
        <a:bodyPr/>
        <a:lstStyle/>
        <a:p>
          <a:r>
            <a:rPr lang="en-GB" sz="900" b="1" u="sng"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rPr>
            <a:t>ESPERIMENTI E TEST</a:t>
          </a:r>
        </a:p>
        <a:p>
          <a:r>
            <a:rPr lang="it-IT" sz="900">
              <a:latin typeface="Segoe UI" pitchFamily="34" charset="0"/>
              <a:cs typeface="Segoe UI" pitchFamily="34" charset="0"/>
            </a:rPr>
            <a:t>Sei nel bel mezzo del processo, l'attività centrale dell'Idea Design Process e sei pronto a sviluppare un prototipo dell'idea.</a:t>
          </a:r>
          <a:endParaRPr lang="en-GB" sz="900" b="1" u="sng"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endParaRPr>
        </a:p>
      </dgm:t>
    </dgm:pt>
    <dgm:pt modelId="{0A368E7F-A393-4D42-B8AC-14F17C58E165}" type="parTrans" cxnId="{02B883AF-7555-466D-A0D0-192DA5D11F16}">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ED232D7C-E79C-48A4-9EA8-B4DACDE64E3D}" type="sibTrans" cxnId="{02B883AF-7555-466D-A0D0-192DA5D11F16}">
      <dgm:prSet custT="1"/>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F7390B7A-A9D3-4E57-8F04-D8D1887668BC}">
      <dgm:prSet phldrT="[Testo]" custT="1"/>
      <dgm:spPr>
        <a:xfrm>
          <a:off x="4284585" y="1375263"/>
          <a:ext cx="808618" cy="708801"/>
        </a:xfrm>
        <a:noFill/>
        <a:ln>
          <a:noFill/>
        </a:ln>
        <a:effectLst/>
      </dgm:spPr>
      <dgm:t>
        <a:bodyPr/>
        <a:lstStyle/>
        <a:p>
          <a:r>
            <a:rPr lang="en-GB" sz="900" b="1" u="sng"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rPr>
            <a:t>Feedback E REVISIONE</a:t>
          </a:r>
        </a:p>
        <a:p>
          <a:r>
            <a:rPr lang="it-IT" sz="900"/>
            <a:t>Raccogli commenti e feedback da persone coinvolte nella fase di prototipazione. Rivedi e scrivi di nuovo la tua idea imprenditoriale. Non temere se la tua idea diventa completamente diversa dall'inizio! Ricorda che le idee di successo possono nascere dagli errori!</a:t>
          </a:r>
          <a:endParaRPr lang="en-GB" sz="900" b="1" u="sng"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endParaRPr>
        </a:p>
      </dgm:t>
    </dgm:pt>
    <dgm:pt modelId="{1424BEED-866F-444F-904B-F84BA3912387}" type="parTrans" cxnId="{B02C4754-9C30-451A-927C-D39C486F02BF}">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8C62DCFC-BBBD-40E8-A7CE-61A6D4247800}" type="sibTrans" cxnId="{B02C4754-9C30-451A-927C-D39C486F02BF}">
      <dgm:prSet custT="1"/>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B01A3296-9CEB-4CA9-B92D-150234286824}">
      <dgm:prSet phldrT="[Testo]" custT="1"/>
      <dgm:spPr>
        <a:xfrm>
          <a:off x="3236147" y="1620216"/>
          <a:ext cx="808618" cy="708801"/>
        </a:xfrm>
        <a:noFill/>
        <a:ln>
          <a:noFill/>
        </a:ln>
        <a:effectLst/>
      </dgm:spPr>
      <dgm:t>
        <a:bodyPr/>
        <a:lstStyle/>
        <a:p>
          <a:r>
            <a:rPr lang="en-GB" sz="900" b="1" u="sng"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rPr>
            <a:t>MOSTRARE AGLI ALTRI PER VALUTARE IL SIGNIFICATO E CONDIVIDERE </a:t>
          </a:r>
        </a:p>
        <a:p>
          <a:r>
            <a:rPr lang="it-IT" sz="900" b="0" i="0"/>
            <a:t>Ora leggi l'elenco che hai fatto nel passaggio 3, rifletti su cosa puoi migliorare e modificare la tua idea imprenditoriale. Esamina la tua idea e rispondi a questa domanda: </a:t>
          </a:r>
          <a:r>
            <a:rPr lang="it-IT" sz="900" b="0" i="1"/>
            <a:t>le persone coinvolte nella fase di prototipazione hanno capito facilmente il tuo progetto?</a:t>
          </a:r>
          <a:endParaRPr lang="en-GB" sz="900" b="1" i="1" u="sng"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endParaRPr>
        </a:p>
      </dgm:t>
    </dgm:pt>
    <dgm:pt modelId="{480BF81B-73E6-4290-893F-ECB09AA7AA38}" type="parTrans" cxnId="{F6FE328F-6933-410B-81C0-E1AC97A6BA86}">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06656A85-9F21-4FCA-BC51-19573D0A40DA}" type="sibTrans" cxnId="{F6FE328F-6933-410B-81C0-E1AC97A6BA86}">
      <dgm:prSet custT="1"/>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0195B84B-9182-4D3E-A123-DF0079A2CA3B}">
      <dgm:prSet phldrT="[Testo]" custT="1"/>
      <dgm:spPr>
        <a:xfrm>
          <a:off x="5333024" y="1130309"/>
          <a:ext cx="808618" cy="708801"/>
        </a:xfrm>
        <a:noFill/>
        <a:ln>
          <a:noFill/>
        </a:ln>
        <a:effectLst/>
      </dgm:spPr>
      <dgm:t>
        <a:bodyPr/>
        <a:lstStyle/>
        <a:p>
          <a:r>
            <a:rPr lang="en-GB" sz="900" b="1" u="sng"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rPr>
            <a:t>eSTENDI O CONCENTRA, CONFERMA O SFIDA </a:t>
          </a:r>
          <a:r>
            <a:rPr lang="it-IT" sz="900" b="0" i="0">
              <a:latin typeface="Segoe UI" pitchFamily="34" charset="0"/>
              <a:cs typeface="Segoe UI" pitchFamily="34" charset="0"/>
            </a:rPr>
            <a:t>Rifletti sulla nuova forma della tua idea imprenditoriale, elenca gli obiettivi per il futuro del progetto e rendilo visivo (uno schizzo, una mappa mentale, un elenco di parole chiave e connessioni, ecc.). Sei pronto a dettagliare la tua idea e trasformarla in un vero progetto? </a:t>
          </a:r>
          <a:r>
            <a:rPr lang="it-IT" sz="900" b="1" i="0">
              <a:latin typeface="Segoe UI" pitchFamily="34" charset="0"/>
              <a:cs typeface="Segoe UI" pitchFamily="34" charset="0"/>
            </a:rPr>
            <a:t>LAVORA SUL CANVAS!</a:t>
          </a:r>
          <a:endParaRPr lang="en-GB" sz="900" b="1" u="sng"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endParaRPr>
        </a:p>
      </dgm:t>
    </dgm:pt>
    <dgm:pt modelId="{BF50F0E8-BA86-4C94-A1B6-F9C1FF6D73DB}" type="parTrans" cxnId="{5E456E78-420B-42AE-9101-A24D63C2E4C2}">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63606F25-8198-4396-A39F-BA893952092B}" type="sibTrans" cxnId="{5E456E78-420B-42AE-9101-A24D63C2E4C2}">
      <dgm:prSet/>
      <dgm:spPr/>
      <dgm:t>
        <a:bodyPr/>
        <a:lstStyle/>
        <a:p>
          <a:endParaRPr lang="it-IT" sz="900">
            <a:solidFill>
              <a:sysClr val="windowText" lastClr="000000"/>
            </a:solidFill>
            <a:latin typeface="Segoe UI" panose="020B0502040204020203" pitchFamily="34" charset="0"/>
            <a:cs typeface="Segoe UI" panose="020B0502040204020203" pitchFamily="34" charset="0"/>
          </a:endParaRPr>
        </a:p>
      </dgm:t>
    </dgm:pt>
    <dgm:pt modelId="{7772A28C-8095-4027-AA4C-F29EC097B90E}" type="pres">
      <dgm:prSet presAssocID="{CE888FC7-AFDC-43F9-9EA7-DC16FD2326A5}" presName="rootnode" presStyleCnt="0">
        <dgm:presLayoutVars>
          <dgm:chMax/>
          <dgm:chPref/>
          <dgm:dir/>
          <dgm:animLvl val="lvl"/>
        </dgm:presLayoutVars>
      </dgm:prSet>
      <dgm:spPr/>
      <dgm:t>
        <a:bodyPr/>
        <a:lstStyle/>
        <a:p>
          <a:endParaRPr lang="it-IT"/>
        </a:p>
      </dgm:t>
    </dgm:pt>
    <dgm:pt modelId="{2EA682FC-0D20-4EAA-AD38-C3C786E463EA}" type="pres">
      <dgm:prSet presAssocID="{B00DBC25-373E-4DD7-856B-66044C7D898F}" presName="composite" presStyleCnt="0"/>
      <dgm:spPr/>
    </dgm:pt>
    <dgm:pt modelId="{807D27F7-0C5B-49FD-BFFA-FDA892EB98F8}" type="pres">
      <dgm:prSet presAssocID="{B00DBC25-373E-4DD7-856B-66044C7D898F}" presName="LShape" presStyleLbl="alignNode1" presStyleIdx="0" presStyleCnt="11"/>
      <dgm:spPr>
        <a:xfrm rot="5400000">
          <a:off x="180682" y="2087463"/>
          <a:ext cx="538272" cy="895672"/>
        </a:xfrm>
        <a:prstGeom prst="corner">
          <a:avLst>
            <a:gd name="adj1" fmla="val 16120"/>
            <a:gd name="adj2" fmla="val 16110"/>
          </a:avLst>
        </a:prstGeo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endParaRPr lang="it-IT"/>
        </a:p>
      </dgm:t>
    </dgm:pt>
    <dgm:pt modelId="{CAC355D5-BD99-44F8-9E84-3312A6EC9A19}" type="pres">
      <dgm:prSet presAssocID="{B00DBC25-373E-4DD7-856B-66044C7D898F}" presName="ParentText" presStyleLbl="revTx" presStyleIdx="0" presStyleCnt="6" custScaleX="114477" custLinFactNeighborX="4798" custLinFactNeighborY="1022">
        <dgm:presLayoutVars>
          <dgm:chMax val="0"/>
          <dgm:chPref val="0"/>
          <dgm:bulletEnabled val="1"/>
        </dgm:presLayoutVars>
      </dgm:prSet>
      <dgm:spPr>
        <a:prstGeom prst="rect">
          <a:avLst/>
        </a:prstGeom>
      </dgm:spPr>
      <dgm:t>
        <a:bodyPr/>
        <a:lstStyle/>
        <a:p>
          <a:endParaRPr lang="it-IT"/>
        </a:p>
      </dgm:t>
    </dgm:pt>
    <dgm:pt modelId="{0A1F23B1-1A14-41EC-ABF9-34221619DDED}" type="pres">
      <dgm:prSet presAssocID="{B00DBC25-373E-4DD7-856B-66044C7D898F}" presName="Triangle" presStyleLbl="alignNode1" presStyleIdx="1" presStyleCnt="11"/>
      <dgm:spPr>
        <a:xfrm>
          <a:off x="746880" y="2021523"/>
          <a:ext cx="152569" cy="152569"/>
        </a:xfrm>
        <a:prstGeom prst="triangle">
          <a:avLst>
            <a:gd name="adj" fmla="val 100000"/>
          </a:avLst>
        </a:prstGeom>
        <a:gradFill rotWithShape="0">
          <a:gsLst>
            <a:gs pos="0">
              <a:srgbClr val="A5A5A5">
                <a:hueOff val="0"/>
                <a:satOff val="0"/>
                <a:lumOff val="0"/>
                <a:alphaOff val="0"/>
                <a:satMod val="103000"/>
                <a:lumMod val="102000"/>
                <a:tint val="94000"/>
              </a:srgbClr>
            </a:gs>
            <a:gs pos="50000">
              <a:srgbClr val="A5A5A5">
                <a:hueOff val="0"/>
                <a:satOff val="0"/>
                <a:lumOff val="0"/>
                <a:alphaOff val="0"/>
                <a:satMod val="110000"/>
                <a:lumMod val="100000"/>
                <a:shade val="100000"/>
              </a:srgbClr>
            </a:gs>
            <a:gs pos="100000">
              <a:srgbClr val="A5A5A5">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endParaRPr lang="it-IT"/>
        </a:p>
      </dgm:t>
    </dgm:pt>
    <dgm:pt modelId="{61D87705-1E8E-4525-B235-D3A2777AD0AC}" type="pres">
      <dgm:prSet presAssocID="{DA08486B-42E5-41B3-A90C-758395002E6C}" presName="sibTrans" presStyleCnt="0"/>
      <dgm:spPr/>
    </dgm:pt>
    <dgm:pt modelId="{38885881-5C1C-46A5-A7ED-75DB50B09137}" type="pres">
      <dgm:prSet presAssocID="{DA08486B-42E5-41B3-A90C-758395002E6C}" presName="space" presStyleCnt="0"/>
      <dgm:spPr/>
    </dgm:pt>
    <dgm:pt modelId="{FCCF4F50-522E-4450-90BF-6707D0D22856}" type="pres">
      <dgm:prSet presAssocID="{39BF442B-D0FE-41DA-B71E-0FE932391C6B}" presName="composite" presStyleCnt="0"/>
      <dgm:spPr/>
    </dgm:pt>
    <dgm:pt modelId="{EAF61B19-D675-4D01-A797-7CE21D6A0C26}" type="pres">
      <dgm:prSet presAssocID="{39BF442B-D0FE-41DA-B71E-0FE932391C6B}" presName="LShape" presStyleLbl="alignNode1" presStyleIdx="2" presStyleCnt="11"/>
      <dgm:spPr>
        <a:xfrm rot="5400000">
          <a:off x="1229121" y="1842510"/>
          <a:ext cx="538272" cy="895672"/>
        </a:xfrm>
        <a:prstGeom prst="corner">
          <a:avLst>
            <a:gd name="adj1" fmla="val 16120"/>
            <a:gd name="adj2" fmla="val 16110"/>
          </a:avLst>
        </a:prstGeom>
        <a:gradFill rotWithShape="0">
          <a:gsLst>
            <a:gs pos="0">
              <a:srgbClr val="FFC000">
                <a:hueOff val="0"/>
                <a:satOff val="0"/>
                <a:lumOff val="0"/>
                <a:alphaOff val="0"/>
                <a:satMod val="103000"/>
                <a:lumMod val="102000"/>
                <a:tint val="94000"/>
              </a:srgbClr>
            </a:gs>
            <a:gs pos="50000">
              <a:srgbClr val="FFC000">
                <a:hueOff val="0"/>
                <a:satOff val="0"/>
                <a:lumOff val="0"/>
                <a:alphaOff val="0"/>
                <a:satMod val="110000"/>
                <a:lumMod val="100000"/>
                <a:shade val="100000"/>
              </a:srgbClr>
            </a:gs>
            <a:gs pos="100000">
              <a:srgbClr val="FFC000">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endParaRPr lang="it-IT"/>
        </a:p>
      </dgm:t>
    </dgm:pt>
    <dgm:pt modelId="{1796F681-7A89-46AE-8E95-35B20F768815}" type="pres">
      <dgm:prSet presAssocID="{39BF442B-D0FE-41DA-B71E-0FE932391C6B}" presName="ParentText" presStyleLbl="revTx" presStyleIdx="1" presStyleCnt="6">
        <dgm:presLayoutVars>
          <dgm:chMax val="0"/>
          <dgm:chPref val="0"/>
          <dgm:bulletEnabled val="1"/>
        </dgm:presLayoutVars>
      </dgm:prSet>
      <dgm:spPr>
        <a:prstGeom prst="rect">
          <a:avLst/>
        </a:prstGeom>
      </dgm:spPr>
      <dgm:t>
        <a:bodyPr/>
        <a:lstStyle/>
        <a:p>
          <a:endParaRPr lang="it-IT"/>
        </a:p>
      </dgm:t>
    </dgm:pt>
    <dgm:pt modelId="{15473216-261B-4439-9913-2B98EC886DDA}" type="pres">
      <dgm:prSet presAssocID="{39BF442B-D0FE-41DA-B71E-0FE932391C6B}" presName="Triangle" presStyleLbl="alignNode1" presStyleIdx="3" presStyleCnt="11"/>
      <dgm:spPr>
        <a:xfrm>
          <a:off x="1795318" y="1776569"/>
          <a:ext cx="152569" cy="152569"/>
        </a:xfrm>
        <a:prstGeom prst="triangle">
          <a:avLst>
            <a:gd name="adj" fmla="val 10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endParaRPr lang="it-IT"/>
        </a:p>
      </dgm:t>
    </dgm:pt>
    <dgm:pt modelId="{D75A8924-92FF-4552-8CFC-81A35E0D24E5}" type="pres">
      <dgm:prSet presAssocID="{E16FE74F-F5F4-4C5E-97F7-7ED6265D0897}" presName="sibTrans" presStyleCnt="0"/>
      <dgm:spPr/>
    </dgm:pt>
    <dgm:pt modelId="{A454F3CA-3900-4CCE-AC29-219501F3B63F}" type="pres">
      <dgm:prSet presAssocID="{E16FE74F-F5F4-4C5E-97F7-7ED6265D0897}" presName="space" presStyleCnt="0"/>
      <dgm:spPr/>
    </dgm:pt>
    <dgm:pt modelId="{3E79EDE7-6DE0-4F91-88C4-94E3D523255E}" type="pres">
      <dgm:prSet presAssocID="{4C76F510-402F-43A7-B556-BA3E6C0E918E}" presName="composite" presStyleCnt="0"/>
      <dgm:spPr/>
    </dgm:pt>
    <dgm:pt modelId="{C86EEBE7-DB95-4093-9C8E-6960D2637DCE}" type="pres">
      <dgm:prSet presAssocID="{4C76F510-402F-43A7-B556-BA3E6C0E918E}" presName="LShape" presStyleLbl="alignNode1" presStyleIdx="4" presStyleCnt="11"/>
      <dgm:spPr>
        <a:xfrm rot="5400000">
          <a:off x="2296956" y="1597556"/>
          <a:ext cx="538272" cy="895672"/>
        </a:xfrm>
        <a:prstGeom prst="corner">
          <a:avLst>
            <a:gd name="adj1" fmla="val 16120"/>
            <a:gd name="adj2" fmla="val 1611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endParaRPr lang="it-IT"/>
        </a:p>
      </dgm:t>
    </dgm:pt>
    <dgm:pt modelId="{E612F8ED-BC88-4E4C-BF66-A8036405FD18}" type="pres">
      <dgm:prSet presAssocID="{4C76F510-402F-43A7-B556-BA3E6C0E918E}" presName="ParentText" presStyleLbl="revTx" presStyleIdx="2" presStyleCnt="6" custScaleX="126773" custLinFactNeighborX="5853" custLinFactNeighborY="-2519">
        <dgm:presLayoutVars>
          <dgm:chMax val="0"/>
          <dgm:chPref val="0"/>
          <dgm:bulletEnabled val="1"/>
        </dgm:presLayoutVars>
      </dgm:prSet>
      <dgm:spPr>
        <a:prstGeom prst="rect">
          <a:avLst/>
        </a:prstGeom>
      </dgm:spPr>
      <dgm:t>
        <a:bodyPr/>
        <a:lstStyle/>
        <a:p>
          <a:endParaRPr lang="it-IT"/>
        </a:p>
      </dgm:t>
    </dgm:pt>
    <dgm:pt modelId="{AD454327-522A-4599-BE46-8ECA2585F8A1}" type="pres">
      <dgm:prSet presAssocID="{4C76F510-402F-43A7-B556-BA3E6C0E918E}" presName="Triangle" presStyleLbl="alignNode1" presStyleIdx="5" presStyleCnt="11"/>
      <dgm:spPr>
        <a:xfrm>
          <a:off x="2863153" y="1531616"/>
          <a:ext cx="152569" cy="152569"/>
        </a:xfrm>
        <a:prstGeom prst="triangle">
          <a:avLst>
            <a:gd name="adj" fmla="val 100000"/>
          </a:avLst>
        </a:prstGeo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endParaRPr lang="it-IT"/>
        </a:p>
      </dgm:t>
    </dgm:pt>
    <dgm:pt modelId="{622CE13C-A64C-4F22-9415-B81B2603F14F}" type="pres">
      <dgm:prSet presAssocID="{ED232D7C-E79C-48A4-9EA8-B4DACDE64E3D}" presName="sibTrans" presStyleCnt="0"/>
      <dgm:spPr/>
    </dgm:pt>
    <dgm:pt modelId="{5C3E0FD5-495A-4773-8581-6CA683442201}" type="pres">
      <dgm:prSet presAssocID="{ED232D7C-E79C-48A4-9EA8-B4DACDE64E3D}" presName="space" presStyleCnt="0"/>
      <dgm:spPr/>
    </dgm:pt>
    <dgm:pt modelId="{41603EBC-7205-4A15-AE31-1761D1AFA237}" type="pres">
      <dgm:prSet presAssocID="{B01A3296-9CEB-4CA9-B92D-150234286824}" presName="composite" presStyleCnt="0"/>
      <dgm:spPr/>
    </dgm:pt>
    <dgm:pt modelId="{598ACA7C-7CF6-48C4-AA77-211237CEBB90}" type="pres">
      <dgm:prSet presAssocID="{B01A3296-9CEB-4CA9-B92D-150234286824}" presName="LShape" presStyleLbl="alignNode1" presStyleIdx="6" presStyleCnt="11"/>
      <dgm:spPr>
        <a:xfrm rot="5400000">
          <a:off x="3325998" y="1352603"/>
          <a:ext cx="538272" cy="895672"/>
        </a:xfrm>
        <a:prstGeom prst="corner">
          <a:avLst>
            <a:gd name="adj1" fmla="val 16120"/>
            <a:gd name="adj2" fmla="val 16110"/>
          </a:avLst>
        </a:prstGeom>
        <a:gradFill rotWithShape="0">
          <a:gsLst>
            <a:gs pos="0">
              <a:srgbClr val="A5A5A5">
                <a:hueOff val="0"/>
                <a:satOff val="0"/>
                <a:lumOff val="0"/>
                <a:alphaOff val="0"/>
                <a:satMod val="103000"/>
                <a:lumMod val="102000"/>
                <a:tint val="94000"/>
              </a:srgbClr>
            </a:gs>
            <a:gs pos="50000">
              <a:srgbClr val="A5A5A5">
                <a:hueOff val="0"/>
                <a:satOff val="0"/>
                <a:lumOff val="0"/>
                <a:alphaOff val="0"/>
                <a:satMod val="110000"/>
                <a:lumMod val="100000"/>
                <a:shade val="100000"/>
              </a:srgbClr>
            </a:gs>
            <a:gs pos="100000">
              <a:srgbClr val="A5A5A5">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endParaRPr lang="it-IT"/>
        </a:p>
      </dgm:t>
    </dgm:pt>
    <dgm:pt modelId="{B63E5306-C7C5-44A7-8DF6-82E28EAC0B3A}" type="pres">
      <dgm:prSet presAssocID="{B01A3296-9CEB-4CA9-B92D-150234286824}" presName="ParentText" presStyleLbl="revTx" presStyleIdx="3" presStyleCnt="6" custScaleX="130395">
        <dgm:presLayoutVars>
          <dgm:chMax val="0"/>
          <dgm:chPref val="0"/>
          <dgm:bulletEnabled val="1"/>
        </dgm:presLayoutVars>
      </dgm:prSet>
      <dgm:spPr>
        <a:prstGeom prst="rect">
          <a:avLst/>
        </a:prstGeom>
      </dgm:spPr>
      <dgm:t>
        <a:bodyPr/>
        <a:lstStyle/>
        <a:p>
          <a:endParaRPr lang="it-IT"/>
        </a:p>
      </dgm:t>
    </dgm:pt>
    <dgm:pt modelId="{C2726970-F3E6-4EE2-87EC-F24511E9A41F}" type="pres">
      <dgm:prSet presAssocID="{B01A3296-9CEB-4CA9-B92D-150234286824}" presName="Triangle" presStyleLbl="alignNode1" presStyleIdx="7" presStyleCnt="11"/>
      <dgm:spPr>
        <a:xfrm>
          <a:off x="3892196" y="1286662"/>
          <a:ext cx="152569" cy="152569"/>
        </a:xfrm>
        <a:prstGeom prst="triangle">
          <a:avLst>
            <a:gd name="adj" fmla="val 100000"/>
          </a:avLst>
        </a:prstGeom>
        <a:gradFill rotWithShape="0">
          <a:gsLst>
            <a:gs pos="0">
              <a:srgbClr val="FFC000">
                <a:hueOff val="0"/>
                <a:satOff val="0"/>
                <a:lumOff val="0"/>
                <a:alphaOff val="0"/>
                <a:satMod val="103000"/>
                <a:lumMod val="102000"/>
                <a:tint val="94000"/>
              </a:srgbClr>
            </a:gs>
            <a:gs pos="50000">
              <a:srgbClr val="FFC000">
                <a:hueOff val="0"/>
                <a:satOff val="0"/>
                <a:lumOff val="0"/>
                <a:alphaOff val="0"/>
                <a:satMod val="110000"/>
                <a:lumMod val="100000"/>
                <a:shade val="100000"/>
              </a:srgbClr>
            </a:gs>
            <a:gs pos="100000">
              <a:srgbClr val="FFC000">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endParaRPr lang="it-IT"/>
        </a:p>
      </dgm:t>
    </dgm:pt>
    <dgm:pt modelId="{A5FFEB23-C516-42DF-985C-36B321815171}" type="pres">
      <dgm:prSet presAssocID="{06656A85-9F21-4FCA-BC51-19573D0A40DA}" presName="sibTrans" presStyleCnt="0"/>
      <dgm:spPr/>
    </dgm:pt>
    <dgm:pt modelId="{386FE8E3-B01A-426D-B6D0-5BFB2F9C52F9}" type="pres">
      <dgm:prSet presAssocID="{06656A85-9F21-4FCA-BC51-19573D0A40DA}" presName="space" presStyleCnt="0"/>
      <dgm:spPr/>
    </dgm:pt>
    <dgm:pt modelId="{3521AC7F-8FBC-4175-8732-95429C73428B}" type="pres">
      <dgm:prSet presAssocID="{F7390B7A-A9D3-4E57-8F04-D8D1887668BC}" presName="composite" presStyleCnt="0"/>
      <dgm:spPr/>
    </dgm:pt>
    <dgm:pt modelId="{9AB052F0-BBD0-4585-8731-1B568F902071}" type="pres">
      <dgm:prSet presAssocID="{F7390B7A-A9D3-4E57-8F04-D8D1887668BC}" presName="LShape" presStyleLbl="alignNode1" presStyleIdx="8" presStyleCnt="11"/>
      <dgm:spPr>
        <a:xfrm rot="5400000">
          <a:off x="4374436" y="1107649"/>
          <a:ext cx="538272" cy="895672"/>
        </a:xfrm>
        <a:prstGeom prst="corner">
          <a:avLst>
            <a:gd name="adj1" fmla="val 16120"/>
            <a:gd name="adj2" fmla="val 1611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endParaRPr lang="it-IT"/>
        </a:p>
      </dgm:t>
    </dgm:pt>
    <dgm:pt modelId="{57D3FE3C-F18F-4618-9E45-803DDDB64C63}" type="pres">
      <dgm:prSet presAssocID="{F7390B7A-A9D3-4E57-8F04-D8D1887668BC}" presName="ParentText" presStyleLbl="revTx" presStyleIdx="4" presStyleCnt="6" custScaleX="112242">
        <dgm:presLayoutVars>
          <dgm:chMax val="0"/>
          <dgm:chPref val="0"/>
          <dgm:bulletEnabled val="1"/>
        </dgm:presLayoutVars>
      </dgm:prSet>
      <dgm:spPr>
        <a:prstGeom prst="rect">
          <a:avLst/>
        </a:prstGeom>
      </dgm:spPr>
      <dgm:t>
        <a:bodyPr/>
        <a:lstStyle/>
        <a:p>
          <a:endParaRPr lang="it-IT"/>
        </a:p>
      </dgm:t>
    </dgm:pt>
    <dgm:pt modelId="{45F6AAB8-AF79-4A74-BE67-3B89CAF32BD8}" type="pres">
      <dgm:prSet presAssocID="{F7390B7A-A9D3-4E57-8F04-D8D1887668BC}" presName="Triangle" presStyleLbl="alignNode1" presStyleIdx="9" presStyleCnt="11"/>
      <dgm:spPr>
        <a:xfrm>
          <a:off x="4940634" y="1041709"/>
          <a:ext cx="152569" cy="152569"/>
        </a:xfrm>
        <a:prstGeom prst="triangle">
          <a:avLst>
            <a:gd name="adj" fmla="val 10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endParaRPr lang="it-IT"/>
        </a:p>
      </dgm:t>
    </dgm:pt>
    <dgm:pt modelId="{D29DF73A-E755-42F5-97B7-FF61A794591C}" type="pres">
      <dgm:prSet presAssocID="{8C62DCFC-BBBD-40E8-A7CE-61A6D4247800}" presName="sibTrans" presStyleCnt="0"/>
      <dgm:spPr/>
    </dgm:pt>
    <dgm:pt modelId="{10F96D34-1268-4EB4-AEC9-C889FEE30296}" type="pres">
      <dgm:prSet presAssocID="{8C62DCFC-BBBD-40E8-A7CE-61A6D4247800}" presName="space" presStyleCnt="0"/>
      <dgm:spPr/>
    </dgm:pt>
    <dgm:pt modelId="{996C13D3-0226-4A8B-B938-65E349E70204}" type="pres">
      <dgm:prSet presAssocID="{0195B84B-9182-4D3E-A123-DF0079A2CA3B}" presName="composite" presStyleCnt="0"/>
      <dgm:spPr/>
    </dgm:pt>
    <dgm:pt modelId="{5C0078A1-91A2-414B-A1E7-2747F00F1F4E}" type="pres">
      <dgm:prSet presAssocID="{0195B84B-9182-4D3E-A123-DF0079A2CA3B}" presName="LShape" presStyleLbl="alignNode1" presStyleIdx="10" presStyleCnt="11"/>
      <dgm:spPr>
        <a:xfrm rot="5400000">
          <a:off x="5422875" y="862696"/>
          <a:ext cx="538272" cy="895672"/>
        </a:xfrm>
        <a:prstGeom prst="corner">
          <a:avLst>
            <a:gd name="adj1" fmla="val 16120"/>
            <a:gd name="adj2" fmla="val 16110"/>
          </a:avLst>
        </a:prstGeo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gm:spPr>
      <dgm:t>
        <a:bodyPr/>
        <a:lstStyle/>
        <a:p>
          <a:endParaRPr lang="it-IT"/>
        </a:p>
      </dgm:t>
    </dgm:pt>
    <dgm:pt modelId="{4289E6EA-F20A-4974-A5E4-BE02D99C4109}" type="pres">
      <dgm:prSet presAssocID="{0195B84B-9182-4D3E-A123-DF0079A2CA3B}" presName="ParentText" presStyleLbl="revTx" presStyleIdx="5" presStyleCnt="6">
        <dgm:presLayoutVars>
          <dgm:chMax val="0"/>
          <dgm:chPref val="0"/>
          <dgm:bulletEnabled val="1"/>
        </dgm:presLayoutVars>
      </dgm:prSet>
      <dgm:spPr>
        <a:prstGeom prst="rect">
          <a:avLst/>
        </a:prstGeom>
      </dgm:spPr>
      <dgm:t>
        <a:bodyPr/>
        <a:lstStyle/>
        <a:p>
          <a:endParaRPr lang="it-IT"/>
        </a:p>
      </dgm:t>
    </dgm:pt>
  </dgm:ptLst>
  <dgm:cxnLst>
    <dgm:cxn modelId="{5E456E78-420B-42AE-9101-A24D63C2E4C2}" srcId="{CE888FC7-AFDC-43F9-9EA7-DC16FD2326A5}" destId="{0195B84B-9182-4D3E-A123-DF0079A2CA3B}" srcOrd="5" destOrd="0" parTransId="{BF50F0E8-BA86-4C94-A1B6-F9C1FF6D73DB}" sibTransId="{63606F25-8198-4396-A39F-BA893952092B}"/>
    <dgm:cxn modelId="{94B73CE7-50DC-41BD-BA5A-0285A9832392}" type="presOf" srcId="{B00DBC25-373E-4DD7-856B-66044C7D898F}" destId="{CAC355D5-BD99-44F8-9E84-3312A6EC9A19}" srcOrd="0" destOrd="0" presId="urn:microsoft.com/office/officeart/2009/3/layout/StepUpProcess"/>
    <dgm:cxn modelId="{83FE5D8D-5DA2-4AA7-8B88-F864F8259AE7}" srcId="{CE888FC7-AFDC-43F9-9EA7-DC16FD2326A5}" destId="{B00DBC25-373E-4DD7-856B-66044C7D898F}" srcOrd="0" destOrd="0" parTransId="{DFE36549-F7FE-4C8E-BE7A-B12F964DBDB7}" sibTransId="{DA08486B-42E5-41B3-A90C-758395002E6C}"/>
    <dgm:cxn modelId="{AEB8BD81-5D92-4CAE-8E97-817F9A225498}" type="presOf" srcId="{F7390B7A-A9D3-4E57-8F04-D8D1887668BC}" destId="{57D3FE3C-F18F-4618-9E45-803DDDB64C63}" srcOrd="0" destOrd="0" presId="urn:microsoft.com/office/officeart/2009/3/layout/StepUpProcess"/>
    <dgm:cxn modelId="{D4C498C7-B871-43D3-8330-B2A554ACA316}" type="presOf" srcId="{4C76F510-402F-43A7-B556-BA3E6C0E918E}" destId="{E612F8ED-BC88-4E4C-BF66-A8036405FD18}" srcOrd="0" destOrd="0" presId="urn:microsoft.com/office/officeart/2009/3/layout/StepUpProcess"/>
    <dgm:cxn modelId="{36346CDC-85CB-4844-A02F-224CE4A3A43F}" type="presOf" srcId="{B01A3296-9CEB-4CA9-B92D-150234286824}" destId="{B63E5306-C7C5-44A7-8DF6-82E28EAC0B3A}" srcOrd="0" destOrd="0" presId="urn:microsoft.com/office/officeart/2009/3/layout/StepUpProcess"/>
    <dgm:cxn modelId="{8C1C704C-E738-4C3D-9CFD-40F2B4D59F1D}" srcId="{CE888FC7-AFDC-43F9-9EA7-DC16FD2326A5}" destId="{39BF442B-D0FE-41DA-B71E-0FE932391C6B}" srcOrd="1" destOrd="0" parTransId="{68B3C451-6B0D-429B-A4A4-99554F5E83C0}" sibTransId="{E16FE74F-F5F4-4C5E-97F7-7ED6265D0897}"/>
    <dgm:cxn modelId="{F6FE328F-6933-410B-81C0-E1AC97A6BA86}" srcId="{CE888FC7-AFDC-43F9-9EA7-DC16FD2326A5}" destId="{B01A3296-9CEB-4CA9-B92D-150234286824}" srcOrd="3" destOrd="0" parTransId="{480BF81B-73E6-4290-893F-ECB09AA7AA38}" sibTransId="{06656A85-9F21-4FCA-BC51-19573D0A40DA}"/>
    <dgm:cxn modelId="{02B883AF-7555-466D-A0D0-192DA5D11F16}" srcId="{CE888FC7-AFDC-43F9-9EA7-DC16FD2326A5}" destId="{4C76F510-402F-43A7-B556-BA3E6C0E918E}" srcOrd="2" destOrd="0" parTransId="{0A368E7F-A393-4D42-B8AC-14F17C58E165}" sibTransId="{ED232D7C-E79C-48A4-9EA8-B4DACDE64E3D}"/>
    <dgm:cxn modelId="{BFEB9A6A-F624-4D48-8FE9-BA18E9B3EB65}" type="presOf" srcId="{39BF442B-D0FE-41DA-B71E-0FE932391C6B}" destId="{1796F681-7A89-46AE-8E95-35B20F768815}" srcOrd="0" destOrd="0" presId="urn:microsoft.com/office/officeart/2009/3/layout/StepUpProcess"/>
    <dgm:cxn modelId="{B885764F-6FE0-46A0-9D04-BFC73A630EF5}" type="presOf" srcId="{CE888FC7-AFDC-43F9-9EA7-DC16FD2326A5}" destId="{7772A28C-8095-4027-AA4C-F29EC097B90E}" srcOrd="0" destOrd="0" presId="urn:microsoft.com/office/officeart/2009/3/layout/StepUpProcess"/>
    <dgm:cxn modelId="{B02C4754-9C30-451A-927C-D39C486F02BF}" srcId="{CE888FC7-AFDC-43F9-9EA7-DC16FD2326A5}" destId="{F7390B7A-A9D3-4E57-8F04-D8D1887668BC}" srcOrd="4" destOrd="0" parTransId="{1424BEED-866F-444F-904B-F84BA3912387}" sibTransId="{8C62DCFC-BBBD-40E8-A7CE-61A6D4247800}"/>
    <dgm:cxn modelId="{851B0C3B-3749-4F4A-B7BA-CBF7A3CA90FC}" type="presOf" srcId="{0195B84B-9182-4D3E-A123-DF0079A2CA3B}" destId="{4289E6EA-F20A-4974-A5E4-BE02D99C4109}" srcOrd="0" destOrd="0" presId="urn:microsoft.com/office/officeart/2009/3/layout/StepUpProcess"/>
    <dgm:cxn modelId="{9BE93607-0FE7-4CA1-851A-5809310CF62B}" type="presParOf" srcId="{7772A28C-8095-4027-AA4C-F29EC097B90E}" destId="{2EA682FC-0D20-4EAA-AD38-C3C786E463EA}" srcOrd="0" destOrd="0" presId="urn:microsoft.com/office/officeart/2009/3/layout/StepUpProcess"/>
    <dgm:cxn modelId="{7553EACE-D9CD-4D83-A441-AC433EED0C67}" type="presParOf" srcId="{2EA682FC-0D20-4EAA-AD38-C3C786E463EA}" destId="{807D27F7-0C5B-49FD-BFFA-FDA892EB98F8}" srcOrd="0" destOrd="0" presId="urn:microsoft.com/office/officeart/2009/3/layout/StepUpProcess"/>
    <dgm:cxn modelId="{367941BE-578B-42FB-9FF5-BB7404E485CC}" type="presParOf" srcId="{2EA682FC-0D20-4EAA-AD38-C3C786E463EA}" destId="{CAC355D5-BD99-44F8-9E84-3312A6EC9A19}" srcOrd="1" destOrd="0" presId="urn:microsoft.com/office/officeart/2009/3/layout/StepUpProcess"/>
    <dgm:cxn modelId="{2889E360-DA6C-45E6-9F11-CE3C3562CE42}" type="presParOf" srcId="{2EA682FC-0D20-4EAA-AD38-C3C786E463EA}" destId="{0A1F23B1-1A14-41EC-ABF9-34221619DDED}" srcOrd="2" destOrd="0" presId="urn:microsoft.com/office/officeart/2009/3/layout/StepUpProcess"/>
    <dgm:cxn modelId="{974DEA66-74AE-4B49-A2F2-305AC80390C1}" type="presParOf" srcId="{7772A28C-8095-4027-AA4C-F29EC097B90E}" destId="{61D87705-1E8E-4525-B235-D3A2777AD0AC}" srcOrd="1" destOrd="0" presId="urn:microsoft.com/office/officeart/2009/3/layout/StepUpProcess"/>
    <dgm:cxn modelId="{A772611A-E76C-4044-AAFD-B092943213A2}" type="presParOf" srcId="{61D87705-1E8E-4525-B235-D3A2777AD0AC}" destId="{38885881-5C1C-46A5-A7ED-75DB50B09137}" srcOrd="0" destOrd="0" presId="urn:microsoft.com/office/officeart/2009/3/layout/StepUpProcess"/>
    <dgm:cxn modelId="{6F3E2879-2F7F-42D1-88C1-292A233758AF}" type="presParOf" srcId="{7772A28C-8095-4027-AA4C-F29EC097B90E}" destId="{FCCF4F50-522E-4450-90BF-6707D0D22856}" srcOrd="2" destOrd="0" presId="urn:microsoft.com/office/officeart/2009/3/layout/StepUpProcess"/>
    <dgm:cxn modelId="{B09C96E0-E941-47CD-85BA-61AC71BB882F}" type="presParOf" srcId="{FCCF4F50-522E-4450-90BF-6707D0D22856}" destId="{EAF61B19-D675-4D01-A797-7CE21D6A0C26}" srcOrd="0" destOrd="0" presId="urn:microsoft.com/office/officeart/2009/3/layout/StepUpProcess"/>
    <dgm:cxn modelId="{E2F21B98-28A8-4D07-BED4-102877E8EB54}" type="presParOf" srcId="{FCCF4F50-522E-4450-90BF-6707D0D22856}" destId="{1796F681-7A89-46AE-8E95-35B20F768815}" srcOrd="1" destOrd="0" presId="urn:microsoft.com/office/officeart/2009/3/layout/StepUpProcess"/>
    <dgm:cxn modelId="{99B84FDE-A6DB-43DE-BB2D-752ABF996083}" type="presParOf" srcId="{FCCF4F50-522E-4450-90BF-6707D0D22856}" destId="{15473216-261B-4439-9913-2B98EC886DDA}" srcOrd="2" destOrd="0" presId="urn:microsoft.com/office/officeart/2009/3/layout/StepUpProcess"/>
    <dgm:cxn modelId="{ACA03C2B-864B-4AE9-BE35-AD2D1E141E4A}" type="presParOf" srcId="{7772A28C-8095-4027-AA4C-F29EC097B90E}" destId="{D75A8924-92FF-4552-8CFC-81A35E0D24E5}" srcOrd="3" destOrd="0" presId="urn:microsoft.com/office/officeart/2009/3/layout/StepUpProcess"/>
    <dgm:cxn modelId="{E57FCE07-FF50-4521-B808-EC1625DAC9EA}" type="presParOf" srcId="{D75A8924-92FF-4552-8CFC-81A35E0D24E5}" destId="{A454F3CA-3900-4CCE-AC29-219501F3B63F}" srcOrd="0" destOrd="0" presId="urn:microsoft.com/office/officeart/2009/3/layout/StepUpProcess"/>
    <dgm:cxn modelId="{33266925-C0C4-49B6-98B9-431754130B9A}" type="presParOf" srcId="{7772A28C-8095-4027-AA4C-F29EC097B90E}" destId="{3E79EDE7-6DE0-4F91-88C4-94E3D523255E}" srcOrd="4" destOrd="0" presId="urn:microsoft.com/office/officeart/2009/3/layout/StepUpProcess"/>
    <dgm:cxn modelId="{2CB3C4C0-3CCE-4352-B872-C6FB1F8ABBA3}" type="presParOf" srcId="{3E79EDE7-6DE0-4F91-88C4-94E3D523255E}" destId="{C86EEBE7-DB95-4093-9C8E-6960D2637DCE}" srcOrd="0" destOrd="0" presId="urn:microsoft.com/office/officeart/2009/3/layout/StepUpProcess"/>
    <dgm:cxn modelId="{C23BD29C-2631-4F30-B9ED-B7BD89E9799D}" type="presParOf" srcId="{3E79EDE7-6DE0-4F91-88C4-94E3D523255E}" destId="{E612F8ED-BC88-4E4C-BF66-A8036405FD18}" srcOrd="1" destOrd="0" presId="urn:microsoft.com/office/officeart/2009/3/layout/StepUpProcess"/>
    <dgm:cxn modelId="{08124867-58E6-44CA-8E7F-EB9406281084}" type="presParOf" srcId="{3E79EDE7-6DE0-4F91-88C4-94E3D523255E}" destId="{AD454327-522A-4599-BE46-8ECA2585F8A1}" srcOrd="2" destOrd="0" presId="urn:microsoft.com/office/officeart/2009/3/layout/StepUpProcess"/>
    <dgm:cxn modelId="{3B3D6847-01B9-4216-BF7F-D161405090A8}" type="presParOf" srcId="{7772A28C-8095-4027-AA4C-F29EC097B90E}" destId="{622CE13C-A64C-4F22-9415-B81B2603F14F}" srcOrd="5" destOrd="0" presId="urn:microsoft.com/office/officeart/2009/3/layout/StepUpProcess"/>
    <dgm:cxn modelId="{6273FD36-7AE0-4E42-88EA-34D095477ED9}" type="presParOf" srcId="{622CE13C-A64C-4F22-9415-B81B2603F14F}" destId="{5C3E0FD5-495A-4773-8581-6CA683442201}" srcOrd="0" destOrd="0" presId="urn:microsoft.com/office/officeart/2009/3/layout/StepUpProcess"/>
    <dgm:cxn modelId="{D5A16A3A-59DC-46C9-A545-65C9B3D6CD74}" type="presParOf" srcId="{7772A28C-8095-4027-AA4C-F29EC097B90E}" destId="{41603EBC-7205-4A15-AE31-1761D1AFA237}" srcOrd="6" destOrd="0" presId="urn:microsoft.com/office/officeart/2009/3/layout/StepUpProcess"/>
    <dgm:cxn modelId="{25E271E9-DD1B-4034-98E5-2819D77CA631}" type="presParOf" srcId="{41603EBC-7205-4A15-AE31-1761D1AFA237}" destId="{598ACA7C-7CF6-48C4-AA77-211237CEBB90}" srcOrd="0" destOrd="0" presId="urn:microsoft.com/office/officeart/2009/3/layout/StepUpProcess"/>
    <dgm:cxn modelId="{E531FD52-5350-40A6-ADAD-C80252810F29}" type="presParOf" srcId="{41603EBC-7205-4A15-AE31-1761D1AFA237}" destId="{B63E5306-C7C5-44A7-8DF6-82E28EAC0B3A}" srcOrd="1" destOrd="0" presId="urn:microsoft.com/office/officeart/2009/3/layout/StepUpProcess"/>
    <dgm:cxn modelId="{5CC32B1A-C63B-4928-99AF-211AF9A7CE02}" type="presParOf" srcId="{41603EBC-7205-4A15-AE31-1761D1AFA237}" destId="{C2726970-F3E6-4EE2-87EC-F24511E9A41F}" srcOrd="2" destOrd="0" presId="urn:microsoft.com/office/officeart/2009/3/layout/StepUpProcess"/>
    <dgm:cxn modelId="{C6FEA9BF-D04A-45EC-8DC0-7B545D59620C}" type="presParOf" srcId="{7772A28C-8095-4027-AA4C-F29EC097B90E}" destId="{A5FFEB23-C516-42DF-985C-36B321815171}" srcOrd="7" destOrd="0" presId="urn:microsoft.com/office/officeart/2009/3/layout/StepUpProcess"/>
    <dgm:cxn modelId="{724EA07A-F968-4D97-9D9E-03153F883ADF}" type="presParOf" srcId="{A5FFEB23-C516-42DF-985C-36B321815171}" destId="{386FE8E3-B01A-426D-B6D0-5BFB2F9C52F9}" srcOrd="0" destOrd="0" presId="urn:microsoft.com/office/officeart/2009/3/layout/StepUpProcess"/>
    <dgm:cxn modelId="{0722450B-6ED7-4FEE-8ED2-5167652CAE6C}" type="presParOf" srcId="{7772A28C-8095-4027-AA4C-F29EC097B90E}" destId="{3521AC7F-8FBC-4175-8732-95429C73428B}" srcOrd="8" destOrd="0" presId="urn:microsoft.com/office/officeart/2009/3/layout/StepUpProcess"/>
    <dgm:cxn modelId="{3E173F21-AC1A-4D86-89DC-1528B8074611}" type="presParOf" srcId="{3521AC7F-8FBC-4175-8732-95429C73428B}" destId="{9AB052F0-BBD0-4585-8731-1B568F902071}" srcOrd="0" destOrd="0" presId="urn:microsoft.com/office/officeart/2009/3/layout/StepUpProcess"/>
    <dgm:cxn modelId="{AEAB99BA-160B-4FA7-9A0C-CE6884C00262}" type="presParOf" srcId="{3521AC7F-8FBC-4175-8732-95429C73428B}" destId="{57D3FE3C-F18F-4618-9E45-803DDDB64C63}" srcOrd="1" destOrd="0" presId="urn:microsoft.com/office/officeart/2009/3/layout/StepUpProcess"/>
    <dgm:cxn modelId="{7E92EEE5-A50E-4F2C-ACC1-C7BF49936F8E}" type="presParOf" srcId="{3521AC7F-8FBC-4175-8732-95429C73428B}" destId="{45F6AAB8-AF79-4A74-BE67-3B89CAF32BD8}" srcOrd="2" destOrd="0" presId="urn:microsoft.com/office/officeart/2009/3/layout/StepUpProcess"/>
    <dgm:cxn modelId="{5E979AB5-0EA4-4536-A8C2-B49C70159694}" type="presParOf" srcId="{7772A28C-8095-4027-AA4C-F29EC097B90E}" destId="{D29DF73A-E755-42F5-97B7-FF61A794591C}" srcOrd="9" destOrd="0" presId="urn:microsoft.com/office/officeart/2009/3/layout/StepUpProcess"/>
    <dgm:cxn modelId="{E9B35FAC-9897-4519-B5A4-166A9C9F450B}" type="presParOf" srcId="{D29DF73A-E755-42F5-97B7-FF61A794591C}" destId="{10F96D34-1268-4EB4-AEC9-C889FEE30296}" srcOrd="0" destOrd="0" presId="urn:microsoft.com/office/officeart/2009/3/layout/StepUpProcess"/>
    <dgm:cxn modelId="{BAE31B7A-8960-4C3B-AA0F-D9B7C2C72E6E}" type="presParOf" srcId="{7772A28C-8095-4027-AA4C-F29EC097B90E}" destId="{996C13D3-0226-4A8B-B938-65E349E70204}" srcOrd="10" destOrd="0" presId="urn:microsoft.com/office/officeart/2009/3/layout/StepUpProcess"/>
    <dgm:cxn modelId="{E8C7EC7D-FCD3-4F23-AEF0-A0773B683C70}" type="presParOf" srcId="{996C13D3-0226-4A8B-B938-65E349E70204}" destId="{5C0078A1-91A2-414B-A1E7-2747F00F1F4E}" srcOrd="0" destOrd="0" presId="urn:microsoft.com/office/officeart/2009/3/layout/StepUpProcess"/>
    <dgm:cxn modelId="{9EC382E9-E11F-4D63-A50D-4D0DE4CBB449}" type="presParOf" srcId="{996C13D3-0226-4A8B-B938-65E349E70204}" destId="{4289E6EA-F20A-4974-A5E4-BE02D99C4109}" srcOrd="1" destOrd="0" presId="urn:microsoft.com/office/officeart/2009/3/layout/StepUpProcess"/>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4A7EF59-063F-42BD-8F28-6D8DBED1887E}">
      <dsp:nvSpPr>
        <dsp:cNvPr id="0" name=""/>
        <dsp:cNvSpPr/>
      </dsp:nvSpPr>
      <dsp:spPr>
        <a:xfrm>
          <a:off x="852939" y="515"/>
          <a:ext cx="1696322" cy="1696322"/>
        </a:xfrm>
        <a:prstGeom prst="ellipse">
          <a:avLst/>
        </a:prstGeom>
        <a:gradFill rotWithShape="0">
          <a:gsLst>
            <a:gs pos="0">
              <a:srgbClr val="FFC000">
                <a:hueOff val="0"/>
                <a:satOff val="0"/>
                <a:lumOff val="0"/>
                <a:alphaOff val="0"/>
                <a:satMod val="103000"/>
                <a:lumMod val="102000"/>
                <a:tint val="94000"/>
              </a:srgbClr>
            </a:gs>
            <a:gs pos="50000">
              <a:srgbClr val="FFC000">
                <a:hueOff val="0"/>
                <a:satOff val="0"/>
                <a:lumOff val="0"/>
                <a:alphaOff val="0"/>
                <a:satMod val="110000"/>
                <a:lumMod val="100000"/>
                <a:shade val="100000"/>
              </a:srgbClr>
            </a:gs>
            <a:gs pos="100000">
              <a:srgbClr val="FFC000">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tx1"/>
        </a:fontRef>
      </dsp:style>
      <dsp:txBody>
        <a:bodyPr spcFirstLastPara="0" vert="horz" wrap="square" lIns="93354" tIns="12700" rIns="93354" bIns="12700" numCol="1" spcCol="1270" anchor="ctr" anchorCtr="0">
          <a:noAutofit/>
        </a:bodyPr>
        <a:lstStyle/>
        <a:p>
          <a:pPr lvl="0" algn="ctr" defTabSz="444500">
            <a:lnSpc>
              <a:spcPct val="90000"/>
            </a:lnSpc>
            <a:spcBef>
              <a:spcPct val="0"/>
            </a:spcBef>
            <a:spcAft>
              <a:spcPct val="35000"/>
            </a:spcAft>
          </a:pPr>
          <a:r>
            <a:rPr lang="en-US" sz="1000" b="1" kern="1200" cap="all" baseline="0">
              <a:solidFill>
                <a:sysClr val="windowText" lastClr="000000"/>
              </a:solidFill>
              <a:latin typeface="Calibri" panose="020F0502020204030204"/>
              <a:ea typeface="+mn-ea"/>
              <a:cs typeface="+mn-cs"/>
            </a:rPr>
            <a:t>Processi Emotivi</a:t>
          </a:r>
        </a:p>
        <a:p>
          <a:pPr lvl="0" algn="ctr" defTabSz="444500">
            <a:lnSpc>
              <a:spcPct val="90000"/>
            </a:lnSpc>
            <a:spcBef>
              <a:spcPct val="0"/>
            </a:spcBef>
            <a:spcAft>
              <a:spcPct val="35000"/>
            </a:spcAft>
          </a:pPr>
          <a:r>
            <a:rPr lang="en-US" sz="1000" kern="1200">
              <a:solidFill>
                <a:sysClr val="windowText" lastClr="000000"/>
              </a:solidFill>
              <a:latin typeface="Calibri" panose="020F0502020204030204"/>
              <a:ea typeface="+mn-ea"/>
              <a:cs typeface="+mn-cs"/>
            </a:rPr>
            <a:t>(fantasia emotiva nel gioco, piacere nelle sfide, coinvolgimento nelle attività e tolleranza </a:t>
          </a:r>
          <a:endParaRPr lang="it-IT" sz="1000" kern="1200">
            <a:solidFill>
              <a:sysClr val="windowText" lastClr="000000"/>
            </a:solidFill>
            <a:latin typeface="Calibri" panose="020F0502020204030204"/>
            <a:ea typeface="+mn-ea"/>
            <a:cs typeface="+mn-cs"/>
          </a:endParaRPr>
        </a:p>
      </dsp:txBody>
      <dsp:txXfrm>
        <a:off x="1101360" y="248936"/>
        <a:ext cx="1199480" cy="1199480"/>
      </dsp:txXfrm>
    </dsp:sp>
    <dsp:sp modelId="{C6933650-475C-4EFF-B594-9570482A7FBC}">
      <dsp:nvSpPr>
        <dsp:cNvPr id="0" name=""/>
        <dsp:cNvSpPr/>
      </dsp:nvSpPr>
      <dsp:spPr>
        <a:xfrm>
          <a:off x="2209998" y="515"/>
          <a:ext cx="1696322" cy="1696322"/>
        </a:xfrm>
        <a:prstGeom prst="ellipse">
          <a:avLst/>
        </a:prstGeom>
        <a:gradFill rotWithShape="0">
          <a:gsLst>
            <a:gs pos="0">
              <a:srgbClr val="FFC000">
                <a:hueOff val="5197846"/>
                <a:satOff val="-23984"/>
                <a:lumOff val="883"/>
                <a:alphaOff val="0"/>
                <a:satMod val="103000"/>
                <a:lumMod val="102000"/>
                <a:tint val="94000"/>
              </a:srgbClr>
            </a:gs>
            <a:gs pos="50000">
              <a:srgbClr val="FFC000">
                <a:hueOff val="5197846"/>
                <a:satOff val="-23984"/>
                <a:lumOff val="883"/>
                <a:alphaOff val="0"/>
                <a:satMod val="110000"/>
                <a:lumMod val="100000"/>
                <a:shade val="100000"/>
              </a:srgbClr>
            </a:gs>
            <a:gs pos="100000">
              <a:srgbClr val="FFC000">
                <a:hueOff val="5197846"/>
                <a:satOff val="-23984"/>
                <a:lumOff val="883"/>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tx1"/>
        </a:fontRef>
      </dsp:style>
      <dsp:txBody>
        <a:bodyPr spcFirstLastPara="0" vert="horz" wrap="square" lIns="93354" tIns="12700" rIns="93354" bIns="12700" numCol="1" spcCol="1270" anchor="ctr" anchorCtr="0">
          <a:noAutofit/>
        </a:bodyPr>
        <a:lstStyle/>
        <a:p>
          <a:pPr lvl="0" algn="ctr" defTabSz="444500">
            <a:lnSpc>
              <a:spcPct val="90000"/>
            </a:lnSpc>
            <a:spcBef>
              <a:spcPct val="0"/>
            </a:spcBef>
            <a:spcAft>
              <a:spcPct val="35000"/>
            </a:spcAft>
          </a:pPr>
          <a:r>
            <a:rPr lang="en-US" sz="1000" b="1" kern="1200" cap="all" baseline="0">
              <a:solidFill>
                <a:sysClr val="windowText" lastClr="000000"/>
              </a:solidFill>
              <a:latin typeface="Calibri" panose="020F0502020204030204"/>
              <a:ea typeface="+mn-ea"/>
              <a:cs typeface="+mn-cs"/>
            </a:rPr>
            <a:t>tratti della personalita'</a:t>
          </a:r>
        </a:p>
        <a:p>
          <a:pPr lvl="0" algn="ctr" defTabSz="444500">
            <a:lnSpc>
              <a:spcPct val="90000"/>
            </a:lnSpc>
            <a:spcBef>
              <a:spcPct val="0"/>
            </a:spcBef>
            <a:spcAft>
              <a:spcPct val="35000"/>
            </a:spcAft>
          </a:pPr>
          <a:r>
            <a:rPr lang="en-US" sz="1000" kern="1200">
              <a:solidFill>
                <a:sysClr val="windowText" lastClr="000000"/>
              </a:solidFill>
              <a:latin typeface="Calibri" panose="020F0502020204030204"/>
              <a:ea typeface="+mn-ea"/>
              <a:cs typeface="+mn-cs"/>
            </a:rPr>
            <a:t>(autostima, tollerare le ambiguità, curiosità e motivazione)</a:t>
          </a:r>
          <a:endParaRPr lang="it-IT" sz="1000" kern="1200">
            <a:solidFill>
              <a:sysClr val="windowText" lastClr="000000"/>
            </a:solidFill>
            <a:latin typeface="Calibri" panose="020F0502020204030204"/>
            <a:ea typeface="+mn-ea"/>
            <a:cs typeface="+mn-cs"/>
          </a:endParaRPr>
        </a:p>
      </dsp:txBody>
      <dsp:txXfrm>
        <a:off x="2458419" y="248936"/>
        <a:ext cx="1199480" cy="1199480"/>
      </dsp:txXfrm>
    </dsp:sp>
    <dsp:sp modelId="{0992076E-0559-470F-BC33-0B5F38B1FE21}">
      <dsp:nvSpPr>
        <dsp:cNvPr id="0" name=""/>
        <dsp:cNvSpPr/>
      </dsp:nvSpPr>
      <dsp:spPr>
        <a:xfrm>
          <a:off x="3567056" y="515"/>
          <a:ext cx="1696322" cy="1696322"/>
        </a:xfrm>
        <a:prstGeom prst="ellipse">
          <a:avLst/>
        </a:prstGeom>
        <a:gradFill rotWithShape="0">
          <a:gsLst>
            <a:gs pos="0">
              <a:srgbClr val="FFC000">
                <a:hueOff val="10395692"/>
                <a:satOff val="-47968"/>
                <a:lumOff val="1765"/>
                <a:alphaOff val="0"/>
                <a:satMod val="103000"/>
                <a:lumMod val="102000"/>
                <a:tint val="94000"/>
              </a:srgbClr>
            </a:gs>
            <a:gs pos="50000">
              <a:srgbClr val="FFC000">
                <a:hueOff val="10395692"/>
                <a:satOff val="-47968"/>
                <a:lumOff val="1765"/>
                <a:alphaOff val="0"/>
                <a:satMod val="110000"/>
                <a:lumMod val="100000"/>
                <a:shade val="100000"/>
              </a:srgbClr>
            </a:gs>
            <a:gs pos="100000">
              <a:srgbClr val="FFC000">
                <a:hueOff val="10395692"/>
                <a:satOff val="-47968"/>
                <a:lumOff val="1765"/>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tx1"/>
        </a:fontRef>
      </dsp:style>
      <dsp:txBody>
        <a:bodyPr spcFirstLastPara="0" vert="horz" wrap="square" lIns="93354" tIns="12700" rIns="93354" bIns="12700" numCol="1" spcCol="1270" anchor="ctr" anchorCtr="0">
          <a:noAutofit/>
        </a:bodyPr>
        <a:lstStyle/>
        <a:p>
          <a:pPr lvl="0" algn="ctr" defTabSz="444500">
            <a:lnSpc>
              <a:spcPct val="90000"/>
            </a:lnSpc>
            <a:spcBef>
              <a:spcPct val="0"/>
            </a:spcBef>
            <a:spcAft>
              <a:spcPct val="35000"/>
            </a:spcAft>
          </a:pPr>
          <a:r>
            <a:rPr lang="en-US" sz="1000" b="1" kern="1200" cap="all" baseline="0">
              <a:solidFill>
                <a:sysClr val="window" lastClr="FFFFFF"/>
              </a:solidFill>
              <a:latin typeface="Calibri" panose="020F0502020204030204"/>
              <a:ea typeface="+mn-ea"/>
              <a:cs typeface="+mn-cs"/>
            </a:rPr>
            <a:t>Abilita' cognitive</a:t>
          </a:r>
        </a:p>
        <a:p>
          <a:pPr lvl="0" algn="ctr" defTabSz="444500">
            <a:lnSpc>
              <a:spcPct val="90000"/>
            </a:lnSpc>
            <a:spcBef>
              <a:spcPct val="0"/>
            </a:spcBef>
            <a:spcAft>
              <a:spcPct val="35000"/>
            </a:spcAft>
          </a:pPr>
          <a:r>
            <a:rPr lang="en-US" sz="1000" b="1" kern="1200" cap="all" baseline="0">
              <a:solidFill>
                <a:sysClr val="window" lastClr="FFFFFF"/>
              </a:solidFill>
              <a:latin typeface="Calibri" panose="020F0502020204030204"/>
              <a:ea typeface="+mn-ea"/>
              <a:cs typeface="+mn-cs"/>
            </a:rPr>
            <a:t>(</a:t>
          </a:r>
          <a:r>
            <a:rPr lang="en-US" sz="1000" kern="1200">
              <a:solidFill>
                <a:sysClr val="window" lastClr="FFFFFF"/>
              </a:solidFill>
              <a:latin typeface="Calibri" panose="020F0502020204030204"/>
              <a:ea typeface="+mn-ea"/>
              <a:cs typeface="+mn-cs"/>
            </a:rPr>
            <a:t>pensiero divergente, capacità di "trasformare" il pensiero, sensibilità ai problemi, ampiezza di conoscenza e giudizio)</a:t>
          </a:r>
          <a:endParaRPr lang="it-IT" sz="1000" kern="1200">
            <a:solidFill>
              <a:sysClr val="window" lastClr="FFFFFF"/>
            </a:solidFill>
            <a:latin typeface="Calibri" panose="020F0502020204030204"/>
            <a:ea typeface="+mn-ea"/>
            <a:cs typeface="+mn-cs"/>
          </a:endParaRPr>
        </a:p>
      </dsp:txBody>
      <dsp:txXfrm>
        <a:off x="3815477" y="248936"/>
        <a:ext cx="1199480" cy="119948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7942A33-C7E8-4B83-A5FB-01C9F90DC447}">
      <dsp:nvSpPr>
        <dsp:cNvPr id="0" name=""/>
        <dsp:cNvSpPr/>
      </dsp:nvSpPr>
      <dsp:spPr>
        <a:xfrm>
          <a:off x="0" y="0"/>
          <a:ext cx="1205507" cy="1924049"/>
        </a:xfrm>
        <a:prstGeom prst="roundRect">
          <a:avLst>
            <a:gd name="adj" fmla="val 10000"/>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2456" tIns="92456" rIns="92456" bIns="92456" numCol="1" spcCol="1270" anchor="ctr" anchorCtr="0">
          <a:noAutofit/>
        </a:bodyPr>
        <a:lstStyle/>
        <a:p>
          <a:pPr lvl="0" algn="ctr" defTabSz="577850">
            <a:lnSpc>
              <a:spcPct val="90000"/>
            </a:lnSpc>
            <a:spcBef>
              <a:spcPct val="0"/>
            </a:spcBef>
            <a:spcAft>
              <a:spcPct val="35000"/>
            </a:spcAft>
          </a:pPr>
          <a:r>
            <a:rPr lang="en-GB" sz="1300" b="1" kern="1200">
              <a:solidFill>
                <a:sysClr val="windowText" lastClr="000000"/>
              </a:solidFill>
              <a:latin typeface="Calibri"/>
              <a:ea typeface="+mn-ea"/>
              <a:cs typeface="+mn-cs"/>
            </a:rPr>
            <a:t>risolvere problemi</a:t>
          </a:r>
        </a:p>
      </dsp:txBody>
      <dsp:txXfrm>
        <a:off x="0" y="769619"/>
        <a:ext cx="1205507" cy="769619"/>
      </dsp:txXfrm>
    </dsp:sp>
    <dsp:sp modelId="{403EEB2A-90D9-4C16-9CBA-5AA8FCB876A6}">
      <dsp:nvSpPr>
        <dsp:cNvPr id="0" name=""/>
        <dsp:cNvSpPr/>
      </dsp:nvSpPr>
      <dsp:spPr>
        <a:xfrm>
          <a:off x="282399" y="115442"/>
          <a:ext cx="640708" cy="640708"/>
        </a:xfrm>
        <a:prstGeom prst="ellipse">
          <a:avLst/>
        </a:prstGeom>
        <a:blipFill rotWithShape="1">
          <a:blip xmlns:r="http://schemas.openxmlformats.org/officeDocument/2006/relationships" r:embed="rId1" cstate="print">
            <a:extLst>
              <a:ext uri="{28A0092B-C50C-407E-A947-70E740481C1C}">
                <a14:useLocalDpi xmlns:a14="http://schemas.microsoft.com/office/drawing/2010/main" val="0"/>
              </a:ext>
            </a:extLst>
          </a:blip>
          <a:srcRect/>
          <a:stretch>
            <a:fillRect l="-40000" r="-40000"/>
          </a:stretch>
        </a:blip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dsp:style>
    </dsp:sp>
    <dsp:sp modelId="{3C5A7011-FE28-4A2F-B3B9-1AAAFC3D654F}">
      <dsp:nvSpPr>
        <dsp:cNvPr id="0" name=""/>
        <dsp:cNvSpPr/>
      </dsp:nvSpPr>
      <dsp:spPr>
        <a:xfrm>
          <a:off x="1241672" y="0"/>
          <a:ext cx="1205507" cy="1924049"/>
        </a:xfrm>
        <a:prstGeom prst="roundRect">
          <a:avLst>
            <a:gd name="adj" fmla="val 10000"/>
          </a:avLst>
        </a:prstGeom>
        <a:solidFill>
          <a:srgbClr val="FFC000">
            <a:hueOff val="2598923"/>
            <a:satOff val="-11992"/>
            <a:lumOff val="441"/>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2456" tIns="92456" rIns="92456" bIns="92456" numCol="1" spcCol="1270" anchor="ctr" anchorCtr="0">
          <a:noAutofit/>
        </a:bodyPr>
        <a:lstStyle/>
        <a:p>
          <a:pPr lvl="0" algn="ctr" defTabSz="577850">
            <a:lnSpc>
              <a:spcPct val="90000"/>
            </a:lnSpc>
            <a:spcBef>
              <a:spcPct val="0"/>
            </a:spcBef>
            <a:spcAft>
              <a:spcPct val="35000"/>
            </a:spcAft>
          </a:pPr>
          <a:r>
            <a:rPr lang="en-GB" sz="1300" b="1" kern="1200">
              <a:solidFill>
                <a:sysClr val="windowText" lastClr="000000"/>
              </a:solidFill>
              <a:latin typeface="Calibri"/>
              <a:ea typeface="+mn-ea"/>
              <a:cs typeface="+mn-cs"/>
            </a:rPr>
            <a:t>trovare soluzioni innovative</a:t>
          </a:r>
        </a:p>
      </dsp:txBody>
      <dsp:txXfrm>
        <a:off x="1241672" y="769619"/>
        <a:ext cx="1205507" cy="769619"/>
      </dsp:txXfrm>
    </dsp:sp>
    <dsp:sp modelId="{3F1DE90A-B311-4248-B761-D8819EC1C13C}">
      <dsp:nvSpPr>
        <dsp:cNvPr id="0" name=""/>
        <dsp:cNvSpPr/>
      </dsp:nvSpPr>
      <dsp:spPr>
        <a:xfrm>
          <a:off x="1524072" y="115442"/>
          <a:ext cx="640708" cy="640708"/>
        </a:xfrm>
        <a:prstGeom prst="ellipse">
          <a:avLst/>
        </a:prstGeom>
        <a:blipFill rotWithShape="1">
          <a:blip xmlns:r="http://schemas.openxmlformats.org/officeDocument/2006/relationships" r:embed="rId2" cstate="print">
            <a:extLst>
              <a:ext uri="{28A0092B-C50C-407E-A947-70E740481C1C}">
                <a14:useLocalDpi xmlns:a14="http://schemas.microsoft.com/office/drawing/2010/main" val="0"/>
              </a:ext>
            </a:extLst>
          </a:blip>
          <a:srcRect/>
          <a:stretch>
            <a:fillRect l="-25000" r="-25000"/>
          </a:stretch>
        </a:blip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dsp:style>
    </dsp:sp>
    <dsp:sp modelId="{82B38DE2-46D0-409B-8E41-6DF651ECED6F}">
      <dsp:nvSpPr>
        <dsp:cNvPr id="0" name=""/>
        <dsp:cNvSpPr/>
      </dsp:nvSpPr>
      <dsp:spPr>
        <a:xfrm>
          <a:off x="2483345" y="0"/>
          <a:ext cx="1205507" cy="1924049"/>
        </a:xfrm>
        <a:prstGeom prst="roundRect">
          <a:avLst>
            <a:gd name="adj" fmla="val 10000"/>
          </a:avLst>
        </a:prstGeom>
        <a:solidFill>
          <a:srgbClr val="FFC000">
            <a:hueOff val="5197847"/>
            <a:satOff val="-23984"/>
            <a:lumOff val="883"/>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2456" tIns="92456" rIns="92456" bIns="92456" numCol="1" spcCol="1270" anchor="ctr" anchorCtr="0">
          <a:noAutofit/>
        </a:bodyPr>
        <a:lstStyle/>
        <a:p>
          <a:pPr lvl="0" algn="ctr" defTabSz="577850">
            <a:lnSpc>
              <a:spcPct val="90000"/>
            </a:lnSpc>
            <a:spcBef>
              <a:spcPct val="0"/>
            </a:spcBef>
            <a:spcAft>
              <a:spcPct val="35000"/>
            </a:spcAft>
          </a:pPr>
          <a:r>
            <a:rPr lang="en-GB" sz="1300" b="1" kern="1200">
              <a:solidFill>
                <a:sysClr val="windowText" lastClr="000000"/>
              </a:solidFill>
              <a:latin typeface="Calibri"/>
              <a:ea typeface="+mn-ea"/>
              <a:cs typeface="+mn-cs"/>
            </a:rPr>
            <a:t>migliorare le capacità decisionali</a:t>
          </a:r>
        </a:p>
      </dsp:txBody>
      <dsp:txXfrm>
        <a:off x="2483345" y="769619"/>
        <a:ext cx="1205507" cy="769619"/>
      </dsp:txXfrm>
    </dsp:sp>
    <dsp:sp modelId="{120E15B7-759E-4170-904A-162E156C4D48}">
      <dsp:nvSpPr>
        <dsp:cNvPr id="0" name=""/>
        <dsp:cNvSpPr/>
      </dsp:nvSpPr>
      <dsp:spPr>
        <a:xfrm>
          <a:off x="2765745" y="115442"/>
          <a:ext cx="640708" cy="640708"/>
        </a:xfrm>
        <a:prstGeom prst="ellipse">
          <a:avLst/>
        </a:prstGeom>
        <a:blipFill rotWithShape="1">
          <a:blip xmlns:r="http://schemas.openxmlformats.org/officeDocument/2006/relationships" r:embed="rId3" cstate="print">
            <a:extLst>
              <a:ext uri="{28A0092B-C50C-407E-A947-70E740481C1C}">
                <a14:useLocalDpi xmlns:a14="http://schemas.microsoft.com/office/drawing/2010/main" val="0"/>
              </a:ext>
            </a:extLst>
          </a:blip>
          <a:srcRect/>
          <a:stretch>
            <a:fillRect l="-3000" r="-3000"/>
          </a:stretch>
        </a:blip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dsp:style>
    </dsp:sp>
    <dsp:sp modelId="{00B54316-6574-425B-B665-4C4E52E53726}">
      <dsp:nvSpPr>
        <dsp:cNvPr id="0" name=""/>
        <dsp:cNvSpPr/>
      </dsp:nvSpPr>
      <dsp:spPr>
        <a:xfrm>
          <a:off x="3725018" y="0"/>
          <a:ext cx="1205507" cy="1924049"/>
        </a:xfrm>
        <a:prstGeom prst="roundRect">
          <a:avLst>
            <a:gd name="adj" fmla="val 10000"/>
          </a:avLst>
        </a:prstGeom>
        <a:solidFill>
          <a:srgbClr val="FFC000">
            <a:hueOff val="7796770"/>
            <a:satOff val="-35976"/>
            <a:lumOff val="1324"/>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2456" tIns="92456" rIns="92456" bIns="92456" numCol="1" spcCol="1270" anchor="ctr" anchorCtr="0">
          <a:noAutofit/>
        </a:bodyPr>
        <a:lstStyle/>
        <a:p>
          <a:pPr lvl="0" algn="ctr" defTabSz="577850">
            <a:lnSpc>
              <a:spcPct val="90000"/>
            </a:lnSpc>
            <a:spcBef>
              <a:spcPct val="0"/>
            </a:spcBef>
            <a:spcAft>
              <a:spcPct val="35000"/>
            </a:spcAft>
          </a:pPr>
          <a:r>
            <a:rPr lang="en-GB" sz="1300" b="1" kern="1200">
              <a:solidFill>
                <a:sysClr val="windowText" lastClr="000000"/>
              </a:solidFill>
              <a:latin typeface="Calibri"/>
              <a:ea typeface="+mn-ea"/>
              <a:cs typeface="+mn-cs"/>
            </a:rPr>
            <a:t>vedere le cose da diverse prospettive</a:t>
          </a:r>
        </a:p>
      </dsp:txBody>
      <dsp:txXfrm>
        <a:off x="3725018" y="769619"/>
        <a:ext cx="1205507" cy="769619"/>
      </dsp:txXfrm>
    </dsp:sp>
    <dsp:sp modelId="{36EFC53B-01F1-4078-AC15-4B7F9BE7DA1A}">
      <dsp:nvSpPr>
        <dsp:cNvPr id="0" name=""/>
        <dsp:cNvSpPr/>
      </dsp:nvSpPr>
      <dsp:spPr>
        <a:xfrm>
          <a:off x="4007418" y="115442"/>
          <a:ext cx="640708" cy="640708"/>
        </a:xfrm>
        <a:prstGeom prst="ellipse">
          <a:avLst/>
        </a:prstGeom>
        <a:blipFill rotWithShape="1">
          <a:blip xmlns:r="http://schemas.openxmlformats.org/officeDocument/2006/relationships" r:embed="rId4">
            <a:extLst>
              <a:ext uri="{28A0092B-C50C-407E-A947-70E740481C1C}">
                <a14:useLocalDpi xmlns:a14="http://schemas.microsoft.com/office/drawing/2010/main" val="0"/>
              </a:ext>
            </a:extLst>
          </a:blip>
          <a:srcRect/>
          <a:stretch>
            <a:fillRect l="-39000" r="-39000"/>
          </a:stretch>
        </a:blip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dsp:style>
    </dsp:sp>
    <dsp:sp modelId="{71D89FC8-B29D-4ACC-8BB4-D2D67CE5226C}">
      <dsp:nvSpPr>
        <dsp:cNvPr id="0" name=""/>
        <dsp:cNvSpPr/>
      </dsp:nvSpPr>
      <dsp:spPr>
        <a:xfrm>
          <a:off x="4966691" y="0"/>
          <a:ext cx="1205507" cy="1924049"/>
        </a:xfrm>
        <a:prstGeom prst="roundRect">
          <a:avLst>
            <a:gd name="adj" fmla="val 10000"/>
          </a:avLst>
        </a:prstGeom>
        <a:solidFill>
          <a:srgbClr val="FFC000">
            <a:hueOff val="10395693"/>
            <a:satOff val="-47968"/>
            <a:lumOff val="1765"/>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92456" tIns="92456" rIns="92456" bIns="92456" numCol="1" spcCol="1270" anchor="ctr" anchorCtr="0">
          <a:noAutofit/>
        </a:bodyPr>
        <a:lstStyle/>
        <a:p>
          <a:pPr lvl="0" algn="ctr" defTabSz="577850">
            <a:lnSpc>
              <a:spcPct val="90000"/>
            </a:lnSpc>
            <a:spcBef>
              <a:spcPct val="0"/>
            </a:spcBef>
            <a:spcAft>
              <a:spcPct val="35000"/>
            </a:spcAft>
          </a:pPr>
          <a:r>
            <a:rPr lang="en-GB" sz="1300" b="1" kern="1200">
              <a:solidFill>
                <a:sysClr val="windowText" lastClr="000000"/>
              </a:solidFill>
              <a:latin typeface="Calibri"/>
              <a:ea typeface="+mn-ea"/>
              <a:cs typeface="+mn-cs"/>
            </a:rPr>
            <a:t>pensare fuori dagli schemi</a:t>
          </a:r>
        </a:p>
      </dsp:txBody>
      <dsp:txXfrm>
        <a:off x="4966691" y="769619"/>
        <a:ext cx="1205507" cy="769619"/>
      </dsp:txXfrm>
    </dsp:sp>
    <dsp:sp modelId="{34C09F1D-2B88-4C00-8CA9-60252D499EB7}">
      <dsp:nvSpPr>
        <dsp:cNvPr id="0" name=""/>
        <dsp:cNvSpPr/>
      </dsp:nvSpPr>
      <dsp:spPr>
        <a:xfrm>
          <a:off x="5249091" y="115442"/>
          <a:ext cx="640708" cy="640708"/>
        </a:xfrm>
        <a:prstGeom prst="ellipse">
          <a:avLst/>
        </a:prstGeom>
        <a:blipFill rotWithShape="1">
          <a:blip xmlns:r="http://schemas.openxmlformats.org/officeDocument/2006/relationships" r:embed="rId5" cstate="print">
            <a:extLst>
              <a:ext uri="{28A0092B-C50C-407E-A947-70E740481C1C}">
                <a14:useLocalDpi xmlns:a14="http://schemas.microsoft.com/office/drawing/2010/main" val="0"/>
              </a:ext>
            </a:extLst>
          </a:blip>
          <a:srcRect/>
          <a:stretch>
            <a:fillRect l="-26000" r="-26000"/>
          </a:stretch>
        </a:blip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dsp:style>
    </dsp:sp>
    <dsp:sp modelId="{A52CC8DF-4C10-41F6-883B-28C882299FA1}">
      <dsp:nvSpPr>
        <dsp:cNvPr id="0" name=""/>
        <dsp:cNvSpPr/>
      </dsp:nvSpPr>
      <dsp:spPr>
        <a:xfrm>
          <a:off x="246887" y="1539239"/>
          <a:ext cx="5678423" cy="288607"/>
        </a:xfrm>
        <a:prstGeom prst="leftRightArrow">
          <a:avLst/>
        </a:prstGeom>
        <a:solidFill>
          <a:srgbClr val="4472C4">
            <a:lumMod val="75000"/>
          </a:srgbClr>
        </a:solidFill>
        <a:ln w="12700" cap="flat" cmpd="sng" algn="ctr">
          <a:no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BDBFDC8-58C3-4842-89AB-7E9032442216}">
      <dsp:nvSpPr>
        <dsp:cNvPr id="0" name=""/>
        <dsp:cNvSpPr/>
      </dsp:nvSpPr>
      <dsp:spPr>
        <a:xfrm>
          <a:off x="516315" y="1092"/>
          <a:ext cx="559047" cy="559047"/>
        </a:xfrm>
        <a:prstGeom prst="chord">
          <a:avLst>
            <a:gd name="adj1" fmla="val 4800000"/>
            <a:gd name="adj2" fmla="val 16800000"/>
          </a:avLst>
        </a:prstGeom>
        <a:solidFill>
          <a:srgbClr val="FFC000">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53CEC410-E445-4375-851E-C6351AD73124}">
      <dsp:nvSpPr>
        <dsp:cNvPr id="0" name=""/>
        <dsp:cNvSpPr/>
      </dsp:nvSpPr>
      <dsp:spPr>
        <a:xfrm>
          <a:off x="572220" y="56997"/>
          <a:ext cx="447237" cy="447237"/>
        </a:xfrm>
        <a:prstGeom prst="pie">
          <a:avLst>
            <a:gd name="adj1" fmla="val 12600000"/>
            <a:gd name="adj2" fmla="val 16200000"/>
          </a:avLst>
        </a:prstGeom>
        <a:solidFill>
          <a:srgbClr val="FFC000">
            <a:hueOff val="0"/>
            <a:satOff val="0"/>
            <a:lumOff val="0"/>
            <a:alphaOff val="0"/>
          </a:srgbClr>
        </a:solidFill>
        <a:ln w="12700" cap="flat" cmpd="sng" algn="ctr">
          <a:solidFill>
            <a:srgbClr val="FFC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0D1C82B-EB14-4BC8-9BFF-F14B93B58AE9}">
      <dsp:nvSpPr>
        <dsp:cNvPr id="0" name=""/>
        <dsp:cNvSpPr/>
      </dsp:nvSpPr>
      <dsp:spPr>
        <a:xfrm rot="16200000">
          <a:off x="-126588" y="1258949"/>
          <a:ext cx="1621237" cy="33542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it-IT" sz="1100" b="1" kern="1200">
              <a:solidFill>
                <a:sysClr val="windowText" lastClr="000000">
                  <a:hueOff val="0"/>
                  <a:satOff val="0"/>
                  <a:lumOff val="0"/>
                  <a:alphaOff val="0"/>
                </a:sysClr>
              </a:solidFill>
              <a:latin typeface="Calibri"/>
              <a:ea typeface="+mn-ea"/>
              <a:cs typeface="+mn-cs"/>
            </a:rPr>
            <a:t>Pensiero creativo</a:t>
          </a:r>
        </a:p>
      </dsp:txBody>
      <dsp:txXfrm>
        <a:off x="-126588" y="1258949"/>
        <a:ext cx="1621237" cy="335428"/>
      </dsp:txXfrm>
    </dsp:sp>
    <dsp:sp modelId="{CF361E3D-9832-43D3-9B4C-6ACF716490DB}">
      <dsp:nvSpPr>
        <dsp:cNvPr id="0" name=""/>
        <dsp:cNvSpPr/>
      </dsp:nvSpPr>
      <dsp:spPr>
        <a:xfrm>
          <a:off x="907648" y="408425"/>
          <a:ext cx="1118094" cy="142152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en-US" sz="1100" kern="1200">
              <a:solidFill>
                <a:sysClr val="windowText" lastClr="000000">
                  <a:hueOff val="0"/>
                  <a:satOff val="0"/>
                  <a:lumOff val="0"/>
                  <a:alphaOff val="0"/>
                </a:sysClr>
              </a:solidFill>
              <a:latin typeface="Calibri"/>
              <a:ea typeface="+mn-ea"/>
              <a:cs typeface="+mn-cs"/>
            </a:rPr>
            <a:t>Sei in grado di vedere le situazioni da diverse prospettive e pensare a idee originali?</a:t>
          </a:r>
          <a:endParaRPr lang="it-IT" sz="1100" kern="1200">
            <a:solidFill>
              <a:sysClr val="windowText" lastClr="000000">
                <a:hueOff val="0"/>
                <a:satOff val="0"/>
                <a:lumOff val="0"/>
                <a:alphaOff val="0"/>
              </a:sysClr>
            </a:solidFill>
            <a:latin typeface="Calibri"/>
            <a:ea typeface="+mn-ea"/>
            <a:cs typeface="+mn-cs"/>
          </a:endParaRPr>
        </a:p>
      </dsp:txBody>
      <dsp:txXfrm>
        <a:off x="907648" y="408425"/>
        <a:ext cx="1118094" cy="1421523"/>
      </dsp:txXfrm>
    </dsp:sp>
    <dsp:sp modelId="{FC741979-DD55-40A0-ADB7-4F0A409830B0}">
      <dsp:nvSpPr>
        <dsp:cNvPr id="0" name=""/>
        <dsp:cNvSpPr/>
      </dsp:nvSpPr>
      <dsp:spPr>
        <a:xfrm>
          <a:off x="2283761" y="1092"/>
          <a:ext cx="559047" cy="559047"/>
        </a:xfrm>
        <a:prstGeom prst="chord">
          <a:avLst>
            <a:gd name="adj1" fmla="val 4800000"/>
            <a:gd name="adj2" fmla="val 16800000"/>
          </a:avLst>
        </a:prstGeom>
        <a:solidFill>
          <a:srgbClr val="FFC000">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B467921D-FE6C-45BC-9419-7A0F84CC3F06}">
      <dsp:nvSpPr>
        <dsp:cNvPr id="0" name=""/>
        <dsp:cNvSpPr/>
      </dsp:nvSpPr>
      <dsp:spPr>
        <a:xfrm>
          <a:off x="2339665" y="56997"/>
          <a:ext cx="447237" cy="447237"/>
        </a:xfrm>
        <a:prstGeom prst="pie">
          <a:avLst>
            <a:gd name="adj1" fmla="val 9000000"/>
            <a:gd name="adj2" fmla="val 16200000"/>
          </a:avLst>
        </a:prstGeom>
        <a:solidFill>
          <a:srgbClr val="FFC000">
            <a:hueOff val="5197847"/>
            <a:satOff val="-23984"/>
            <a:lumOff val="883"/>
            <a:alphaOff val="0"/>
          </a:srgbClr>
        </a:solidFill>
        <a:ln w="12700" cap="flat" cmpd="sng" algn="ctr">
          <a:solidFill>
            <a:srgbClr val="FFC000">
              <a:hueOff val="5197847"/>
              <a:satOff val="-23984"/>
              <a:lumOff val="883"/>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055DEC9A-4F5D-441B-84ED-04BE96598B95}">
      <dsp:nvSpPr>
        <dsp:cNvPr id="0" name=""/>
        <dsp:cNvSpPr/>
      </dsp:nvSpPr>
      <dsp:spPr>
        <a:xfrm rot="16200000">
          <a:off x="1640856" y="1258949"/>
          <a:ext cx="1621237" cy="33542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en-GB" sz="1100" b="1" kern="1200">
              <a:solidFill>
                <a:sysClr val="windowText" lastClr="000000">
                  <a:hueOff val="0"/>
                  <a:satOff val="0"/>
                  <a:lumOff val="0"/>
                  <a:alphaOff val="0"/>
                </a:sysClr>
              </a:solidFill>
              <a:latin typeface="Calibri"/>
              <a:ea typeface="+mn-ea"/>
              <a:cs typeface="+mn-cs"/>
            </a:rPr>
            <a:t>Problem Solving</a:t>
          </a:r>
          <a:endParaRPr lang="it-IT" sz="1100" kern="1200">
            <a:solidFill>
              <a:sysClr val="windowText" lastClr="000000">
                <a:hueOff val="0"/>
                <a:satOff val="0"/>
                <a:lumOff val="0"/>
                <a:alphaOff val="0"/>
              </a:sysClr>
            </a:solidFill>
            <a:latin typeface="Calibri"/>
            <a:ea typeface="+mn-ea"/>
            <a:cs typeface="+mn-cs"/>
          </a:endParaRPr>
        </a:p>
      </dsp:txBody>
      <dsp:txXfrm>
        <a:off x="1640856" y="1258949"/>
        <a:ext cx="1621237" cy="335428"/>
      </dsp:txXfrm>
    </dsp:sp>
    <dsp:sp modelId="{36162F8E-A891-4D5A-9F4B-AA14C02F37D9}">
      <dsp:nvSpPr>
        <dsp:cNvPr id="0" name=""/>
        <dsp:cNvSpPr/>
      </dsp:nvSpPr>
      <dsp:spPr>
        <a:xfrm>
          <a:off x="2675094" y="408425"/>
          <a:ext cx="1118094" cy="142152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en-US" sz="1100" kern="1200">
              <a:solidFill>
                <a:sysClr val="windowText" lastClr="000000">
                  <a:hueOff val="0"/>
                  <a:satOff val="0"/>
                  <a:lumOff val="0"/>
                  <a:alphaOff val="0"/>
                </a:sysClr>
              </a:solidFill>
              <a:latin typeface="Calibri"/>
              <a:ea typeface="+mn-ea"/>
              <a:cs typeface="+mn-cs"/>
            </a:rPr>
            <a:t>Quanto sei bravo a trovare soluzioni efficaci  per i problemi che affronti?</a:t>
          </a:r>
          <a:endParaRPr lang="it-IT" sz="1100" kern="1200">
            <a:solidFill>
              <a:sysClr val="windowText" lastClr="000000">
                <a:hueOff val="0"/>
                <a:satOff val="0"/>
                <a:lumOff val="0"/>
                <a:alphaOff val="0"/>
              </a:sysClr>
            </a:solidFill>
            <a:latin typeface="Calibri"/>
            <a:ea typeface="+mn-ea"/>
            <a:cs typeface="+mn-cs"/>
          </a:endParaRPr>
        </a:p>
      </dsp:txBody>
      <dsp:txXfrm>
        <a:off x="2675094" y="408425"/>
        <a:ext cx="1118094" cy="1421523"/>
      </dsp:txXfrm>
    </dsp:sp>
    <dsp:sp modelId="{5D1CF897-F538-48F1-9624-32224BC9C889}">
      <dsp:nvSpPr>
        <dsp:cNvPr id="0" name=""/>
        <dsp:cNvSpPr/>
      </dsp:nvSpPr>
      <dsp:spPr>
        <a:xfrm>
          <a:off x="4051206" y="1092"/>
          <a:ext cx="559047" cy="559047"/>
        </a:xfrm>
        <a:prstGeom prst="chord">
          <a:avLst>
            <a:gd name="adj1" fmla="val 4800000"/>
            <a:gd name="adj2" fmla="val 16800000"/>
          </a:avLst>
        </a:prstGeom>
        <a:solidFill>
          <a:srgbClr val="FFC000">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0BE93AC2-B3F8-4DAD-BE08-E7B8E803FEAF}">
      <dsp:nvSpPr>
        <dsp:cNvPr id="0" name=""/>
        <dsp:cNvSpPr/>
      </dsp:nvSpPr>
      <dsp:spPr>
        <a:xfrm>
          <a:off x="4107111" y="56997"/>
          <a:ext cx="447237" cy="447237"/>
        </a:xfrm>
        <a:prstGeom prst="pie">
          <a:avLst>
            <a:gd name="adj1" fmla="val 5400000"/>
            <a:gd name="adj2" fmla="val 16200000"/>
          </a:avLst>
        </a:prstGeom>
        <a:solidFill>
          <a:srgbClr val="FFC000">
            <a:hueOff val="10395693"/>
            <a:satOff val="-47968"/>
            <a:lumOff val="1765"/>
            <a:alphaOff val="0"/>
          </a:srgbClr>
        </a:solidFill>
        <a:ln w="12700" cap="flat" cmpd="sng" algn="ctr">
          <a:solidFill>
            <a:srgbClr val="FFC000">
              <a:hueOff val="10395693"/>
              <a:satOff val="-47968"/>
              <a:lumOff val="1765"/>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6F063C6-6F1F-4795-8712-160F3BE2F468}">
      <dsp:nvSpPr>
        <dsp:cNvPr id="0" name=""/>
        <dsp:cNvSpPr/>
      </dsp:nvSpPr>
      <dsp:spPr>
        <a:xfrm rot="16200000">
          <a:off x="3408302" y="1258949"/>
          <a:ext cx="1621237" cy="33542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it-IT" sz="1100" b="1" kern="1200">
              <a:solidFill>
                <a:sysClr val="windowText" lastClr="000000">
                  <a:hueOff val="0"/>
                  <a:satOff val="0"/>
                  <a:lumOff val="0"/>
                  <a:alphaOff val="0"/>
                </a:sysClr>
              </a:solidFill>
              <a:latin typeface="Calibri"/>
              <a:ea typeface="+mn-ea"/>
              <a:cs typeface="+mn-cs"/>
            </a:rPr>
            <a:t>Riconoscere le opportunità</a:t>
          </a:r>
        </a:p>
      </dsp:txBody>
      <dsp:txXfrm>
        <a:off x="3408302" y="1258949"/>
        <a:ext cx="1621237" cy="335428"/>
      </dsp:txXfrm>
    </dsp:sp>
    <dsp:sp modelId="{CDE42ECC-9091-4FD1-8FAA-423109D18182}">
      <dsp:nvSpPr>
        <dsp:cNvPr id="0" name=""/>
        <dsp:cNvSpPr/>
      </dsp:nvSpPr>
      <dsp:spPr>
        <a:xfrm>
          <a:off x="4442540" y="391799"/>
          <a:ext cx="1118094" cy="145477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en-US" sz="1100" kern="1200">
              <a:solidFill>
                <a:sysClr val="windowText" lastClr="000000">
                  <a:hueOff val="0"/>
                  <a:satOff val="0"/>
                  <a:lumOff val="0"/>
                  <a:alphaOff val="0"/>
                </a:sysClr>
              </a:solidFill>
              <a:latin typeface="Calibri"/>
              <a:ea typeface="+mn-ea"/>
              <a:cs typeface="+mn-cs"/>
            </a:rPr>
            <a:t>Riconosci le opportunità quando si presentano? Riesci a notare le tendenze? E sei in grado di creare un piano che sfrutti le opportunità identificate? </a:t>
          </a:r>
          <a:endParaRPr lang="it-IT" sz="1100" kern="1200">
            <a:solidFill>
              <a:sysClr val="windowText" lastClr="000000">
                <a:hueOff val="0"/>
                <a:satOff val="0"/>
                <a:lumOff val="0"/>
                <a:alphaOff val="0"/>
              </a:sysClr>
            </a:solidFill>
            <a:latin typeface="Calibri"/>
            <a:ea typeface="+mn-ea"/>
            <a:cs typeface="+mn-cs"/>
          </a:endParaRPr>
        </a:p>
      </dsp:txBody>
      <dsp:txXfrm>
        <a:off x="4442540" y="391799"/>
        <a:ext cx="1118094" cy="145477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E499A69-1197-4181-9769-4F79C46989E9}">
      <dsp:nvSpPr>
        <dsp:cNvPr id="0" name=""/>
        <dsp:cNvSpPr/>
      </dsp:nvSpPr>
      <dsp:spPr>
        <a:xfrm>
          <a:off x="1299" y="137551"/>
          <a:ext cx="475245" cy="475245"/>
        </a:xfrm>
        <a:prstGeom prst="chord">
          <a:avLst>
            <a:gd name="adj1" fmla="val 4800000"/>
            <a:gd name="adj2" fmla="val 16800000"/>
          </a:avLst>
        </a:prstGeom>
        <a:solidFill>
          <a:srgbClr val="ED7D31">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2A13EB95-85B7-4681-94BA-A453057CB150}">
      <dsp:nvSpPr>
        <dsp:cNvPr id="0" name=""/>
        <dsp:cNvSpPr/>
      </dsp:nvSpPr>
      <dsp:spPr>
        <a:xfrm>
          <a:off x="48823" y="185076"/>
          <a:ext cx="380196" cy="380196"/>
        </a:xfrm>
        <a:prstGeom prst="pie">
          <a:avLst>
            <a:gd name="adj1" fmla="val 13500000"/>
            <a:gd name="adj2" fmla="val 16200000"/>
          </a:avLst>
        </a:prstGeom>
        <a:solidFill>
          <a:srgbClr val="ED7D31">
            <a:hueOff val="0"/>
            <a:satOff val="0"/>
            <a:lumOff val="0"/>
            <a:alphaOff val="0"/>
          </a:srgbClr>
        </a:solidFill>
        <a:ln w="12700" cap="flat" cmpd="sng" algn="ctr">
          <a:solidFill>
            <a:srgbClr val="ED7D31">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30D5BA-BA36-4FBD-978C-67CA1C8F6B6B}">
      <dsp:nvSpPr>
        <dsp:cNvPr id="0" name=""/>
        <dsp:cNvSpPr/>
      </dsp:nvSpPr>
      <dsp:spPr>
        <a:xfrm rot="16200000">
          <a:off x="-389362" y="1026005"/>
          <a:ext cx="1064640" cy="28514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it-IT" sz="1100" b="1" kern="1200">
              <a:solidFill>
                <a:sysClr val="windowText" lastClr="000000">
                  <a:hueOff val="0"/>
                  <a:satOff val="0"/>
                  <a:lumOff val="0"/>
                  <a:alphaOff val="0"/>
                </a:sysClr>
              </a:solidFill>
              <a:latin typeface="Calibri"/>
              <a:ea typeface="+mn-ea"/>
              <a:cs typeface="Segoe UI" panose="020B0502040204020203" pitchFamily="34" charset="0"/>
            </a:rPr>
            <a:t>COSA</a:t>
          </a:r>
        </a:p>
      </dsp:txBody>
      <dsp:txXfrm>
        <a:off x="-389362" y="1026005"/>
        <a:ext cx="1064640" cy="285147"/>
      </dsp:txXfrm>
    </dsp:sp>
    <dsp:sp modelId="{5271AFBB-4E28-4951-AAB1-21F59CE54464}">
      <dsp:nvSpPr>
        <dsp:cNvPr id="0" name=""/>
        <dsp:cNvSpPr/>
      </dsp:nvSpPr>
      <dsp:spPr>
        <a:xfrm>
          <a:off x="333971" y="59159"/>
          <a:ext cx="1196306" cy="190098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it-IT" sz="1100" b="1" i="1" kern="1200">
              <a:solidFill>
                <a:sysClr val="windowText" lastClr="000000">
                  <a:hueOff val="0"/>
                  <a:satOff val="0"/>
                  <a:lumOff val="0"/>
                  <a:alphaOff val="0"/>
                </a:sysClr>
              </a:solidFill>
              <a:latin typeface="Calibri"/>
              <a:ea typeface="+mn-ea"/>
              <a:cs typeface="Segoe UI" panose="020B0502040204020203" pitchFamily="34" charset="0"/>
            </a:rPr>
            <a:t>MISSIONE E OBIETTIVI</a:t>
          </a:r>
        </a:p>
        <a:p>
          <a:pPr lvl="0" algn="l" defTabSz="488950">
            <a:lnSpc>
              <a:spcPct val="90000"/>
            </a:lnSpc>
            <a:spcBef>
              <a:spcPct val="0"/>
            </a:spcBef>
            <a:spcAft>
              <a:spcPct val="35000"/>
            </a:spcAft>
          </a:pPr>
          <a:r>
            <a:rPr lang="it-IT" sz="1100" b="1" i="1" kern="1200">
              <a:solidFill>
                <a:sysClr val="windowText" lastClr="000000">
                  <a:hueOff val="0"/>
                  <a:satOff val="0"/>
                  <a:lumOff val="0"/>
                  <a:alphaOff val="0"/>
                </a:sysClr>
              </a:solidFill>
              <a:latin typeface="Calibri"/>
              <a:ea typeface="+mn-ea"/>
              <a:cs typeface="Segoe UI" panose="020B0502040204020203" pitchFamily="34" charset="0"/>
            </a:rPr>
            <a:t>Quali sono i risultati reali che voglio raggiungere? Qual è il mio vantaggio sostenibile? Cosa offro? Cosa produco / eseguo?</a:t>
          </a:r>
          <a:endParaRPr lang="it-IT" sz="1100" kern="1200">
            <a:solidFill>
              <a:sysClr val="windowText" lastClr="000000">
                <a:hueOff val="0"/>
                <a:satOff val="0"/>
                <a:lumOff val="0"/>
                <a:alphaOff val="0"/>
              </a:sysClr>
            </a:solidFill>
            <a:latin typeface="Calibri"/>
            <a:ea typeface="+mn-ea"/>
            <a:cs typeface="Segoe UI" panose="020B0502040204020203" pitchFamily="34" charset="0"/>
          </a:endParaRPr>
        </a:p>
      </dsp:txBody>
      <dsp:txXfrm>
        <a:off x="333971" y="59159"/>
        <a:ext cx="1196306" cy="1900981"/>
      </dsp:txXfrm>
    </dsp:sp>
    <dsp:sp modelId="{91A4B8A2-069E-4F6E-93AD-B0D7A45FF29E}">
      <dsp:nvSpPr>
        <dsp:cNvPr id="0" name=""/>
        <dsp:cNvSpPr/>
      </dsp:nvSpPr>
      <dsp:spPr>
        <a:xfrm>
          <a:off x="1774939" y="162669"/>
          <a:ext cx="475245" cy="475245"/>
        </a:xfrm>
        <a:prstGeom prst="chord">
          <a:avLst>
            <a:gd name="adj1" fmla="val 4800000"/>
            <a:gd name="adj2" fmla="val 16800000"/>
          </a:avLst>
        </a:prstGeom>
        <a:solidFill>
          <a:srgbClr val="ED7D31">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8F8B08A3-643A-4E1B-9F95-C7AB2426C33F}">
      <dsp:nvSpPr>
        <dsp:cNvPr id="0" name=""/>
        <dsp:cNvSpPr/>
      </dsp:nvSpPr>
      <dsp:spPr>
        <a:xfrm>
          <a:off x="1822464" y="210194"/>
          <a:ext cx="380196" cy="380196"/>
        </a:xfrm>
        <a:prstGeom prst="pie">
          <a:avLst>
            <a:gd name="adj1" fmla="val 10800000"/>
            <a:gd name="adj2" fmla="val 16200000"/>
          </a:avLst>
        </a:prstGeom>
        <a:solidFill>
          <a:srgbClr val="A5A5A5">
            <a:hueOff val="0"/>
            <a:satOff val="0"/>
            <a:lumOff val="0"/>
            <a:alphaOff val="0"/>
          </a:srgbClr>
        </a:solidFill>
        <a:ln w="12700" cap="flat" cmpd="sng" algn="ctr">
          <a:solidFill>
            <a:srgbClr val="A5A5A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24CCE2C-F7A4-45D2-BB2A-F33E9AA06A83}">
      <dsp:nvSpPr>
        <dsp:cNvPr id="0" name=""/>
        <dsp:cNvSpPr/>
      </dsp:nvSpPr>
      <dsp:spPr>
        <a:xfrm rot="16200000">
          <a:off x="1465568" y="1010934"/>
          <a:ext cx="964169" cy="28514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it-IT" sz="1100" b="1" kern="1200">
              <a:solidFill>
                <a:sysClr val="windowText" lastClr="000000">
                  <a:hueOff val="0"/>
                  <a:satOff val="0"/>
                  <a:lumOff val="0"/>
                  <a:alphaOff val="0"/>
                </a:sysClr>
              </a:solidFill>
              <a:latin typeface="Calibri"/>
              <a:ea typeface="+mn-ea"/>
              <a:cs typeface="Segoe UI" panose="020B0502040204020203" pitchFamily="34" charset="0"/>
            </a:rPr>
            <a:t>DOVE</a:t>
          </a:r>
        </a:p>
      </dsp:txBody>
      <dsp:txXfrm>
        <a:off x="1465568" y="1010934"/>
        <a:ext cx="964169" cy="285147"/>
      </dsp:txXfrm>
    </dsp:sp>
    <dsp:sp modelId="{3771726D-75D0-425F-B64A-2960F5463256}">
      <dsp:nvSpPr>
        <dsp:cNvPr id="0" name=""/>
        <dsp:cNvSpPr/>
      </dsp:nvSpPr>
      <dsp:spPr>
        <a:xfrm>
          <a:off x="2107611" y="59159"/>
          <a:ext cx="950490" cy="190098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it-IT" sz="1100" b="1" i="1" kern="1200">
              <a:solidFill>
                <a:sysClr val="windowText" lastClr="000000">
                  <a:hueOff val="0"/>
                  <a:satOff val="0"/>
                  <a:lumOff val="0"/>
                  <a:alphaOff val="0"/>
                </a:sysClr>
              </a:solidFill>
              <a:latin typeface="Calibri"/>
              <a:ea typeface="+mn-ea"/>
              <a:cs typeface="Segoe UI" panose="020B0502040204020203" pitchFamily="34" charset="0"/>
            </a:rPr>
            <a:t>MERCATI D'ARRIVO</a:t>
          </a:r>
        </a:p>
        <a:p>
          <a:pPr lvl="0" algn="l" defTabSz="488950">
            <a:lnSpc>
              <a:spcPct val="90000"/>
            </a:lnSpc>
            <a:spcBef>
              <a:spcPct val="0"/>
            </a:spcBef>
            <a:spcAft>
              <a:spcPct val="35000"/>
            </a:spcAft>
          </a:pPr>
          <a:r>
            <a:rPr lang="it-IT" sz="1100" b="1" i="1" kern="1200">
              <a:solidFill>
                <a:sysClr val="windowText" lastClr="000000">
                  <a:hueOff val="0"/>
                  <a:satOff val="0"/>
                  <a:lumOff val="0"/>
                  <a:alphaOff val="0"/>
                </a:sysClr>
              </a:solidFill>
              <a:latin typeface="Calibri"/>
              <a:ea typeface="+mn-ea"/>
              <a:cs typeface="Segoe UI" panose="020B0502040204020203" pitchFamily="34" charset="0"/>
            </a:rPr>
            <a:t>Dov'è il mio pubblico d'arrivo? Come posso arrivare da dove sono ora a dove voglio essere?</a:t>
          </a:r>
          <a:endParaRPr lang="it-IT" sz="1100" kern="1200">
            <a:solidFill>
              <a:sysClr val="windowText" lastClr="000000">
                <a:hueOff val="0"/>
                <a:satOff val="0"/>
                <a:lumOff val="0"/>
                <a:alphaOff val="0"/>
              </a:sysClr>
            </a:solidFill>
            <a:latin typeface="Calibri"/>
            <a:ea typeface="+mn-ea"/>
            <a:cs typeface="Segoe UI" panose="020B0502040204020203" pitchFamily="34" charset="0"/>
          </a:endParaRPr>
        </a:p>
      </dsp:txBody>
      <dsp:txXfrm>
        <a:off x="2107611" y="59159"/>
        <a:ext cx="950490" cy="1900981"/>
      </dsp:txXfrm>
    </dsp:sp>
    <dsp:sp modelId="{91CFE746-A47D-4A6B-B037-6514AFE4EF2C}">
      <dsp:nvSpPr>
        <dsp:cNvPr id="0" name=""/>
        <dsp:cNvSpPr/>
      </dsp:nvSpPr>
      <dsp:spPr>
        <a:xfrm>
          <a:off x="3302763" y="177740"/>
          <a:ext cx="475245" cy="475245"/>
        </a:xfrm>
        <a:prstGeom prst="chord">
          <a:avLst>
            <a:gd name="adj1" fmla="val 4800000"/>
            <a:gd name="adj2" fmla="val 16800000"/>
          </a:avLst>
        </a:prstGeom>
        <a:solidFill>
          <a:srgbClr val="ED7D31">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DEE82A2C-B3C9-4BF6-AE36-98CC7609ADCD}">
      <dsp:nvSpPr>
        <dsp:cNvPr id="0" name=""/>
        <dsp:cNvSpPr/>
      </dsp:nvSpPr>
      <dsp:spPr>
        <a:xfrm>
          <a:off x="3350288" y="225265"/>
          <a:ext cx="380196" cy="380196"/>
        </a:xfrm>
        <a:prstGeom prst="pie">
          <a:avLst>
            <a:gd name="adj1" fmla="val 8100000"/>
            <a:gd name="adj2" fmla="val 16200000"/>
          </a:avLst>
        </a:prstGeom>
        <a:solidFill>
          <a:srgbClr val="FFC000">
            <a:hueOff val="0"/>
            <a:satOff val="0"/>
            <a:lumOff val="0"/>
            <a:alphaOff val="0"/>
          </a:srgbClr>
        </a:solidFill>
        <a:ln w="12700" cap="flat" cmpd="sng" algn="ctr">
          <a:solidFill>
            <a:srgbClr val="FFC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5513C11-939D-40B0-9A46-4FF795258EB0}">
      <dsp:nvSpPr>
        <dsp:cNvPr id="0" name=""/>
        <dsp:cNvSpPr/>
      </dsp:nvSpPr>
      <dsp:spPr>
        <a:xfrm rot="16200000">
          <a:off x="2983348" y="995863"/>
          <a:ext cx="903886" cy="28514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it-IT" sz="1100" b="1" kern="1200">
              <a:solidFill>
                <a:sysClr val="windowText" lastClr="000000">
                  <a:hueOff val="0"/>
                  <a:satOff val="0"/>
                  <a:lumOff val="0"/>
                  <a:alphaOff val="0"/>
                </a:sysClr>
              </a:solidFill>
              <a:latin typeface="Calibri"/>
              <a:ea typeface="+mn-ea"/>
              <a:cs typeface="Segoe UI" panose="020B0502040204020203" pitchFamily="34" charset="0"/>
            </a:rPr>
            <a:t>PERCHÈ</a:t>
          </a:r>
        </a:p>
      </dsp:txBody>
      <dsp:txXfrm>
        <a:off x="2983348" y="995863"/>
        <a:ext cx="903886" cy="285147"/>
      </dsp:txXfrm>
    </dsp:sp>
    <dsp:sp modelId="{09EF61CC-22E8-4190-8FAE-C8EFE0F4EC87}">
      <dsp:nvSpPr>
        <dsp:cNvPr id="0" name=""/>
        <dsp:cNvSpPr/>
      </dsp:nvSpPr>
      <dsp:spPr>
        <a:xfrm>
          <a:off x="3635435" y="59159"/>
          <a:ext cx="950490" cy="190098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it-IT" sz="1100" b="1" i="1" kern="1200">
              <a:solidFill>
                <a:sysClr val="windowText" lastClr="000000">
                  <a:hueOff val="0"/>
                  <a:satOff val="0"/>
                  <a:lumOff val="0"/>
                  <a:alphaOff val="0"/>
                </a:sysClr>
              </a:solidFill>
              <a:latin typeface="Calibri"/>
              <a:ea typeface="+mn-ea"/>
              <a:cs typeface="Segoe UI" panose="020B0502040204020203" pitchFamily="34" charset="0"/>
            </a:rPr>
            <a:t>VISIONE E INCENTIVI</a:t>
          </a:r>
        </a:p>
        <a:p>
          <a:pPr lvl="0" algn="l" defTabSz="488950">
            <a:lnSpc>
              <a:spcPct val="90000"/>
            </a:lnSpc>
            <a:spcBef>
              <a:spcPct val="0"/>
            </a:spcBef>
            <a:spcAft>
              <a:spcPct val="35000"/>
            </a:spcAft>
          </a:pPr>
          <a:r>
            <a:rPr lang="it-IT" sz="1100" b="1" i="1" kern="1200">
              <a:solidFill>
                <a:sysClr val="windowText" lastClr="000000">
                  <a:hueOff val="0"/>
                  <a:satOff val="0"/>
                  <a:lumOff val="0"/>
                  <a:alphaOff val="0"/>
                </a:sysClr>
              </a:solidFill>
              <a:latin typeface="Calibri"/>
              <a:ea typeface="+mn-ea"/>
              <a:cs typeface="Segoe UI" panose="020B0502040204020203" pitchFamily="34" charset="0"/>
            </a:rPr>
            <a:t>Perché voglio raggiungere questi risultati? Perché i clienti dovrebbero acquistare il mio prodotto o servizio?</a:t>
          </a:r>
          <a:endParaRPr lang="it-IT" sz="1100" kern="1200">
            <a:solidFill>
              <a:sysClr val="windowText" lastClr="000000">
                <a:hueOff val="0"/>
                <a:satOff val="0"/>
                <a:lumOff val="0"/>
                <a:alphaOff val="0"/>
              </a:sysClr>
            </a:solidFill>
            <a:latin typeface="Calibri"/>
            <a:ea typeface="+mn-ea"/>
            <a:cs typeface="Segoe UI" panose="020B0502040204020203" pitchFamily="34" charset="0"/>
          </a:endParaRPr>
        </a:p>
      </dsp:txBody>
      <dsp:txXfrm>
        <a:off x="3635435" y="59159"/>
        <a:ext cx="950490" cy="1900981"/>
      </dsp:txXfrm>
    </dsp:sp>
    <dsp:sp modelId="{3EC660D7-D254-462A-953A-15B4C57D236C}">
      <dsp:nvSpPr>
        <dsp:cNvPr id="0" name=""/>
        <dsp:cNvSpPr/>
      </dsp:nvSpPr>
      <dsp:spPr>
        <a:xfrm>
          <a:off x="4830588" y="172716"/>
          <a:ext cx="475245" cy="475245"/>
        </a:xfrm>
        <a:prstGeom prst="chord">
          <a:avLst>
            <a:gd name="adj1" fmla="val 4800000"/>
            <a:gd name="adj2" fmla="val 16800000"/>
          </a:avLst>
        </a:prstGeom>
        <a:solidFill>
          <a:srgbClr val="ED7D31">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49F6D30F-ED3E-40FB-A963-9F26ADDA2B7E}">
      <dsp:nvSpPr>
        <dsp:cNvPr id="0" name=""/>
        <dsp:cNvSpPr/>
      </dsp:nvSpPr>
      <dsp:spPr>
        <a:xfrm>
          <a:off x="4878112" y="220241"/>
          <a:ext cx="380196" cy="380196"/>
        </a:xfrm>
        <a:prstGeom prst="pie">
          <a:avLst>
            <a:gd name="adj1" fmla="val 5400000"/>
            <a:gd name="adj2" fmla="val 16200000"/>
          </a:avLst>
        </a:prstGeom>
        <a:solidFill>
          <a:srgbClr val="4472C4">
            <a:hueOff val="0"/>
            <a:satOff val="0"/>
            <a:lumOff val="0"/>
            <a:alphaOff val="0"/>
          </a:srgb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8BD992D8-1CA2-43A3-AE1A-61BCAF4EF6BF}">
      <dsp:nvSpPr>
        <dsp:cNvPr id="0" name=""/>
        <dsp:cNvSpPr/>
      </dsp:nvSpPr>
      <dsp:spPr>
        <a:xfrm rot="16200000">
          <a:off x="4535557" y="980806"/>
          <a:ext cx="923980" cy="28514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b" anchorCtr="0">
          <a:noAutofit/>
        </a:bodyPr>
        <a:lstStyle/>
        <a:p>
          <a:pPr lvl="0" algn="r" defTabSz="488950">
            <a:lnSpc>
              <a:spcPct val="90000"/>
            </a:lnSpc>
            <a:spcBef>
              <a:spcPct val="0"/>
            </a:spcBef>
            <a:spcAft>
              <a:spcPct val="35000"/>
            </a:spcAft>
          </a:pPr>
          <a:r>
            <a:rPr lang="it-IT" sz="1100" b="1" kern="1200">
              <a:solidFill>
                <a:sysClr val="windowText" lastClr="000000">
                  <a:hueOff val="0"/>
                  <a:satOff val="0"/>
                  <a:lumOff val="0"/>
                  <a:alphaOff val="0"/>
                </a:sysClr>
              </a:solidFill>
              <a:latin typeface="Calibri"/>
              <a:ea typeface="+mn-ea"/>
              <a:cs typeface="Segoe UI" panose="020B0502040204020203" pitchFamily="34" charset="0"/>
            </a:rPr>
            <a:t>COME</a:t>
          </a:r>
        </a:p>
      </dsp:txBody>
      <dsp:txXfrm>
        <a:off x="4535557" y="980806"/>
        <a:ext cx="923980" cy="285147"/>
      </dsp:txXfrm>
    </dsp:sp>
    <dsp:sp modelId="{1A75B760-EAA0-460F-B68C-479EEF93B458}">
      <dsp:nvSpPr>
        <dsp:cNvPr id="0" name=""/>
        <dsp:cNvSpPr/>
      </dsp:nvSpPr>
      <dsp:spPr>
        <a:xfrm>
          <a:off x="5163259" y="59159"/>
          <a:ext cx="950490" cy="190098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t" anchorCtr="0">
          <a:noAutofit/>
        </a:bodyPr>
        <a:lstStyle/>
        <a:p>
          <a:pPr lvl="0" algn="l" defTabSz="488950">
            <a:lnSpc>
              <a:spcPct val="90000"/>
            </a:lnSpc>
            <a:spcBef>
              <a:spcPct val="0"/>
            </a:spcBef>
            <a:spcAft>
              <a:spcPct val="35000"/>
            </a:spcAft>
          </a:pPr>
          <a:r>
            <a:rPr lang="it-IT" sz="1100" b="1" i="1" kern="1200">
              <a:solidFill>
                <a:sysClr val="windowText" lastClr="000000">
                  <a:hueOff val="0"/>
                  <a:satOff val="0"/>
                  <a:lumOff val="0"/>
                  <a:alphaOff val="0"/>
                </a:sysClr>
              </a:solidFill>
              <a:latin typeface="Calibri"/>
              <a:ea typeface="+mn-ea"/>
              <a:cs typeface="Segoe UI" panose="020B0502040204020203" pitchFamily="34" charset="0"/>
            </a:rPr>
            <a:t>STRATEGIA</a:t>
          </a:r>
        </a:p>
        <a:p>
          <a:pPr lvl="0" algn="l" defTabSz="488950">
            <a:lnSpc>
              <a:spcPct val="90000"/>
            </a:lnSpc>
            <a:spcBef>
              <a:spcPct val="0"/>
            </a:spcBef>
            <a:spcAft>
              <a:spcPct val="35000"/>
            </a:spcAft>
          </a:pPr>
          <a:r>
            <a:rPr lang="it-IT" sz="1100" b="1" i="1" kern="1200">
              <a:solidFill>
                <a:sysClr val="windowText" lastClr="000000">
                  <a:hueOff val="0"/>
                  <a:satOff val="0"/>
                  <a:lumOff val="0"/>
                  <a:alphaOff val="0"/>
                </a:sysClr>
              </a:solidFill>
              <a:latin typeface="Calibri"/>
              <a:ea typeface="+mn-ea"/>
              <a:cs typeface="Segoe UI" panose="020B0502040204020203" pitchFamily="34" charset="0"/>
            </a:rPr>
            <a:t>Come posso fare del mio meglio per raggiungere questi risultati? Quali sono le strategie chiave che posso eseguire per maggiori possibilità di successo?</a:t>
          </a:r>
          <a:endParaRPr lang="it-IT" sz="1100" kern="1200">
            <a:solidFill>
              <a:sysClr val="windowText" lastClr="000000">
                <a:hueOff val="0"/>
                <a:satOff val="0"/>
                <a:lumOff val="0"/>
                <a:alphaOff val="0"/>
              </a:sysClr>
            </a:solidFill>
            <a:latin typeface="Calibri"/>
            <a:ea typeface="+mn-ea"/>
            <a:cs typeface="Segoe UI" panose="020B0502040204020203" pitchFamily="34" charset="0"/>
          </a:endParaRPr>
        </a:p>
      </dsp:txBody>
      <dsp:txXfrm>
        <a:off x="5163259" y="59159"/>
        <a:ext cx="950490" cy="1900981"/>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1136B90-43EF-4592-B685-C9A5F9510B9B}">
      <dsp:nvSpPr>
        <dsp:cNvPr id="0" name=""/>
        <dsp:cNvSpPr/>
      </dsp:nvSpPr>
      <dsp:spPr>
        <a:xfrm rot="5400000">
          <a:off x="289873" y="451764"/>
          <a:ext cx="779538" cy="1297134"/>
        </a:xfrm>
        <a:prstGeom prst="corner">
          <a:avLst>
            <a:gd name="adj1" fmla="val 16120"/>
            <a:gd name="adj2" fmla="val 16110"/>
          </a:avLst>
        </a:prstGeom>
        <a:solidFill>
          <a:srgbClr val="FFFF00"/>
        </a:solidFill>
        <a:ln w="6350" cap="flat" cmpd="sng" algn="ctr">
          <a:solidFill>
            <a:srgbClr val="FFFF00"/>
          </a:solidFill>
          <a:prstDash val="solid"/>
          <a:miter lim="800000"/>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sp>
    <dsp:sp modelId="{68E21A93-AF2E-427D-BE2F-212A57073899}">
      <dsp:nvSpPr>
        <dsp:cNvPr id="0" name=""/>
        <dsp:cNvSpPr/>
      </dsp:nvSpPr>
      <dsp:spPr>
        <a:xfrm>
          <a:off x="159749" y="839328"/>
          <a:ext cx="1171060" cy="1026503"/>
        </a:xfrm>
        <a:prstGeom prst="rect">
          <a:avLst/>
        </a:prstGeom>
        <a:noFill/>
        <a:ln>
          <a:noFill/>
        </a:ln>
        <a:effectLst/>
        <a:scene3d>
          <a:camera prst="isometricOffAxis1Right" zoom="95000"/>
          <a:lightRig rig="flat" dir="t"/>
        </a:scene3d>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en-US" altLang="it-IT" sz="1200" b="0" kern="1200" cap="none" spc="0" dirty="0">
              <a:ln w="0"/>
              <a:solidFill>
                <a:sysClr val="windowText" lastClr="000000">
                  <a:hueOff val="0"/>
                  <a:satOff val="0"/>
                  <a:lumOff val="0"/>
                  <a:alphaOff val="0"/>
                </a:sysClr>
              </a:solidFill>
              <a:effectLst/>
              <a:latin typeface="Calibri" panose="020F0502020204030204"/>
              <a:ea typeface="+mn-ea"/>
              <a:cs typeface="+mn-cs"/>
            </a:rPr>
            <a:t>definire i traguardi e gli obiettivi del tuo progetto</a:t>
          </a:r>
          <a:endParaRPr lang="it-IT" sz="1200" b="0" kern="1200" cap="none" spc="0" dirty="0">
            <a:ln w="0"/>
            <a:solidFill>
              <a:sysClr val="windowText" lastClr="000000">
                <a:hueOff val="0"/>
                <a:satOff val="0"/>
                <a:lumOff val="0"/>
                <a:alphaOff val="0"/>
              </a:sysClr>
            </a:solidFill>
            <a:effectLst/>
            <a:latin typeface="Calibri" panose="020F0502020204030204"/>
            <a:ea typeface="+mn-ea"/>
            <a:cs typeface="+mn-cs"/>
          </a:endParaRPr>
        </a:p>
      </dsp:txBody>
      <dsp:txXfrm>
        <a:off x="159749" y="839328"/>
        <a:ext cx="1171060" cy="1026503"/>
      </dsp:txXfrm>
    </dsp:sp>
    <dsp:sp modelId="{D26710CA-48C2-41FB-A2C8-B5225A119EAE}">
      <dsp:nvSpPr>
        <dsp:cNvPr id="0" name=""/>
        <dsp:cNvSpPr/>
      </dsp:nvSpPr>
      <dsp:spPr>
        <a:xfrm>
          <a:off x="1109855" y="356268"/>
          <a:ext cx="220954" cy="220954"/>
        </a:xfrm>
        <a:prstGeom prst="triangle">
          <a:avLst>
            <a:gd name="adj" fmla="val 100000"/>
          </a:avLst>
        </a:prstGeom>
        <a:solidFill>
          <a:srgbClr val="4472C4">
            <a:hueOff val="-1838336"/>
            <a:satOff val="-2557"/>
            <a:lumOff val="-981"/>
            <a:alphaOff val="0"/>
          </a:srgbClr>
        </a:solidFill>
        <a:ln w="6350" cap="flat" cmpd="sng" algn="ctr">
          <a:solidFill>
            <a:srgbClr val="4472C4">
              <a:hueOff val="-1838336"/>
              <a:satOff val="-2557"/>
              <a:lumOff val="-981"/>
              <a:alphaOff val="0"/>
            </a:srgbClr>
          </a:solidFill>
          <a:prstDash val="solid"/>
          <a:miter lim="800000"/>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sp>
    <dsp:sp modelId="{F001B179-5E23-44F5-BA76-C3C178E36D69}">
      <dsp:nvSpPr>
        <dsp:cNvPr id="0" name=""/>
        <dsp:cNvSpPr/>
      </dsp:nvSpPr>
      <dsp:spPr>
        <a:xfrm rot="5400000">
          <a:off x="1723480" y="97017"/>
          <a:ext cx="779538" cy="1297134"/>
        </a:xfrm>
        <a:prstGeom prst="corner">
          <a:avLst>
            <a:gd name="adj1" fmla="val 16120"/>
            <a:gd name="adj2" fmla="val 16110"/>
          </a:avLst>
        </a:prstGeom>
        <a:solidFill>
          <a:srgbClr val="4472C4">
            <a:hueOff val="-3676672"/>
            <a:satOff val="-5114"/>
            <a:lumOff val="-1961"/>
            <a:alphaOff val="0"/>
          </a:srgbClr>
        </a:solidFill>
        <a:ln w="6350" cap="flat" cmpd="sng" algn="ctr">
          <a:solidFill>
            <a:srgbClr val="4472C4">
              <a:hueOff val="-3676672"/>
              <a:satOff val="-5114"/>
              <a:lumOff val="-1961"/>
              <a:alphaOff val="0"/>
            </a:srgbClr>
          </a:solidFill>
          <a:prstDash val="solid"/>
          <a:miter lim="800000"/>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sp>
    <dsp:sp modelId="{46062A6F-B213-4CEA-9DD0-2721A8766329}">
      <dsp:nvSpPr>
        <dsp:cNvPr id="0" name=""/>
        <dsp:cNvSpPr/>
      </dsp:nvSpPr>
      <dsp:spPr>
        <a:xfrm>
          <a:off x="1593356" y="484581"/>
          <a:ext cx="1171060" cy="1026503"/>
        </a:xfrm>
        <a:prstGeom prst="rect">
          <a:avLst/>
        </a:prstGeom>
        <a:noFill/>
        <a:ln>
          <a:noFill/>
        </a:ln>
        <a:effectLst/>
        <a:scene3d>
          <a:camera prst="isometricOffAxis1Right" zoom="95000"/>
          <a:lightRig rig="flat" dir="t"/>
        </a:scene3d>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en-US" altLang="it-IT" sz="1200" b="0" kern="1200" cap="none" spc="0" dirty="0">
              <a:ln w="0"/>
              <a:solidFill>
                <a:sysClr val="windowText" lastClr="000000">
                  <a:hueOff val="0"/>
                  <a:satOff val="0"/>
                  <a:lumOff val="0"/>
                  <a:alphaOff val="0"/>
                </a:sysClr>
              </a:solidFill>
              <a:effectLst/>
              <a:latin typeface="Calibri" panose="020F0502020204030204"/>
              <a:ea typeface="+mn-ea"/>
              <a:cs typeface="+mn-cs"/>
            </a:rPr>
            <a:t>riflettere e descrivere come raggiungerai questi obiettivi</a:t>
          </a:r>
          <a:endParaRPr lang="it-IT" sz="1200" b="0" kern="1200" cap="none" spc="0" dirty="0">
            <a:ln w="0"/>
            <a:solidFill>
              <a:sysClr val="windowText" lastClr="000000">
                <a:hueOff val="0"/>
                <a:satOff val="0"/>
                <a:lumOff val="0"/>
                <a:alphaOff val="0"/>
              </a:sysClr>
            </a:solidFill>
            <a:effectLst/>
            <a:latin typeface="Calibri" panose="020F0502020204030204"/>
            <a:ea typeface="+mn-ea"/>
            <a:cs typeface="+mn-cs"/>
          </a:endParaRPr>
        </a:p>
      </dsp:txBody>
      <dsp:txXfrm>
        <a:off x="1593356" y="484581"/>
        <a:ext cx="1171060" cy="1026503"/>
      </dsp:txXfrm>
    </dsp:sp>
    <dsp:sp modelId="{C64EF9B9-0A5D-4624-902E-F719C8A7412E}">
      <dsp:nvSpPr>
        <dsp:cNvPr id="0" name=""/>
        <dsp:cNvSpPr/>
      </dsp:nvSpPr>
      <dsp:spPr>
        <a:xfrm>
          <a:off x="2543462" y="1520"/>
          <a:ext cx="220954" cy="220954"/>
        </a:xfrm>
        <a:prstGeom prst="triangle">
          <a:avLst>
            <a:gd name="adj" fmla="val 100000"/>
          </a:avLst>
        </a:prstGeom>
        <a:solidFill>
          <a:srgbClr val="4472C4">
            <a:hueOff val="-5515009"/>
            <a:satOff val="-7671"/>
            <a:lumOff val="-2942"/>
            <a:alphaOff val="0"/>
          </a:srgbClr>
        </a:solidFill>
        <a:ln w="6350" cap="flat" cmpd="sng" algn="ctr">
          <a:solidFill>
            <a:srgbClr val="4472C4">
              <a:hueOff val="-5515009"/>
              <a:satOff val="-7671"/>
              <a:lumOff val="-2942"/>
              <a:alphaOff val="0"/>
            </a:srgbClr>
          </a:solidFill>
          <a:prstDash val="solid"/>
          <a:miter lim="800000"/>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sp>
    <dsp:sp modelId="{B0ABB07A-764A-4FC5-99B4-39F0DE5C8B86}">
      <dsp:nvSpPr>
        <dsp:cNvPr id="0" name=""/>
        <dsp:cNvSpPr/>
      </dsp:nvSpPr>
      <dsp:spPr>
        <a:xfrm rot="5400000">
          <a:off x="3157087" y="-257730"/>
          <a:ext cx="779538" cy="1297134"/>
        </a:xfrm>
        <a:prstGeom prst="corner">
          <a:avLst>
            <a:gd name="adj1" fmla="val 16120"/>
            <a:gd name="adj2" fmla="val 16110"/>
          </a:avLst>
        </a:prstGeom>
        <a:solidFill>
          <a:srgbClr val="FF0000"/>
        </a:solidFill>
        <a:ln w="6350" cap="flat" cmpd="sng" algn="ctr">
          <a:solidFill>
            <a:srgbClr val="FF0000"/>
          </a:solidFill>
          <a:prstDash val="solid"/>
          <a:miter lim="800000"/>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sp>
    <dsp:sp modelId="{20B155A1-9A7B-4CD4-B47E-DF601C8724B0}">
      <dsp:nvSpPr>
        <dsp:cNvPr id="0" name=""/>
        <dsp:cNvSpPr/>
      </dsp:nvSpPr>
      <dsp:spPr>
        <a:xfrm>
          <a:off x="3026963" y="129833"/>
          <a:ext cx="1171060" cy="1026503"/>
        </a:xfrm>
        <a:prstGeom prst="rect">
          <a:avLst/>
        </a:prstGeom>
        <a:noFill/>
        <a:ln>
          <a:noFill/>
        </a:ln>
        <a:effectLst/>
        <a:scene3d>
          <a:camera prst="isometricOffAxis1Right" zoom="95000"/>
          <a:lightRig rig="flat" dir="t"/>
        </a:scene3d>
      </dsp:spPr>
      <dsp:style>
        <a:lnRef idx="0">
          <a:scrgbClr r="0" g="0" b="0"/>
        </a:lnRef>
        <a:fillRef idx="0">
          <a:scrgbClr r="0" g="0" b="0"/>
        </a:fillRef>
        <a:effectRef idx="0">
          <a:scrgbClr r="0" g="0" b="0"/>
        </a:effectRef>
        <a:fontRef idx="minor"/>
      </dsp:style>
      <dsp:txBody>
        <a:bodyPr spcFirstLastPara="0" vert="horz" wrap="square" lIns="45720" tIns="45720" rIns="45720" bIns="45720" numCol="1" spcCol="1270" anchor="t" anchorCtr="0">
          <a:noAutofit/>
        </a:bodyPr>
        <a:lstStyle/>
        <a:p>
          <a:pPr lvl="0" algn="l" defTabSz="533400">
            <a:lnSpc>
              <a:spcPct val="90000"/>
            </a:lnSpc>
            <a:spcBef>
              <a:spcPct val="0"/>
            </a:spcBef>
            <a:spcAft>
              <a:spcPct val="35000"/>
            </a:spcAft>
          </a:pPr>
          <a:r>
            <a:rPr lang="en-US" altLang="it-IT" sz="1200" b="0" kern="1200" cap="none" spc="0" dirty="0">
              <a:ln w="0"/>
              <a:solidFill>
                <a:sysClr val="windowText" lastClr="000000">
                  <a:hueOff val="0"/>
                  <a:satOff val="0"/>
                  <a:lumOff val="0"/>
                  <a:alphaOff val="0"/>
                </a:sysClr>
              </a:solidFill>
              <a:effectLst/>
              <a:latin typeface="Calibri" panose="020F0502020204030204"/>
              <a:ea typeface="+mn-ea"/>
              <a:cs typeface="+mn-cs"/>
            </a:rPr>
            <a:t>scoprire se il progetto vale l'investimento di tempo, sforzi ed energia</a:t>
          </a:r>
          <a:endParaRPr lang="it-IT" sz="1200" b="0" kern="1200" cap="none" spc="0" dirty="0">
            <a:ln w="0"/>
            <a:solidFill>
              <a:sysClr val="windowText" lastClr="000000">
                <a:hueOff val="0"/>
                <a:satOff val="0"/>
                <a:lumOff val="0"/>
                <a:alphaOff val="0"/>
              </a:sysClr>
            </a:solidFill>
            <a:effectLst/>
            <a:latin typeface="Calibri" panose="020F0502020204030204"/>
            <a:ea typeface="+mn-ea"/>
            <a:cs typeface="+mn-cs"/>
          </a:endParaRPr>
        </a:p>
      </dsp:txBody>
      <dsp:txXfrm>
        <a:off x="3026963" y="129833"/>
        <a:ext cx="1171060" cy="1026503"/>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07D27F7-0C5B-49FD-BFFA-FDA892EB98F8}">
      <dsp:nvSpPr>
        <dsp:cNvPr id="0" name=""/>
        <dsp:cNvSpPr/>
      </dsp:nvSpPr>
      <dsp:spPr>
        <a:xfrm rot="5400000">
          <a:off x="591187" y="986000"/>
          <a:ext cx="506663" cy="843076"/>
        </a:xfrm>
        <a:prstGeom prst="corner">
          <a:avLst>
            <a:gd name="adj1" fmla="val 16120"/>
            <a:gd name="adj2" fmla="val 16110"/>
          </a:avLst>
        </a:prstGeo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AC355D5-BD99-44F8-9E84-3312A6EC9A19}">
      <dsp:nvSpPr>
        <dsp:cNvPr id="0" name=""/>
        <dsp:cNvSpPr/>
      </dsp:nvSpPr>
      <dsp:spPr>
        <a:xfrm>
          <a:off x="488037" y="1239259"/>
          <a:ext cx="871323" cy="66717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en-GB" sz="900" b="1" u="sng" kern="1200"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rPr>
            <a:t>RICERCARE ED ESPLORARE </a:t>
          </a:r>
          <a:r>
            <a:rPr lang="it-IT" sz="900" kern="1200">
              <a:latin typeface="Segoe UI" pitchFamily="34" charset="0"/>
              <a:cs typeface="Segoe UI" pitchFamily="34" charset="0"/>
            </a:rPr>
            <a:t>Inizia a considerare le tue passioni, abilità, credenze, sogni e cerca altri progetti simili.</a:t>
          </a:r>
          <a:endParaRPr lang="en-GB" sz="900" b="1" u="sng" kern="1200"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endParaRPr>
        </a:p>
      </dsp:txBody>
      <dsp:txXfrm>
        <a:off x="488037" y="1239259"/>
        <a:ext cx="871323" cy="667178"/>
      </dsp:txXfrm>
    </dsp:sp>
    <dsp:sp modelId="{0A1F23B1-1A14-41EC-ABF9-34221619DDED}">
      <dsp:nvSpPr>
        <dsp:cNvPr id="0" name=""/>
        <dsp:cNvSpPr/>
      </dsp:nvSpPr>
      <dsp:spPr>
        <a:xfrm>
          <a:off x="1124136" y="923931"/>
          <a:ext cx="143610" cy="143610"/>
        </a:xfrm>
        <a:prstGeom prst="triangle">
          <a:avLst>
            <a:gd name="adj" fmla="val 100000"/>
          </a:avLst>
        </a:prstGeom>
        <a:gradFill rotWithShape="0">
          <a:gsLst>
            <a:gs pos="0">
              <a:srgbClr val="A5A5A5">
                <a:hueOff val="0"/>
                <a:satOff val="0"/>
                <a:lumOff val="0"/>
                <a:alphaOff val="0"/>
                <a:satMod val="103000"/>
                <a:lumMod val="102000"/>
                <a:tint val="94000"/>
              </a:srgbClr>
            </a:gs>
            <a:gs pos="50000">
              <a:srgbClr val="A5A5A5">
                <a:hueOff val="0"/>
                <a:satOff val="0"/>
                <a:lumOff val="0"/>
                <a:alphaOff val="0"/>
                <a:satMod val="110000"/>
                <a:lumMod val="100000"/>
                <a:shade val="100000"/>
              </a:srgbClr>
            </a:gs>
            <a:gs pos="100000">
              <a:srgbClr val="A5A5A5">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AF61B19-D675-4D01-A797-7CE21D6A0C26}">
      <dsp:nvSpPr>
        <dsp:cNvPr id="0" name=""/>
        <dsp:cNvSpPr/>
      </dsp:nvSpPr>
      <dsp:spPr>
        <a:xfrm rot="5400000">
          <a:off x="1578059" y="755430"/>
          <a:ext cx="506663" cy="843076"/>
        </a:xfrm>
        <a:prstGeom prst="corner">
          <a:avLst>
            <a:gd name="adj1" fmla="val 16120"/>
            <a:gd name="adj2" fmla="val 16110"/>
          </a:avLst>
        </a:prstGeom>
        <a:gradFill rotWithShape="0">
          <a:gsLst>
            <a:gs pos="0">
              <a:srgbClr val="FFC000">
                <a:hueOff val="0"/>
                <a:satOff val="0"/>
                <a:lumOff val="0"/>
                <a:alphaOff val="0"/>
                <a:satMod val="103000"/>
                <a:lumMod val="102000"/>
                <a:tint val="94000"/>
              </a:srgbClr>
            </a:gs>
            <a:gs pos="50000">
              <a:srgbClr val="FFC000">
                <a:hueOff val="0"/>
                <a:satOff val="0"/>
                <a:lumOff val="0"/>
                <a:alphaOff val="0"/>
                <a:satMod val="110000"/>
                <a:lumMod val="100000"/>
                <a:shade val="100000"/>
              </a:srgbClr>
            </a:gs>
            <a:gs pos="100000">
              <a:srgbClr val="FFC000">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1796F681-7A89-46AE-8E95-35B20F768815}">
      <dsp:nvSpPr>
        <dsp:cNvPr id="0" name=""/>
        <dsp:cNvSpPr/>
      </dsp:nvSpPr>
      <dsp:spPr>
        <a:xfrm>
          <a:off x="1493484" y="1007329"/>
          <a:ext cx="761134" cy="66717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en-GB" sz="900" b="1" u="sng" kern="1200"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rPr>
            <a:t>CERCARE, VALUTARE E OTTENERE RISORSE</a:t>
          </a:r>
        </a:p>
        <a:p>
          <a:pPr lvl="0" algn="l" defTabSz="400050">
            <a:lnSpc>
              <a:spcPct val="90000"/>
            </a:lnSpc>
            <a:spcBef>
              <a:spcPct val="0"/>
            </a:spcBef>
            <a:spcAft>
              <a:spcPct val="35000"/>
            </a:spcAft>
          </a:pPr>
          <a:r>
            <a:rPr lang="it-IT" sz="900" kern="1200">
              <a:latin typeface="Segoe UI" pitchFamily="34" charset="0"/>
              <a:cs typeface="Segoe UI" pitchFamily="34" charset="0"/>
            </a:rPr>
            <a:t>Fai un elenco delle risorse necessarie per sviluppare il tuo progetto che puoi raggiungere da solo</a:t>
          </a:r>
          <a:r>
            <a:rPr lang="it-IT" sz="900" i="1" kern="1200">
              <a:latin typeface="Segoe UI" pitchFamily="34" charset="0"/>
              <a:cs typeface="Segoe UI" pitchFamily="34" charset="0"/>
            </a:rPr>
            <a:t>. Ricorda: le risorse non sono solo economiche ma sono anche abilità, competenze e attrezzature.</a:t>
          </a:r>
          <a:endParaRPr lang="en-GB" sz="900" b="1" i="1" u="sng" kern="1200"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endParaRPr>
        </a:p>
      </dsp:txBody>
      <dsp:txXfrm>
        <a:off x="1493484" y="1007329"/>
        <a:ext cx="761134" cy="667178"/>
      </dsp:txXfrm>
    </dsp:sp>
    <dsp:sp modelId="{15473216-261B-4439-9913-2B98EC886DDA}">
      <dsp:nvSpPr>
        <dsp:cNvPr id="0" name=""/>
        <dsp:cNvSpPr/>
      </dsp:nvSpPr>
      <dsp:spPr>
        <a:xfrm>
          <a:off x="2111008" y="693362"/>
          <a:ext cx="143610" cy="143610"/>
        </a:xfrm>
        <a:prstGeom prst="triangle">
          <a:avLst>
            <a:gd name="adj" fmla="val 10000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C86EEBE7-DB95-4093-9C8E-6960D2637DCE}">
      <dsp:nvSpPr>
        <dsp:cNvPr id="0" name=""/>
        <dsp:cNvSpPr/>
      </dsp:nvSpPr>
      <dsp:spPr>
        <a:xfrm rot="5400000">
          <a:off x="2583188" y="524861"/>
          <a:ext cx="506663" cy="843076"/>
        </a:xfrm>
        <a:prstGeom prst="corner">
          <a:avLst>
            <a:gd name="adj1" fmla="val 16120"/>
            <a:gd name="adj2" fmla="val 1611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E612F8ED-BC88-4E4C-BF66-A8036405FD18}">
      <dsp:nvSpPr>
        <dsp:cNvPr id="0" name=""/>
        <dsp:cNvSpPr/>
      </dsp:nvSpPr>
      <dsp:spPr>
        <a:xfrm>
          <a:off x="2441273" y="759953"/>
          <a:ext cx="964912" cy="66717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en-GB" sz="900" b="1" u="sng" kern="1200"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rPr>
            <a:t>ESPERIMENTI E TEST</a:t>
          </a:r>
        </a:p>
        <a:p>
          <a:pPr lvl="0" algn="l" defTabSz="400050">
            <a:lnSpc>
              <a:spcPct val="90000"/>
            </a:lnSpc>
            <a:spcBef>
              <a:spcPct val="0"/>
            </a:spcBef>
            <a:spcAft>
              <a:spcPct val="35000"/>
            </a:spcAft>
          </a:pPr>
          <a:r>
            <a:rPr lang="it-IT" sz="900" kern="1200">
              <a:latin typeface="Segoe UI" pitchFamily="34" charset="0"/>
              <a:cs typeface="Segoe UI" pitchFamily="34" charset="0"/>
            </a:rPr>
            <a:t>Sei nel bel mezzo del processo, l'attività centrale dell'Idea Design Process e sei pronto a sviluppare un prototipo dell'idea.</a:t>
          </a:r>
          <a:endParaRPr lang="en-GB" sz="900" b="1" u="sng" kern="1200"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endParaRPr>
        </a:p>
      </dsp:txBody>
      <dsp:txXfrm>
        <a:off x="2441273" y="759953"/>
        <a:ext cx="964912" cy="667178"/>
      </dsp:txXfrm>
    </dsp:sp>
    <dsp:sp modelId="{AD454327-522A-4599-BE46-8ECA2585F8A1}">
      <dsp:nvSpPr>
        <dsp:cNvPr id="0" name=""/>
        <dsp:cNvSpPr/>
      </dsp:nvSpPr>
      <dsp:spPr>
        <a:xfrm>
          <a:off x="3116137" y="462793"/>
          <a:ext cx="143610" cy="143610"/>
        </a:xfrm>
        <a:prstGeom prst="triangle">
          <a:avLst>
            <a:gd name="adj" fmla="val 100000"/>
          </a:avLst>
        </a:prstGeo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598ACA7C-7CF6-48C4-AA77-211237CEBB90}">
      <dsp:nvSpPr>
        <dsp:cNvPr id="0" name=""/>
        <dsp:cNvSpPr/>
      </dsp:nvSpPr>
      <dsp:spPr>
        <a:xfrm rot="5400000">
          <a:off x="3583844" y="294292"/>
          <a:ext cx="506663" cy="843076"/>
        </a:xfrm>
        <a:prstGeom prst="corner">
          <a:avLst>
            <a:gd name="adj1" fmla="val 16120"/>
            <a:gd name="adj2" fmla="val 16110"/>
          </a:avLst>
        </a:prstGeom>
        <a:gradFill rotWithShape="0">
          <a:gsLst>
            <a:gs pos="0">
              <a:srgbClr val="A5A5A5">
                <a:hueOff val="0"/>
                <a:satOff val="0"/>
                <a:lumOff val="0"/>
                <a:alphaOff val="0"/>
                <a:satMod val="103000"/>
                <a:lumMod val="102000"/>
                <a:tint val="94000"/>
              </a:srgbClr>
            </a:gs>
            <a:gs pos="50000">
              <a:srgbClr val="A5A5A5">
                <a:hueOff val="0"/>
                <a:satOff val="0"/>
                <a:lumOff val="0"/>
                <a:alphaOff val="0"/>
                <a:satMod val="110000"/>
                <a:lumMod val="100000"/>
                <a:shade val="100000"/>
              </a:srgbClr>
            </a:gs>
            <a:gs pos="100000">
              <a:srgbClr val="A5A5A5">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B63E5306-C7C5-44A7-8DF6-82E28EAC0B3A}">
      <dsp:nvSpPr>
        <dsp:cNvPr id="0" name=""/>
        <dsp:cNvSpPr/>
      </dsp:nvSpPr>
      <dsp:spPr>
        <a:xfrm>
          <a:off x="3383596" y="546190"/>
          <a:ext cx="992481" cy="66717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en-GB" sz="900" b="1" u="sng" kern="1200"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rPr>
            <a:t>MOSTRARE AGLI ALTRI PER VALUTARE IL SIGNIFICATO E CONDIVIDERE </a:t>
          </a:r>
        </a:p>
        <a:p>
          <a:pPr lvl="0" algn="l" defTabSz="400050">
            <a:lnSpc>
              <a:spcPct val="90000"/>
            </a:lnSpc>
            <a:spcBef>
              <a:spcPct val="0"/>
            </a:spcBef>
            <a:spcAft>
              <a:spcPct val="35000"/>
            </a:spcAft>
          </a:pPr>
          <a:r>
            <a:rPr lang="it-IT" sz="900" b="0" i="0" kern="1200"/>
            <a:t>Ora leggi l'elenco che hai fatto nel passaggio 3, rifletti su cosa puoi migliorare e modificare la tua idea imprenditoriale. Esamina la tua idea e rispondi a questa domanda: </a:t>
          </a:r>
          <a:r>
            <a:rPr lang="it-IT" sz="900" b="0" i="1" kern="1200"/>
            <a:t>le persone coinvolte nella fase di prototipazione hanno capito facilmente il tuo progetto?</a:t>
          </a:r>
          <a:endParaRPr lang="en-GB" sz="900" b="1" i="1" u="sng" kern="1200"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endParaRPr>
        </a:p>
      </dsp:txBody>
      <dsp:txXfrm>
        <a:off x="3383596" y="546190"/>
        <a:ext cx="992481" cy="667178"/>
      </dsp:txXfrm>
    </dsp:sp>
    <dsp:sp modelId="{C2726970-F3E6-4EE2-87EC-F24511E9A41F}">
      <dsp:nvSpPr>
        <dsp:cNvPr id="0" name=""/>
        <dsp:cNvSpPr/>
      </dsp:nvSpPr>
      <dsp:spPr>
        <a:xfrm>
          <a:off x="4116793" y="232224"/>
          <a:ext cx="143610" cy="143610"/>
        </a:xfrm>
        <a:prstGeom prst="triangle">
          <a:avLst>
            <a:gd name="adj" fmla="val 100000"/>
          </a:avLst>
        </a:prstGeom>
        <a:gradFill rotWithShape="0">
          <a:gsLst>
            <a:gs pos="0">
              <a:srgbClr val="FFC000">
                <a:hueOff val="0"/>
                <a:satOff val="0"/>
                <a:lumOff val="0"/>
                <a:alphaOff val="0"/>
                <a:satMod val="103000"/>
                <a:lumMod val="102000"/>
                <a:tint val="94000"/>
              </a:srgbClr>
            </a:gs>
            <a:gs pos="50000">
              <a:srgbClr val="FFC000">
                <a:hueOff val="0"/>
                <a:satOff val="0"/>
                <a:lumOff val="0"/>
                <a:alphaOff val="0"/>
                <a:satMod val="110000"/>
                <a:lumMod val="100000"/>
                <a:shade val="100000"/>
              </a:srgbClr>
            </a:gs>
            <a:gs pos="100000">
              <a:srgbClr val="FFC000">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9AB052F0-BBD0-4585-8731-1B568F902071}">
      <dsp:nvSpPr>
        <dsp:cNvPr id="0" name=""/>
        <dsp:cNvSpPr/>
      </dsp:nvSpPr>
      <dsp:spPr>
        <a:xfrm rot="5400000">
          <a:off x="4538674" y="63723"/>
          <a:ext cx="506663" cy="843076"/>
        </a:xfrm>
        <a:prstGeom prst="corner">
          <a:avLst>
            <a:gd name="adj1" fmla="val 16120"/>
            <a:gd name="adj2" fmla="val 16110"/>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57D3FE3C-F18F-4618-9E45-803DDDB64C63}">
      <dsp:nvSpPr>
        <dsp:cNvPr id="0" name=""/>
        <dsp:cNvSpPr/>
      </dsp:nvSpPr>
      <dsp:spPr>
        <a:xfrm>
          <a:off x="4407510" y="315621"/>
          <a:ext cx="854312" cy="66717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en-GB" sz="900" b="1" u="sng" kern="1200"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rPr>
            <a:t>Feedback E REVISIONE</a:t>
          </a:r>
        </a:p>
        <a:p>
          <a:pPr lvl="0" algn="l" defTabSz="400050">
            <a:lnSpc>
              <a:spcPct val="90000"/>
            </a:lnSpc>
            <a:spcBef>
              <a:spcPct val="0"/>
            </a:spcBef>
            <a:spcAft>
              <a:spcPct val="35000"/>
            </a:spcAft>
          </a:pPr>
          <a:r>
            <a:rPr lang="it-IT" sz="900" kern="1200"/>
            <a:t>Raccogli commenti e feedback da persone coinvolte nella fase di prototipazione. Rivedi e scrivi di nuovo la tua idea imprenditoriale. Non temere se la tua idea diventa completamente diversa dall'inizio! Ricorda che le idee di successo possono nascere dagli errori!</a:t>
          </a:r>
          <a:endParaRPr lang="en-GB" sz="900" b="1" u="sng" kern="1200"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endParaRPr>
        </a:p>
      </dsp:txBody>
      <dsp:txXfrm>
        <a:off x="4407510" y="315621"/>
        <a:ext cx="854312" cy="667178"/>
      </dsp:txXfrm>
    </dsp:sp>
    <dsp:sp modelId="{45F6AAB8-AF79-4A74-BE67-3B89CAF32BD8}">
      <dsp:nvSpPr>
        <dsp:cNvPr id="0" name=""/>
        <dsp:cNvSpPr/>
      </dsp:nvSpPr>
      <dsp:spPr>
        <a:xfrm>
          <a:off x="5071623" y="1655"/>
          <a:ext cx="143610" cy="143610"/>
        </a:xfrm>
        <a:prstGeom prst="triangle">
          <a:avLst>
            <a:gd name="adj" fmla="val 100000"/>
          </a:avLst>
        </a:prstGeom>
        <a:gradFill rotWithShape="0">
          <a:gsLst>
            <a:gs pos="0">
              <a:srgbClr val="70AD47">
                <a:hueOff val="0"/>
                <a:satOff val="0"/>
                <a:lumOff val="0"/>
                <a:alphaOff val="0"/>
                <a:satMod val="103000"/>
                <a:lumMod val="102000"/>
                <a:tint val="94000"/>
              </a:srgbClr>
            </a:gs>
            <a:gs pos="50000">
              <a:srgbClr val="70AD47">
                <a:hueOff val="0"/>
                <a:satOff val="0"/>
                <a:lumOff val="0"/>
                <a:alphaOff val="0"/>
                <a:satMod val="110000"/>
                <a:lumMod val="100000"/>
                <a:shade val="100000"/>
              </a:srgbClr>
            </a:gs>
            <a:gs pos="100000">
              <a:srgbClr val="70AD47">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5C0078A1-91A2-414B-A1E7-2747F00F1F4E}">
      <dsp:nvSpPr>
        <dsp:cNvPr id="0" name=""/>
        <dsp:cNvSpPr/>
      </dsp:nvSpPr>
      <dsp:spPr>
        <a:xfrm rot="5400000">
          <a:off x="5525546" y="-166845"/>
          <a:ext cx="506663" cy="843076"/>
        </a:xfrm>
        <a:prstGeom prst="corner">
          <a:avLst>
            <a:gd name="adj1" fmla="val 16120"/>
            <a:gd name="adj2" fmla="val 16110"/>
          </a:avLst>
        </a:prstGeom>
        <a:gradFill rotWithShape="0">
          <a:gsLst>
            <a:gs pos="0">
              <a:srgbClr val="ED7D31">
                <a:hueOff val="0"/>
                <a:satOff val="0"/>
                <a:lumOff val="0"/>
                <a:alphaOff val="0"/>
                <a:satMod val="103000"/>
                <a:lumMod val="102000"/>
                <a:tint val="94000"/>
              </a:srgbClr>
            </a:gs>
            <a:gs pos="50000">
              <a:srgbClr val="ED7D31">
                <a:hueOff val="0"/>
                <a:satOff val="0"/>
                <a:lumOff val="0"/>
                <a:alphaOff val="0"/>
                <a:satMod val="110000"/>
                <a:lumMod val="100000"/>
                <a:shade val="100000"/>
              </a:srgbClr>
            </a:gs>
            <a:gs pos="100000">
              <a:srgbClr val="ED7D31">
                <a:hueOff val="0"/>
                <a:satOff val="0"/>
                <a:lumOff val="0"/>
                <a:alphaOff val="0"/>
                <a:lumMod val="99000"/>
                <a:satMod val="120000"/>
                <a:shade val="78000"/>
              </a:srgbClr>
            </a:gs>
          </a:gsLst>
          <a:lin ang="5400000" scaled="0"/>
        </a:gradFill>
        <a:ln>
          <a:noFill/>
        </a:ln>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sp>
    <dsp:sp modelId="{4289E6EA-F20A-4974-A5E4-BE02D99C4109}">
      <dsp:nvSpPr>
        <dsp:cNvPr id="0" name=""/>
        <dsp:cNvSpPr/>
      </dsp:nvSpPr>
      <dsp:spPr>
        <a:xfrm>
          <a:off x="5440971" y="85052"/>
          <a:ext cx="761134" cy="66717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l" defTabSz="400050">
            <a:lnSpc>
              <a:spcPct val="90000"/>
            </a:lnSpc>
            <a:spcBef>
              <a:spcPct val="0"/>
            </a:spcBef>
            <a:spcAft>
              <a:spcPct val="35000"/>
            </a:spcAft>
          </a:pPr>
          <a:r>
            <a:rPr lang="en-GB" sz="900" b="1" u="sng" kern="1200"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rPr>
            <a:t>eSTENDI O CONCENTRA, CONFERMA O SFIDA </a:t>
          </a:r>
          <a:r>
            <a:rPr lang="it-IT" sz="900" b="0" i="0" kern="1200">
              <a:latin typeface="Segoe UI" pitchFamily="34" charset="0"/>
              <a:cs typeface="Segoe UI" pitchFamily="34" charset="0"/>
            </a:rPr>
            <a:t>Rifletti sulla nuova forma della tua idea imprenditoriale, elenca gli obiettivi per il futuro del progetto e rendilo visivo (uno schizzo, una mappa mentale, un elenco di parole chiave e connessioni, ecc.). Sei pronto a dettagliare la tua idea e trasformarla in un vero progetto? </a:t>
          </a:r>
          <a:r>
            <a:rPr lang="it-IT" sz="900" b="1" i="0" kern="1200">
              <a:latin typeface="Segoe UI" pitchFamily="34" charset="0"/>
              <a:cs typeface="Segoe UI" pitchFamily="34" charset="0"/>
            </a:rPr>
            <a:t>LAVORA SUL CANVAS!</a:t>
          </a:r>
          <a:endParaRPr lang="en-GB" sz="900" b="1" u="sng" kern="1200" cap="all" baseline="0">
            <a:solidFill>
              <a:sysClr val="windowText" lastClr="000000">
                <a:hueOff val="0"/>
                <a:satOff val="0"/>
                <a:lumOff val="0"/>
                <a:alphaOff val="0"/>
              </a:sysClr>
            </a:solidFill>
            <a:latin typeface="Segoe UI" panose="020B0502040204020203" pitchFamily="34" charset="0"/>
            <a:ea typeface="+mn-ea"/>
            <a:cs typeface="Segoe UI" panose="020B0502040204020203" pitchFamily="34" charset="0"/>
          </a:endParaRPr>
        </a:p>
      </dsp:txBody>
      <dsp:txXfrm>
        <a:off x="5440971" y="85052"/>
        <a:ext cx="761134" cy="667178"/>
      </dsp:txXfrm>
    </dsp:sp>
  </dsp:spTree>
</dsp:drawing>
</file>

<file path=word/diagrams/layout1.xml><?xml version="1.0" encoding="utf-8"?>
<dgm:layoutDef xmlns:dgm="http://schemas.openxmlformats.org/drawingml/2006/diagram" xmlns:a="http://schemas.openxmlformats.org/drawingml/2006/main" uniqueId="urn:microsoft.com/office/officeart/2005/8/layout/venn3">
  <dgm:title val=""/>
  <dgm:desc val=""/>
  <dgm:catLst>
    <dgm:cat type="relationship" pri="2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fallback" val="2D"/>
        </dgm:alg>
      </dgm:if>
      <dgm:else name="Name3">
        <dgm:alg type="lin">
          <dgm:param type="fallback" val="2D"/>
          <dgm:param type="linDir" val="fromR"/>
        </dgm:alg>
      </dgm:else>
    </dgm:choose>
    <dgm:shape xmlns:r="http://schemas.openxmlformats.org/officeDocument/2006/relationships" r:blip="">
      <dgm:adjLst/>
    </dgm:shape>
    <dgm:presOf/>
    <dgm:constrLst>
      <dgm:constr type="w" for="ch" ptType="node" refType="w"/>
      <dgm:constr type="h" for="ch" ptType="node" refType="w" refFor="ch" refPtType="node"/>
      <dgm:constr type="w" for="ch" forName="space" refType="w" refFor="ch" refPtType="node" fact="-0.2"/>
      <dgm:constr type="primFontSz" for="ch" ptType="node" op="equ" val="65"/>
    </dgm:constrLst>
    <dgm:ruleLst/>
    <dgm:forEach name="Name4" axis="ch" ptType="node">
      <dgm:layoutNode name="Name5" styleLbl="vennNode1">
        <dgm:varLst>
          <dgm:bulletEnabled val="1"/>
        </dgm:varLst>
        <dgm:alg type="tx">
          <dgm:param type="txAnchorVertCh" val="mid"/>
          <dgm:param type="txAnchorHorzCh" val="ctr"/>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w" fact="0.156"/>
          <dgm:constr type="rMarg" refType="w" fact="0.156"/>
        </dgm:constrLst>
        <dgm:ruleLst>
          <dgm:rule type="primFontSz" val="5" fact="NaN" max="NaN"/>
        </dgm:ruleLst>
      </dgm:layoutNode>
      <dgm:forEach name="Name6"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List7">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layout3.xml><?xml version="1.0" encoding="utf-8"?>
<dgm:layoutDef xmlns:dgm="http://schemas.openxmlformats.org/drawingml/2006/diagram" xmlns:a="http://schemas.openxmlformats.org/drawingml/2006/main" uniqueId="urn:microsoft.com/office/officeart/2009/3/layout/PieProcess">
  <dgm:title val=""/>
  <dgm:desc val=""/>
  <dgm:catLst>
    <dgm:cat type="list" pri="8600"/>
    <dgm:cat type="process" pri="4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One val="branch"/>
      <dgm:animLvl val="lvl"/>
    </dgm:varLst>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constrLst>
      <dgm:constr type="primFontSz" for="des" forName="Parent" val="65"/>
      <dgm:constr type="primFontSz" for="des" forName="Child" refType="primFontSz" refFor="des" refForName="Parent" op="lte"/>
      <dgm:constr type="w" for="ch" forName="composite" refType="w"/>
      <dgm:constr type="h" for="ch" forName="composite" refType="h"/>
      <dgm:constr type="w" for="ch" forName="ParentComposite" refType="w" fact="0.5"/>
      <dgm:constr type="h" for="ch" forName="ParentComposite" refType="h"/>
      <dgm:constr type="w" for="ch" forName="negSibTrans" refType="h" refFor="ch" refForName="composite" fact="-0.075"/>
      <dgm:constr type="w" for="ch" forName="sibTrans" refType="w" refFor="ch" refForName="composite" fact="0.0425"/>
    </dgm:constrLst>
    <dgm:forEach name="nodesForEach" axis="ch" ptType="node" cnt="7">
      <dgm:layoutNode name="ParentComposite">
        <dgm:alg type="composite">
          <dgm:param type="ar" val="0.25"/>
        </dgm:alg>
        <dgm:shape xmlns:r="http://schemas.openxmlformats.org/officeDocument/2006/relationships" r:blip="">
          <dgm:adjLst/>
        </dgm:shape>
        <dgm:choose name="Name4">
          <dgm:if name="Name5" func="var" arg="dir" op="equ" val="norm">
            <dgm:constrLst>
              <dgm:constr type="l" for="ch" forName="Parent" refType="w" fact="0"/>
              <dgm:constr type="t" for="ch" forName="Parent" refType="h" fact="0.275"/>
              <dgm:constr type="w" for="ch" forName="Parent" refType="w" fact="0.6"/>
              <dgm:constr type="h" for="ch" forName="Parent" refType="h" fact="0.725"/>
              <dgm:constr type="l" for="ch" forName="Chord" refType="w" fact="0"/>
              <dgm:constr type="t" for="ch" forName="Chord" refType="h" fact="0"/>
              <dgm:constr type="w" for="ch" forName="Chord" refType="w"/>
              <dgm:constr type="h" for="ch" forName="Chord" refType="h" fact="0.25"/>
              <dgm:constr type="l" for="ch" forName="Pie" refType="w" fact="0.1"/>
              <dgm:constr type="t" for="ch" forName="Pie" refType="h" fact="0.025"/>
              <dgm:constr type="w" for="ch" forName="Pie" refType="w" fact="0.8"/>
              <dgm:constr type="h" for="ch" forName="Pie" refType="h" fact="0.2"/>
            </dgm:constrLst>
          </dgm:if>
          <dgm:else name="Name6">
            <dgm:constrLst>
              <dgm:constr type="r" for="ch" forName="Parent" refType="w"/>
              <dgm:constr type="t" for="ch" forName="Parent" refType="h" fact="0.275"/>
              <dgm:constr type="w" for="ch" forName="Parent" refType="w" fact="0.6"/>
              <dgm:constr type="h" for="ch" forName="Parent" refType="h" fact="0.725"/>
              <dgm:constr type="r" for="ch" forName="Chord" refType="w"/>
              <dgm:constr type="t" for="ch" forName="Chord" refType="h" fact="0"/>
              <dgm:constr type="w" for="ch" forName="Chord" refType="w"/>
              <dgm:constr type="h" for="ch" forName="Chord" refType="h" fact="0.25"/>
              <dgm:constr type="r" for="ch" forName="Pie" refType="w" fact="0.9"/>
              <dgm:constr type="t" for="ch" forName="Pie" refType="h" fact="0.025"/>
              <dgm:constr type="w" for="ch" forName="Pie" refType="w" fact="0.8"/>
              <dgm:constr type="h" for="ch" forName="Pie" refType="h" fact="0.2"/>
            </dgm:constrLst>
          </dgm:else>
        </dgm:choose>
        <dgm:layoutNode name="Chord" styleLbl="bgShp">
          <dgm:alg type="sp"/>
          <dgm:choose name="Name7">
            <dgm:if name="Name8" func="var" arg="dir" op="equ" val="norm">
              <dgm:shape xmlns:r="http://schemas.openxmlformats.org/officeDocument/2006/relationships" type="chord" r:blip="">
                <dgm:adjLst>
                  <dgm:adj idx="1" val="80"/>
                  <dgm:adj idx="2" val="-80"/>
                </dgm:adjLst>
              </dgm:shape>
            </dgm:if>
            <dgm:else name="Name9">
              <dgm:shape xmlns:r="http://schemas.openxmlformats.org/officeDocument/2006/relationships" rot="180" type="chord" r:blip="">
                <dgm:adjLst>
                  <dgm:adj idx="1" val="80"/>
                  <dgm:adj idx="2" val="-80"/>
                </dgm:adjLst>
              </dgm:shape>
            </dgm:else>
          </dgm:choose>
          <dgm:presOf/>
        </dgm:layoutNode>
        <dgm:layoutNode name="Pie" styleLbl="alignNode1">
          <dgm:alg type="sp"/>
          <dgm:choose name="Name10">
            <dgm:if name="Name11" func="var" arg="dir" op="equ" val="norm">
              <dgm:choose name="Name12">
                <dgm:if name="Name13" axis="precedSib" ptType="node" func="cnt" op="equ" val="0">
                  <dgm:choose name="Name14">
                    <dgm:if name="Name15" axis="followSib" ptType="node" func="cnt" op="equ" val="0">
                      <dgm:shape xmlns:r="http://schemas.openxmlformats.org/officeDocument/2006/relationships" type="pie" r:blip="">
                        <dgm:adjLst>
                          <dgm:adj idx="1" val="90"/>
                          <dgm:adj idx="2" val="-90"/>
                        </dgm:adjLst>
                      </dgm:shape>
                    </dgm:if>
                    <dgm:if name="Name16" axis="followSib" ptType="node" func="cnt" op="equ" val="1">
                      <dgm:shape xmlns:r="http://schemas.openxmlformats.org/officeDocument/2006/relationships" type="pie" r:blip="">
                        <dgm:adjLst>
                          <dgm:adj idx="1" val="180"/>
                          <dgm:adj idx="2" val="-90"/>
                        </dgm:adjLst>
                      </dgm:shape>
                    </dgm:if>
                    <dgm:if name="Name17" axis="followSib" ptType="node" func="cnt" op="equ" val="2">
                      <dgm:shape xmlns:r="http://schemas.openxmlformats.org/officeDocument/2006/relationships" type="pie" r:blip="">
                        <dgm:adjLst>
                          <dgm:adj idx="1" val="-150"/>
                          <dgm:adj idx="2" val="-90"/>
                        </dgm:adjLst>
                      </dgm:shape>
                    </dgm:if>
                    <dgm:if name="Name18" axis="followSib" ptType="node" func="cnt" op="equ" val="3">
                      <dgm:shape xmlns:r="http://schemas.openxmlformats.org/officeDocument/2006/relationships" type="pie" r:blip="">
                        <dgm:adjLst>
                          <dgm:adj idx="1" val="-135"/>
                          <dgm:adj idx="2" val="-90"/>
                        </dgm:adjLst>
                      </dgm:shape>
                    </dgm:if>
                    <dgm:if name="Name19" axis="followSib" ptType="node" func="cnt" op="equ" val="4">
                      <dgm:shape xmlns:r="http://schemas.openxmlformats.org/officeDocument/2006/relationships" type="pie" r:blip="">
                        <dgm:adjLst>
                          <dgm:adj idx="1" val="-126"/>
                          <dgm:adj idx="2" val="-90"/>
                        </dgm:adjLst>
                      </dgm:shape>
                    </dgm:if>
                    <dgm:if name="Name20" axis="followSib" ptType="node" func="cnt" op="equ" val="5">
                      <dgm:shape xmlns:r="http://schemas.openxmlformats.org/officeDocument/2006/relationships" type="pie" r:blip="">
                        <dgm:adjLst>
                          <dgm:adj idx="1" val="-120"/>
                          <dgm:adj idx="2" val="-90"/>
                        </dgm:adjLst>
                      </dgm:shape>
                    </dgm:if>
                    <dgm:else name="Name21">
                      <dgm:shape xmlns:r="http://schemas.openxmlformats.org/officeDocument/2006/relationships" type="pie" r:blip="">
                        <dgm:adjLst>
                          <dgm:adj idx="1" val="-115.7143"/>
                          <dgm:adj idx="2" val="-90"/>
                        </dgm:adjLst>
                      </dgm:shape>
                    </dgm:else>
                  </dgm:choose>
                </dgm:if>
                <dgm:if name="Name22" axis="precedSib" ptType="node" func="cnt" op="equ" val="1">
                  <dgm:choose name="Name23">
                    <dgm:if name="Name24" axis="followSib" ptType="node" func="cnt" op="equ" val="0">
                      <dgm:shape xmlns:r="http://schemas.openxmlformats.org/officeDocument/2006/relationships" type="pie" r:blip="">
                        <dgm:adjLst>
                          <dgm:adj idx="1" val="90"/>
                          <dgm:adj idx="2" val="-90"/>
                        </dgm:adjLst>
                      </dgm:shape>
                    </dgm:if>
                    <dgm:if name="Name25" axis="followSib" ptType="node" func="cnt" op="equ" val="1">
                      <dgm:shape xmlns:r="http://schemas.openxmlformats.org/officeDocument/2006/relationships" type="pie" r:blip="">
                        <dgm:adjLst>
                          <dgm:adj idx="1" val="150"/>
                          <dgm:adj idx="2" val="-90"/>
                        </dgm:adjLst>
                      </dgm:shape>
                    </dgm:if>
                    <dgm:if name="Name26" axis="followSib" ptType="node" func="cnt" op="equ" val="2">
                      <dgm:shape xmlns:r="http://schemas.openxmlformats.org/officeDocument/2006/relationships" type="pie" r:blip="">
                        <dgm:adjLst>
                          <dgm:adj idx="1" val="180"/>
                          <dgm:adj idx="2" val="-90"/>
                        </dgm:adjLst>
                      </dgm:shape>
                    </dgm:if>
                    <dgm:if name="Name27" axis="followSib" ptType="node" func="cnt" op="equ" val="3">
                      <dgm:shape xmlns:r="http://schemas.openxmlformats.org/officeDocument/2006/relationships" type="pie" r:blip="">
                        <dgm:adjLst>
                          <dgm:adj idx="1" val="-162"/>
                          <dgm:adj idx="2" val="-90"/>
                        </dgm:adjLst>
                      </dgm:shape>
                    </dgm:if>
                    <dgm:if name="Name28" axis="followSib" ptType="node" func="cnt" op="equ" val="4">
                      <dgm:shape xmlns:r="http://schemas.openxmlformats.org/officeDocument/2006/relationships" type="pie" r:blip="">
                        <dgm:adjLst>
                          <dgm:adj idx="1" val="-150"/>
                          <dgm:adj idx="2" val="-90"/>
                        </dgm:adjLst>
                      </dgm:shape>
                    </dgm:if>
                    <dgm:else name="Name29">
                      <dgm:shape xmlns:r="http://schemas.openxmlformats.org/officeDocument/2006/relationships" type="pie" r:blip="">
                        <dgm:adjLst>
                          <dgm:adj idx="1" val="-141.4286"/>
                          <dgm:adj idx="2" val="-90"/>
                        </dgm:adjLst>
                      </dgm:shape>
                    </dgm:else>
                  </dgm:choose>
                </dgm:if>
                <dgm:if name="Name30" axis="precedSib" ptType="node" func="cnt" op="equ" val="2">
                  <dgm:choose name="Name31">
                    <dgm:if name="Name32" axis="followSib" ptType="node" func="cnt" op="equ" val="0">
                      <dgm:shape xmlns:r="http://schemas.openxmlformats.org/officeDocument/2006/relationships" type="pie" r:blip="">
                        <dgm:adjLst>
                          <dgm:adj idx="1" val="90"/>
                          <dgm:adj idx="2" val="-90"/>
                        </dgm:adjLst>
                      </dgm:shape>
                    </dgm:if>
                    <dgm:if name="Name33" axis="followSib" ptType="node" func="cnt" op="equ" val="1">
                      <dgm:shape xmlns:r="http://schemas.openxmlformats.org/officeDocument/2006/relationships" type="pie" r:blip="">
                        <dgm:adjLst>
                          <dgm:adj idx="1" val="135"/>
                          <dgm:adj idx="2" val="-90"/>
                        </dgm:adjLst>
                      </dgm:shape>
                    </dgm:if>
                    <dgm:if name="Name34" axis="followSib" ptType="node" func="cnt" op="equ" val="2">
                      <dgm:shape xmlns:r="http://schemas.openxmlformats.org/officeDocument/2006/relationships" type="pie" r:blip="">
                        <dgm:adjLst>
                          <dgm:adj idx="1" val="162"/>
                          <dgm:adj idx="2" val="-90"/>
                        </dgm:adjLst>
                      </dgm:shape>
                    </dgm:if>
                    <dgm:if name="Name35" axis="followSib" ptType="node" func="cnt" op="equ" val="3">
                      <dgm:shape xmlns:r="http://schemas.openxmlformats.org/officeDocument/2006/relationships" type="pie" r:blip="">
                        <dgm:adjLst>
                          <dgm:adj idx="1" val="180"/>
                          <dgm:adj idx="2" val="-90"/>
                        </dgm:adjLst>
                      </dgm:shape>
                    </dgm:if>
                    <dgm:else name="Name36">
                      <dgm:shape xmlns:r="http://schemas.openxmlformats.org/officeDocument/2006/relationships" type="pie" r:blip="">
                        <dgm:adjLst>
                          <dgm:adj idx="1" val="-167.1429"/>
                          <dgm:adj idx="2" val="-90"/>
                        </dgm:adjLst>
                      </dgm:shape>
                    </dgm:else>
                  </dgm:choose>
                </dgm:if>
                <dgm:if name="Name37" axis="precedSib" ptType="node" func="cnt" op="equ" val="3">
                  <dgm:choose name="Name38">
                    <dgm:if name="Name39" axis="followSib" ptType="node" func="cnt" op="equ" val="0">
                      <dgm:shape xmlns:r="http://schemas.openxmlformats.org/officeDocument/2006/relationships" type="pie" r:blip="">
                        <dgm:adjLst>
                          <dgm:adj idx="1" val="90"/>
                          <dgm:adj idx="2" val="-90"/>
                        </dgm:adjLst>
                      </dgm:shape>
                    </dgm:if>
                    <dgm:if name="Name40" axis="followSib" ptType="node" func="cnt" op="equ" val="1">
                      <dgm:shape xmlns:r="http://schemas.openxmlformats.org/officeDocument/2006/relationships" type="pie" r:blip="">
                        <dgm:adjLst>
                          <dgm:adj idx="1" val="126"/>
                          <dgm:adj idx="2" val="-90"/>
                        </dgm:adjLst>
                      </dgm:shape>
                    </dgm:if>
                    <dgm:if name="Name41" axis="followSib" ptType="node" func="cnt" op="equ" val="2">
                      <dgm:shape xmlns:r="http://schemas.openxmlformats.org/officeDocument/2006/relationships" type="pie" r:blip="">
                        <dgm:adjLst>
                          <dgm:adj idx="1" val="150"/>
                          <dgm:adj idx="2" val="-90"/>
                        </dgm:adjLst>
                      </dgm:shape>
                    </dgm:if>
                    <dgm:else name="Name42">
                      <dgm:shape xmlns:r="http://schemas.openxmlformats.org/officeDocument/2006/relationships" type="pie" r:blip="">
                        <dgm:adjLst>
                          <dgm:adj idx="1" val="167.1429"/>
                          <dgm:adj idx="2" val="-90"/>
                        </dgm:adjLst>
                      </dgm:shape>
                    </dgm:else>
                  </dgm:choose>
                </dgm:if>
                <dgm:if name="Name43" axis="precedSib" ptType="node" func="cnt" op="equ" val="4">
                  <dgm:choose name="Name44">
                    <dgm:if name="Name45" axis="followSib" ptType="node" func="cnt" op="equ" val="0">
                      <dgm:shape xmlns:r="http://schemas.openxmlformats.org/officeDocument/2006/relationships" type="pie" r:blip="">
                        <dgm:adjLst>
                          <dgm:adj idx="1" val="90"/>
                          <dgm:adj idx="2" val="-90"/>
                        </dgm:adjLst>
                      </dgm:shape>
                    </dgm:if>
                    <dgm:if name="Name46" axis="followSib" ptType="node" func="cnt" op="equ" val="1">
                      <dgm:shape xmlns:r="http://schemas.openxmlformats.org/officeDocument/2006/relationships" type="pie" r:blip="">
                        <dgm:adjLst>
                          <dgm:adj idx="1" val="120"/>
                          <dgm:adj idx="2" val="-90"/>
                        </dgm:adjLst>
                      </dgm:shape>
                    </dgm:if>
                    <dgm:else name="Name47">
                      <dgm:shape xmlns:r="http://schemas.openxmlformats.org/officeDocument/2006/relationships" type="pie" r:blip="">
                        <dgm:adjLst>
                          <dgm:adj idx="1" val="141.4286"/>
                          <dgm:adj idx="2" val="-90"/>
                        </dgm:adjLst>
                      </dgm:shape>
                    </dgm:else>
                  </dgm:choose>
                </dgm:if>
                <dgm:if name="Name48" axis="precedSib" ptType="node" func="cnt" op="equ" val="5">
                  <dgm:choose name="Name49">
                    <dgm:if name="Name50" axis="followSib" ptType="node" func="cnt" op="equ" val="0">
                      <dgm:shape xmlns:r="http://schemas.openxmlformats.org/officeDocument/2006/relationships" type="pie" r:blip="">
                        <dgm:adjLst>
                          <dgm:adj idx="1" val="90"/>
                          <dgm:adj idx="2" val="-90"/>
                        </dgm:adjLst>
                      </dgm:shape>
                    </dgm:if>
                    <dgm:else name="Name51">
                      <dgm:shape xmlns:r="http://schemas.openxmlformats.org/officeDocument/2006/relationships" type="pie" r:blip="">
                        <dgm:adjLst>
                          <dgm:adj idx="1" val="115.7143"/>
                          <dgm:adj idx="2" val="-90"/>
                        </dgm:adjLst>
                      </dgm:shape>
                    </dgm:else>
                  </dgm:choose>
                </dgm:if>
                <dgm:else name="Name52">
                  <dgm:shape xmlns:r="http://schemas.openxmlformats.org/officeDocument/2006/relationships" type="pie" r:blip="">
                    <dgm:adjLst>
                      <dgm:adj idx="1" val="90"/>
                      <dgm:adj idx="2" val="-90"/>
                    </dgm:adjLst>
                  </dgm:shape>
                </dgm:else>
              </dgm:choose>
            </dgm:if>
            <dgm:else name="Name53">
              <dgm:choose name="Name54">
                <dgm:if name="Name55" axis="precedSib" ptType="node" func="cnt" op="equ" val="0">
                  <dgm:choose name="Name56">
                    <dgm:if name="Name57" axis="followSib" ptType="node" func="cnt" op="equ" val="0">
                      <dgm:shape xmlns:r="http://schemas.openxmlformats.org/officeDocument/2006/relationships" rot="180" type="pie" r:blip="">
                        <dgm:adjLst>
                          <dgm:adj idx="1" val="90"/>
                          <dgm:adj idx="2" val="-90"/>
                        </dgm:adjLst>
                      </dgm:shape>
                    </dgm:if>
                    <dgm:if name="Name58" axis="followSib" ptType="node" func="cnt" op="equ" val="1">
                      <dgm:shape xmlns:r="http://schemas.openxmlformats.org/officeDocument/2006/relationships" rot="180" type="pie" r:blip="">
                        <dgm:adjLst>
                          <dgm:adj idx="1" val="90"/>
                          <dgm:adj idx="2" val="180"/>
                        </dgm:adjLst>
                      </dgm:shape>
                    </dgm:if>
                    <dgm:if name="Name59" axis="followSib" ptType="node" func="cnt" op="equ" val="2">
                      <dgm:shape xmlns:r="http://schemas.openxmlformats.org/officeDocument/2006/relationships" rot="180" type="pie" r:blip="">
                        <dgm:adjLst>
                          <dgm:adj idx="1" val="90"/>
                          <dgm:adj idx="2" val="150"/>
                        </dgm:adjLst>
                      </dgm:shape>
                    </dgm:if>
                    <dgm:if name="Name60" axis="followSib" ptType="node" func="cnt" op="equ" val="3">
                      <dgm:shape xmlns:r="http://schemas.openxmlformats.org/officeDocument/2006/relationships" rot="180" type="pie" r:blip="">
                        <dgm:adjLst>
                          <dgm:adj idx="1" val="90"/>
                          <dgm:adj idx="2" val="135"/>
                        </dgm:adjLst>
                      </dgm:shape>
                    </dgm:if>
                    <dgm:if name="Name61" axis="followSib" ptType="node" func="cnt" op="equ" val="4">
                      <dgm:shape xmlns:r="http://schemas.openxmlformats.org/officeDocument/2006/relationships" rot="180" type="pie" r:blip="">
                        <dgm:adjLst>
                          <dgm:adj idx="1" val="90"/>
                          <dgm:adj idx="2" val="126"/>
                        </dgm:adjLst>
                      </dgm:shape>
                    </dgm:if>
                    <dgm:if name="Name62" axis="followSib" ptType="node" func="cnt" op="equ" val="5">
                      <dgm:shape xmlns:r="http://schemas.openxmlformats.org/officeDocument/2006/relationships" rot="180" type="pie" r:blip="">
                        <dgm:adjLst>
                          <dgm:adj idx="1" val="90"/>
                          <dgm:adj idx="2" val="120"/>
                        </dgm:adjLst>
                      </dgm:shape>
                    </dgm:if>
                    <dgm:else name="Name63">
                      <dgm:shape xmlns:r="http://schemas.openxmlformats.org/officeDocument/2006/relationships" rot="180" type="pie" r:blip="">
                        <dgm:adjLst>
                          <dgm:adj idx="1" val="90"/>
                          <dgm:adj idx="2" val="115.7143"/>
                        </dgm:adjLst>
                      </dgm:shape>
                    </dgm:else>
                  </dgm:choose>
                </dgm:if>
                <dgm:if name="Name64" axis="precedSib" ptType="node" func="cnt" op="equ" val="1">
                  <dgm:choose name="Name65">
                    <dgm:if name="Name66" axis="followSib" ptType="node" func="cnt" op="equ" val="0">
                      <dgm:shape xmlns:r="http://schemas.openxmlformats.org/officeDocument/2006/relationships" rot="180" type="pie" r:blip="">
                        <dgm:adjLst>
                          <dgm:adj idx="1" val="90"/>
                          <dgm:adj idx="2" val="-90"/>
                        </dgm:adjLst>
                      </dgm:shape>
                    </dgm:if>
                    <dgm:if name="Name67" axis="followSib" ptType="node" func="cnt" op="equ" val="1">
                      <dgm:shape xmlns:r="http://schemas.openxmlformats.org/officeDocument/2006/relationships" rot="180" type="pie" r:blip="">
                        <dgm:adjLst>
                          <dgm:adj idx="1" val="90"/>
                          <dgm:adj idx="2" val="-150"/>
                        </dgm:adjLst>
                      </dgm:shape>
                    </dgm:if>
                    <dgm:if name="Name68" axis="followSib" ptType="node" func="cnt" op="equ" val="2">
                      <dgm:shape xmlns:r="http://schemas.openxmlformats.org/officeDocument/2006/relationships" rot="180" type="pie" r:blip="">
                        <dgm:adjLst>
                          <dgm:adj idx="1" val="90"/>
                          <dgm:adj idx="2" val="180"/>
                        </dgm:adjLst>
                      </dgm:shape>
                    </dgm:if>
                    <dgm:if name="Name69" axis="followSib" ptType="node" func="cnt" op="equ" val="3">
                      <dgm:shape xmlns:r="http://schemas.openxmlformats.org/officeDocument/2006/relationships" rot="180" type="pie" r:blip="">
                        <dgm:adjLst>
                          <dgm:adj idx="1" val="90"/>
                          <dgm:adj idx="2" val="162"/>
                        </dgm:adjLst>
                      </dgm:shape>
                    </dgm:if>
                    <dgm:if name="Name70" axis="followSib" ptType="node" func="cnt" op="equ" val="4">
                      <dgm:shape xmlns:r="http://schemas.openxmlformats.org/officeDocument/2006/relationships" rot="180" type="pie" r:blip="">
                        <dgm:adjLst>
                          <dgm:adj idx="1" val="90"/>
                          <dgm:adj idx="2" val="150"/>
                        </dgm:adjLst>
                      </dgm:shape>
                    </dgm:if>
                    <dgm:else name="Name71">
                      <dgm:shape xmlns:r="http://schemas.openxmlformats.org/officeDocument/2006/relationships" rot="180" type="pie" r:blip="">
                        <dgm:adjLst>
                          <dgm:adj idx="1" val="90"/>
                          <dgm:adj idx="2" val="141.4286"/>
                        </dgm:adjLst>
                      </dgm:shape>
                    </dgm:else>
                  </dgm:choose>
                </dgm:if>
                <dgm:if name="Name72" axis="precedSib" ptType="node" func="cnt" op="equ" val="2">
                  <dgm:choose name="Name73">
                    <dgm:if name="Name74" axis="followSib" ptType="node" func="cnt" op="equ" val="0">
                      <dgm:shape xmlns:r="http://schemas.openxmlformats.org/officeDocument/2006/relationships" rot="180" type="pie" r:blip="">
                        <dgm:adjLst>
                          <dgm:adj idx="1" val="90"/>
                          <dgm:adj idx="2" val="-90"/>
                        </dgm:adjLst>
                      </dgm:shape>
                    </dgm:if>
                    <dgm:if name="Name75" axis="followSib" ptType="node" func="cnt" op="equ" val="1">
                      <dgm:shape xmlns:r="http://schemas.openxmlformats.org/officeDocument/2006/relationships" rot="180" type="pie" r:blip="">
                        <dgm:adjLst>
                          <dgm:adj idx="1" val="90"/>
                          <dgm:adj idx="2" val="-135"/>
                        </dgm:adjLst>
                      </dgm:shape>
                    </dgm:if>
                    <dgm:if name="Name76" axis="followSib" ptType="node" func="cnt" op="equ" val="2">
                      <dgm:shape xmlns:r="http://schemas.openxmlformats.org/officeDocument/2006/relationships" rot="180" type="pie" r:blip="">
                        <dgm:adjLst>
                          <dgm:adj idx="1" val="90"/>
                          <dgm:adj idx="2" val="-162"/>
                        </dgm:adjLst>
                      </dgm:shape>
                    </dgm:if>
                    <dgm:if name="Name77" axis="followSib" ptType="node" func="cnt" op="equ" val="3">
                      <dgm:shape xmlns:r="http://schemas.openxmlformats.org/officeDocument/2006/relationships" rot="180" type="pie" r:blip="">
                        <dgm:adjLst>
                          <dgm:adj idx="1" val="90"/>
                          <dgm:adj idx="2" val="180"/>
                        </dgm:adjLst>
                      </dgm:shape>
                    </dgm:if>
                    <dgm:else name="Name78">
                      <dgm:shape xmlns:r="http://schemas.openxmlformats.org/officeDocument/2006/relationships" rot="180" type="pie" r:blip="">
                        <dgm:adjLst>
                          <dgm:adj idx="1" val="90"/>
                          <dgm:adj idx="2" val="167.1429"/>
                        </dgm:adjLst>
                      </dgm:shape>
                    </dgm:else>
                  </dgm:choose>
                </dgm:if>
                <dgm:if name="Name79" axis="precedSib" ptType="node" func="cnt" op="equ" val="3">
                  <dgm:choose name="Name80">
                    <dgm:if name="Name81" axis="followSib" ptType="node" func="cnt" op="equ" val="0">
                      <dgm:shape xmlns:r="http://schemas.openxmlformats.org/officeDocument/2006/relationships" rot="180" type="pie" r:blip="">
                        <dgm:adjLst>
                          <dgm:adj idx="1" val="90"/>
                          <dgm:adj idx="2" val="-90"/>
                        </dgm:adjLst>
                      </dgm:shape>
                    </dgm:if>
                    <dgm:if name="Name82" axis="followSib" ptType="node" func="cnt" op="equ" val="1">
                      <dgm:shape xmlns:r="http://schemas.openxmlformats.org/officeDocument/2006/relationships" rot="180" type="pie" r:blip="">
                        <dgm:adjLst>
                          <dgm:adj idx="1" val="90"/>
                          <dgm:adj idx="2" val="-126"/>
                        </dgm:adjLst>
                      </dgm:shape>
                    </dgm:if>
                    <dgm:if name="Name83" axis="followSib" ptType="node" func="cnt" op="equ" val="2">
                      <dgm:shape xmlns:r="http://schemas.openxmlformats.org/officeDocument/2006/relationships" rot="180" type="pie" r:blip="">
                        <dgm:adjLst>
                          <dgm:adj idx="1" val="90"/>
                          <dgm:adj idx="2" val="-150"/>
                        </dgm:adjLst>
                      </dgm:shape>
                    </dgm:if>
                    <dgm:else name="Name84">
                      <dgm:shape xmlns:r="http://schemas.openxmlformats.org/officeDocument/2006/relationships" rot="180" type="pie" r:blip="">
                        <dgm:adjLst>
                          <dgm:adj idx="1" val="90"/>
                          <dgm:adj idx="2" val="-167.1429"/>
                        </dgm:adjLst>
                      </dgm:shape>
                    </dgm:else>
                  </dgm:choose>
                </dgm:if>
                <dgm:if name="Name85" axis="precedSib" ptType="node" func="cnt" op="equ" val="4">
                  <dgm:choose name="Name86">
                    <dgm:if name="Name87" axis="followSib" ptType="node" func="cnt" op="equ" val="0">
                      <dgm:shape xmlns:r="http://schemas.openxmlformats.org/officeDocument/2006/relationships" rot="180" type="pie" r:blip="">
                        <dgm:adjLst>
                          <dgm:adj idx="1" val="90"/>
                          <dgm:adj idx="2" val="-90"/>
                        </dgm:adjLst>
                      </dgm:shape>
                    </dgm:if>
                    <dgm:if name="Name88" axis="followSib" ptType="node" func="cnt" op="equ" val="1">
                      <dgm:shape xmlns:r="http://schemas.openxmlformats.org/officeDocument/2006/relationships" rot="180" type="pie" r:blip="">
                        <dgm:adjLst>
                          <dgm:adj idx="1" val="90"/>
                          <dgm:adj idx="2" val="-120"/>
                        </dgm:adjLst>
                      </dgm:shape>
                    </dgm:if>
                    <dgm:else name="Name89">
                      <dgm:shape xmlns:r="http://schemas.openxmlformats.org/officeDocument/2006/relationships" rot="180" type="pie" r:blip="">
                        <dgm:adjLst>
                          <dgm:adj idx="1" val="90"/>
                          <dgm:adj idx="2" val="-141.4286"/>
                        </dgm:adjLst>
                      </dgm:shape>
                    </dgm:else>
                  </dgm:choose>
                </dgm:if>
                <dgm:if name="Name90" axis="precedSib" ptType="node" func="cnt" op="equ" val="5">
                  <dgm:choose name="Name91">
                    <dgm:if name="Name92" axis="followSib" ptType="node" func="cnt" op="equ" val="0">
                      <dgm:shape xmlns:r="http://schemas.openxmlformats.org/officeDocument/2006/relationships" rot="180" type="pie" r:blip="">
                        <dgm:adjLst>
                          <dgm:adj idx="1" val="90"/>
                          <dgm:adj idx="2" val="-90"/>
                        </dgm:adjLst>
                      </dgm:shape>
                    </dgm:if>
                    <dgm:else name="Name93">
                      <dgm:shape xmlns:r="http://schemas.openxmlformats.org/officeDocument/2006/relationships" rot="180" type="pie" r:blip="">
                        <dgm:adjLst>
                          <dgm:adj idx="1" val="90"/>
                          <dgm:adj idx="2" val="-115.7143"/>
                        </dgm:adjLst>
                      </dgm:shape>
                    </dgm:else>
                  </dgm:choose>
                </dgm:if>
                <dgm:else name="Name94">
                  <dgm:shape xmlns:r="http://schemas.openxmlformats.org/officeDocument/2006/relationships" rot="180" type="pie" r:blip="">
                    <dgm:adjLst>
                      <dgm:adj idx="1" val="90"/>
                      <dgm:adj idx="2" val="-90"/>
                    </dgm:adjLst>
                  </dgm:shape>
                </dgm:else>
              </dgm:choose>
            </dgm:else>
          </dgm:choose>
          <dgm:presOf/>
        </dgm:layoutNode>
        <dgm:layoutNode name="Parent" styleLbl="revTx">
          <dgm:varLst>
            <dgm:chMax val="1"/>
            <dgm:chPref val="1"/>
            <dgm:bulletEnabled val="1"/>
          </dgm:varLst>
          <dgm:choose name="Name95">
            <dgm:if name="Name96" func="var" arg="dir" op="equ" val="norm">
              <dgm:alg type="tx">
                <dgm:param type="parTxLTRAlign" val="r"/>
                <dgm:param type="parTxRTLAlign" val="r"/>
                <dgm:param type="shpTxLTRAlignCh" val="r"/>
                <dgm:param type="shpTxRTLAlignCh" val="r"/>
                <dgm:param type="txAnchorVert" val="b"/>
                <dgm:param type="autoTxRot" val="grav"/>
              </dgm:alg>
            </dgm:if>
            <dgm:else name="Name97">
              <dgm:alg type="tx">
                <dgm:param type="parTxLTRAlign" val="l"/>
                <dgm:param type="parTxRTLAlign" val="l"/>
                <dgm:param type="shpTxLTRAlignCh" val="l"/>
                <dgm:param type="shpTxRTLAlignCh" val="l"/>
                <dgm:param type="txAnchorVert" val="b"/>
                <dgm:param type="autoTxRot" val="grav"/>
              </dgm:alg>
            </dgm:else>
          </dgm:choose>
          <dgm:choose name="Name98">
            <dgm:if name="Name99" func="var" arg="dir" op="equ" val="norm">
              <dgm:shape xmlns:r="http://schemas.openxmlformats.org/officeDocument/2006/relationships" rot="-90" type="rect" r:blip="">
                <dgm:adjLst/>
              </dgm:shape>
            </dgm:if>
            <dgm:else name="Name100">
              <dgm:shape xmlns:r="http://schemas.openxmlformats.org/officeDocument/2006/relationships" rot="90" type="rect" r:blip="">
                <dgm:adjLst/>
              </dgm:shape>
            </dgm:else>
          </dgm:choose>
          <dgm:presOf axis="self" ptType="nod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dgm:choose name="Name101">
        <dgm:if name="Name102" axis="ch" ptType="node" func="cnt" op="gte" val="1">
          <dgm:forEach name="negSibTransForEach" axis="ch" ptType="sibTrans" hideLastTrans="0" cnt="1">
            <dgm:layoutNode name="negSibTrans">
              <dgm:alg type="sp"/>
              <dgm:shape xmlns:r="http://schemas.openxmlformats.org/officeDocument/2006/relationships" r:blip="">
                <dgm:adjLst/>
              </dgm:shape>
            </dgm:layoutNode>
          </dgm:forEach>
          <dgm:layoutNode name="composite">
            <dgm:alg type="composite">
              <dgm:param type="ar" val="0.5"/>
            </dgm:alg>
            <dgm:shape xmlns:r="http://schemas.openxmlformats.org/officeDocument/2006/relationships" r:blip="">
              <dgm:adjLst/>
            </dgm:shape>
            <dgm:choose name="Name103">
              <dgm:if name="Name104" func="var" arg="dir" op="equ" val="norm">
                <dgm:constrLst>
                  <dgm:constr type="l" for="ch" forName="Child" refType="w" fact="0"/>
                  <dgm:constr type="t" for="ch" forName="Child" refType="h" fact="0"/>
                  <dgm:constr type="w" for="ch" forName="Child" refType="w"/>
                  <dgm:constr type="h" for="ch" forName="Child" refType="h"/>
                </dgm:constrLst>
              </dgm:if>
              <dgm:else name="Name105">
                <dgm:constrLst>
                  <dgm:constr type="r" for="ch" forName="Child" refType="w"/>
                  <dgm:constr type="t" for="ch" forName="Child" refType="h" fact="0"/>
                  <dgm:constr type="w" for="ch" forName="Child" refType="w"/>
                  <dgm:constr type="h" for="ch" forName="Child" refType="h"/>
                </dgm:constrLst>
              </dgm:else>
            </dgm:choose>
            <dgm:ruleLst/>
            <dgm:layoutNode name="Child" styleLbl="revTx">
              <dgm:varLst>
                <dgm:chMax val="0"/>
                <dgm:chPref val="0"/>
                <dgm:bulletEnabled val="1"/>
              </dgm:varLst>
              <dgm:choose name="Name106">
                <dgm:if name="Name107" func="var" arg="dir" op="equ" val="norm">
                  <dgm:alg type="tx">
                    <dgm:param type="parTxLTRAlign" val="l"/>
                    <dgm:param type="parTxRTLAlign" val="r"/>
                    <dgm:param type="txAnchorVert" val="t"/>
                  </dgm:alg>
                </dgm:if>
                <dgm:else name="Name108">
                  <dgm:alg type="tx">
                    <dgm:param type="parTxLTRAlign" val="r"/>
                    <dgm:param type="parTxRTLAlign" val="l"/>
                    <dgm:param type="txAnchorVert" val="t"/>
                  </dgm:alg>
                </dgm:else>
              </dgm:choose>
              <dgm:shape xmlns:r="http://schemas.openxmlformats.org/officeDocument/2006/relationships" type="rect" r:blip="">
                <dgm:adjLst/>
              </dgm:shape>
              <dgm:presOf axis="des" ptType="nod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if>
        <dgm:else name="Name109"/>
      </dgm:choose>
    </dgm:forEach>
  </dgm:layoutNode>
</dgm:layoutDef>
</file>

<file path=word/diagrams/layout4.xml><?xml version="1.0" encoding="utf-8"?>
<dgm:layoutDef xmlns:dgm="http://schemas.openxmlformats.org/drawingml/2006/diagram" xmlns:a="http://schemas.openxmlformats.org/drawingml/2006/main" uniqueId="urn:microsoft.com/office/officeart/2009/3/layout/PieProcess">
  <dgm:title val=""/>
  <dgm:desc val=""/>
  <dgm:catLst>
    <dgm:cat type="list" pri="8600"/>
    <dgm:cat type="process" pri="4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val="7"/>
      <dgm:chPref val="7"/>
      <dgm:dir/>
      <dgm:animOne val="branch"/>
      <dgm:animLvl val="lvl"/>
    </dgm:varLst>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constrLst>
      <dgm:constr type="primFontSz" for="des" forName="Parent" val="65"/>
      <dgm:constr type="primFontSz" for="des" forName="Child" refType="primFontSz" refFor="des" refForName="Parent" op="lte"/>
      <dgm:constr type="w" for="ch" forName="composite" refType="w"/>
      <dgm:constr type="h" for="ch" forName="composite" refType="h"/>
      <dgm:constr type="w" for="ch" forName="ParentComposite" refType="w" fact="0.5"/>
      <dgm:constr type="h" for="ch" forName="ParentComposite" refType="h"/>
      <dgm:constr type="w" for="ch" forName="negSibTrans" refType="h" refFor="ch" refForName="composite" fact="-0.075"/>
      <dgm:constr type="w" for="ch" forName="sibTrans" refType="w" refFor="ch" refForName="composite" fact="0.0425"/>
    </dgm:constrLst>
    <dgm:forEach name="nodesForEach" axis="ch" ptType="node" cnt="7">
      <dgm:layoutNode name="ParentComposite">
        <dgm:alg type="composite">
          <dgm:param type="ar" val="0.25"/>
        </dgm:alg>
        <dgm:shape xmlns:r="http://schemas.openxmlformats.org/officeDocument/2006/relationships" r:blip="">
          <dgm:adjLst/>
        </dgm:shape>
        <dgm:choose name="Name4">
          <dgm:if name="Name5" func="var" arg="dir" op="equ" val="norm">
            <dgm:constrLst>
              <dgm:constr type="l" for="ch" forName="Parent" refType="w" fact="0"/>
              <dgm:constr type="t" for="ch" forName="Parent" refType="h" fact="0.275"/>
              <dgm:constr type="w" for="ch" forName="Parent" refType="w" fact="0.6"/>
              <dgm:constr type="h" for="ch" forName="Parent" refType="h" fact="0.725"/>
              <dgm:constr type="l" for="ch" forName="Chord" refType="w" fact="0"/>
              <dgm:constr type="t" for="ch" forName="Chord" refType="h" fact="0"/>
              <dgm:constr type="w" for="ch" forName="Chord" refType="w"/>
              <dgm:constr type="h" for="ch" forName="Chord" refType="h" fact="0.25"/>
              <dgm:constr type="l" for="ch" forName="Pie" refType="w" fact="0.1"/>
              <dgm:constr type="t" for="ch" forName="Pie" refType="h" fact="0.025"/>
              <dgm:constr type="w" for="ch" forName="Pie" refType="w" fact="0.8"/>
              <dgm:constr type="h" for="ch" forName="Pie" refType="h" fact="0.2"/>
            </dgm:constrLst>
          </dgm:if>
          <dgm:else name="Name6">
            <dgm:constrLst>
              <dgm:constr type="r" for="ch" forName="Parent" refType="w"/>
              <dgm:constr type="t" for="ch" forName="Parent" refType="h" fact="0.275"/>
              <dgm:constr type="w" for="ch" forName="Parent" refType="w" fact="0.6"/>
              <dgm:constr type="h" for="ch" forName="Parent" refType="h" fact="0.725"/>
              <dgm:constr type="r" for="ch" forName="Chord" refType="w"/>
              <dgm:constr type="t" for="ch" forName="Chord" refType="h" fact="0"/>
              <dgm:constr type="w" for="ch" forName="Chord" refType="w"/>
              <dgm:constr type="h" for="ch" forName="Chord" refType="h" fact="0.25"/>
              <dgm:constr type="r" for="ch" forName="Pie" refType="w" fact="0.9"/>
              <dgm:constr type="t" for="ch" forName="Pie" refType="h" fact="0.025"/>
              <dgm:constr type="w" for="ch" forName="Pie" refType="w" fact="0.8"/>
              <dgm:constr type="h" for="ch" forName="Pie" refType="h" fact="0.2"/>
            </dgm:constrLst>
          </dgm:else>
        </dgm:choose>
        <dgm:layoutNode name="Chord" styleLbl="bgShp">
          <dgm:alg type="sp"/>
          <dgm:choose name="Name7">
            <dgm:if name="Name8" func="var" arg="dir" op="equ" val="norm">
              <dgm:shape xmlns:r="http://schemas.openxmlformats.org/officeDocument/2006/relationships" type="chord" r:blip="">
                <dgm:adjLst>
                  <dgm:adj idx="1" val="80"/>
                  <dgm:adj idx="2" val="-80"/>
                </dgm:adjLst>
              </dgm:shape>
            </dgm:if>
            <dgm:else name="Name9">
              <dgm:shape xmlns:r="http://schemas.openxmlformats.org/officeDocument/2006/relationships" rot="180" type="chord" r:blip="">
                <dgm:adjLst>
                  <dgm:adj idx="1" val="80"/>
                  <dgm:adj idx="2" val="-80"/>
                </dgm:adjLst>
              </dgm:shape>
            </dgm:else>
          </dgm:choose>
          <dgm:presOf/>
        </dgm:layoutNode>
        <dgm:layoutNode name="Pie" styleLbl="alignNode1">
          <dgm:alg type="sp"/>
          <dgm:choose name="Name10">
            <dgm:if name="Name11" func="var" arg="dir" op="equ" val="norm">
              <dgm:choose name="Name12">
                <dgm:if name="Name13" axis="precedSib" ptType="node" func="cnt" op="equ" val="0">
                  <dgm:choose name="Name14">
                    <dgm:if name="Name15" axis="followSib" ptType="node" func="cnt" op="equ" val="0">
                      <dgm:shape xmlns:r="http://schemas.openxmlformats.org/officeDocument/2006/relationships" type="pie" r:blip="">
                        <dgm:adjLst>
                          <dgm:adj idx="1" val="90"/>
                          <dgm:adj idx="2" val="-90"/>
                        </dgm:adjLst>
                      </dgm:shape>
                    </dgm:if>
                    <dgm:if name="Name16" axis="followSib" ptType="node" func="cnt" op="equ" val="1">
                      <dgm:shape xmlns:r="http://schemas.openxmlformats.org/officeDocument/2006/relationships" type="pie" r:blip="">
                        <dgm:adjLst>
                          <dgm:adj idx="1" val="180"/>
                          <dgm:adj idx="2" val="-90"/>
                        </dgm:adjLst>
                      </dgm:shape>
                    </dgm:if>
                    <dgm:if name="Name17" axis="followSib" ptType="node" func="cnt" op="equ" val="2">
                      <dgm:shape xmlns:r="http://schemas.openxmlformats.org/officeDocument/2006/relationships" type="pie" r:blip="">
                        <dgm:adjLst>
                          <dgm:adj idx="1" val="-150"/>
                          <dgm:adj idx="2" val="-90"/>
                        </dgm:adjLst>
                      </dgm:shape>
                    </dgm:if>
                    <dgm:if name="Name18" axis="followSib" ptType="node" func="cnt" op="equ" val="3">
                      <dgm:shape xmlns:r="http://schemas.openxmlformats.org/officeDocument/2006/relationships" type="pie" r:blip="">
                        <dgm:adjLst>
                          <dgm:adj idx="1" val="-135"/>
                          <dgm:adj idx="2" val="-90"/>
                        </dgm:adjLst>
                      </dgm:shape>
                    </dgm:if>
                    <dgm:if name="Name19" axis="followSib" ptType="node" func="cnt" op="equ" val="4">
                      <dgm:shape xmlns:r="http://schemas.openxmlformats.org/officeDocument/2006/relationships" type="pie" r:blip="">
                        <dgm:adjLst>
                          <dgm:adj idx="1" val="-126"/>
                          <dgm:adj idx="2" val="-90"/>
                        </dgm:adjLst>
                      </dgm:shape>
                    </dgm:if>
                    <dgm:if name="Name20" axis="followSib" ptType="node" func="cnt" op="equ" val="5">
                      <dgm:shape xmlns:r="http://schemas.openxmlformats.org/officeDocument/2006/relationships" type="pie" r:blip="">
                        <dgm:adjLst>
                          <dgm:adj idx="1" val="-120"/>
                          <dgm:adj idx="2" val="-90"/>
                        </dgm:adjLst>
                      </dgm:shape>
                    </dgm:if>
                    <dgm:else name="Name21">
                      <dgm:shape xmlns:r="http://schemas.openxmlformats.org/officeDocument/2006/relationships" type="pie" r:blip="">
                        <dgm:adjLst>
                          <dgm:adj idx="1" val="-115.7143"/>
                          <dgm:adj idx="2" val="-90"/>
                        </dgm:adjLst>
                      </dgm:shape>
                    </dgm:else>
                  </dgm:choose>
                </dgm:if>
                <dgm:if name="Name22" axis="precedSib" ptType="node" func="cnt" op="equ" val="1">
                  <dgm:choose name="Name23">
                    <dgm:if name="Name24" axis="followSib" ptType="node" func="cnt" op="equ" val="0">
                      <dgm:shape xmlns:r="http://schemas.openxmlformats.org/officeDocument/2006/relationships" type="pie" r:blip="">
                        <dgm:adjLst>
                          <dgm:adj idx="1" val="90"/>
                          <dgm:adj idx="2" val="-90"/>
                        </dgm:adjLst>
                      </dgm:shape>
                    </dgm:if>
                    <dgm:if name="Name25" axis="followSib" ptType="node" func="cnt" op="equ" val="1">
                      <dgm:shape xmlns:r="http://schemas.openxmlformats.org/officeDocument/2006/relationships" type="pie" r:blip="">
                        <dgm:adjLst>
                          <dgm:adj idx="1" val="150"/>
                          <dgm:adj idx="2" val="-90"/>
                        </dgm:adjLst>
                      </dgm:shape>
                    </dgm:if>
                    <dgm:if name="Name26" axis="followSib" ptType="node" func="cnt" op="equ" val="2">
                      <dgm:shape xmlns:r="http://schemas.openxmlformats.org/officeDocument/2006/relationships" type="pie" r:blip="">
                        <dgm:adjLst>
                          <dgm:adj idx="1" val="180"/>
                          <dgm:adj idx="2" val="-90"/>
                        </dgm:adjLst>
                      </dgm:shape>
                    </dgm:if>
                    <dgm:if name="Name27" axis="followSib" ptType="node" func="cnt" op="equ" val="3">
                      <dgm:shape xmlns:r="http://schemas.openxmlformats.org/officeDocument/2006/relationships" type="pie" r:blip="">
                        <dgm:adjLst>
                          <dgm:adj idx="1" val="-162"/>
                          <dgm:adj idx="2" val="-90"/>
                        </dgm:adjLst>
                      </dgm:shape>
                    </dgm:if>
                    <dgm:if name="Name28" axis="followSib" ptType="node" func="cnt" op="equ" val="4">
                      <dgm:shape xmlns:r="http://schemas.openxmlformats.org/officeDocument/2006/relationships" type="pie" r:blip="">
                        <dgm:adjLst>
                          <dgm:adj idx="1" val="-150"/>
                          <dgm:adj idx="2" val="-90"/>
                        </dgm:adjLst>
                      </dgm:shape>
                    </dgm:if>
                    <dgm:else name="Name29">
                      <dgm:shape xmlns:r="http://schemas.openxmlformats.org/officeDocument/2006/relationships" type="pie" r:blip="">
                        <dgm:adjLst>
                          <dgm:adj idx="1" val="-141.4286"/>
                          <dgm:adj idx="2" val="-90"/>
                        </dgm:adjLst>
                      </dgm:shape>
                    </dgm:else>
                  </dgm:choose>
                </dgm:if>
                <dgm:if name="Name30" axis="precedSib" ptType="node" func="cnt" op="equ" val="2">
                  <dgm:choose name="Name31">
                    <dgm:if name="Name32" axis="followSib" ptType="node" func="cnt" op="equ" val="0">
                      <dgm:shape xmlns:r="http://schemas.openxmlformats.org/officeDocument/2006/relationships" type="pie" r:blip="">
                        <dgm:adjLst>
                          <dgm:adj idx="1" val="90"/>
                          <dgm:adj idx="2" val="-90"/>
                        </dgm:adjLst>
                      </dgm:shape>
                    </dgm:if>
                    <dgm:if name="Name33" axis="followSib" ptType="node" func="cnt" op="equ" val="1">
                      <dgm:shape xmlns:r="http://schemas.openxmlformats.org/officeDocument/2006/relationships" type="pie" r:blip="">
                        <dgm:adjLst>
                          <dgm:adj idx="1" val="135"/>
                          <dgm:adj idx="2" val="-90"/>
                        </dgm:adjLst>
                      </dgm:shape>
                    </dgm:if>
                    <dgm:if name="Name34" axis="followSib" ptType="node" func="cnt" op="equ" val="2">
                      <dgm:shape xmlns:r="http://schemas.openxmlformats.org/officeDocument/2006/relationships" type="pie" r:blip="">
                        <dgm:adjLst>
                          <dgm:adj idx="1" val="162"/>
                          <dgm:adj idx="2" val="-90"/>
                        </dgm:adjLst>
                      </dgm:shape>
                    </dgm:if>
                    <dgm:if name="Name35" axis="followSib" ptType="node" func="cnt" op="equ" val="3">
                      <dgm:shape xmlns:r="http://schemas.openxmlformats.org/officeDocument/2006/relationships" type="pie" r:blip="">
                        <dgm:adjLst>
                          <dgm:adj idx="1" val="180"/>
                          <dgm:adj idx="2" val="-90"/>
                        </dgm:adjLst>
                      </dgm:shape>
                    </dgm:if>
                    <dgm:else name="Name36">
                      <dgm:shape xmlns:r="http://schemas.openxmlformats.org/officeDocument/2006/relationships" type="pie" r:blip="">
                        <dgm:adjLst>
                          <dgm:adj idx="1" val="-167.1429"/>
                          <dgm:adj idx="2" val="-90"/>
                        </dgm:adjLst>
                      </dgm:shape>
                    </dgm:else>
                  </dgm:choose>
                </dgm:if>
                <dgm:if name="Name37" axis="precedSib" ptType="node" func="cnt" op="equ" val="3">
                  <dgm:choose name="Name38">
                    <dgm:if name="Name39" axis="followSib" ptType="node" func="cnt" op="equ" val="0">
                      <dgm:shape xmlns:r="http://schemas.openxmlformats.org/officeDocument/2006/relationships" type="pie" r:blip="">
                        <dgm:adjLst>
                          <dgm:adj idx="1" val="90"/>
                          <dgm:adj idx="2" val="-90"/>
                        </dgm:adjLst>
                      </dgm:shape>
                    </dgm:if>
                    <dgm:if name="Name40" axis="followSib" ptType="node" func="cnt" op="equ" val="1">
                      <dgm:shape xmlns:r="http://schemas.openxmlformats.org/officeDocument/2006/relationships" type="pie" r:blip="">
                        <dgm:adjLst>
                          <dgm:adj idx="1" val="126"/>
                          <dgm:adj idx="2" val="-90"/>
                        </dgm:adjLst>
                      </dgm:shape>
                    </dgm:if>
                    <dgm:if name="Name41" axis="followSib" ptType="node" func="cnt" op="equ" val="2">
                      <dgm:shape xmlns:r="http://schemas.openxmlformats.org/officeDocument/2006/relationships" type="pie" r:blip="">
                        <dgm:adjLst>
                          <dgm:adj idx="1" val="150"/>
                          <dgm:adj idx="2" val="-90"/>
                        </dgm:adjLst>
                      </dgm:shape>
                    </dgm:if>
                    <dgm:else name="Name42">
                      <dgm:shape xmlns:r="http://schemas.openxmlformats.org/officeDocument/2006/relationships" type="pie" r:blip="">
                        <dgm:adjLst>
                          <dgm:adj idx="1" val="167.1429"/>
                          <dgm:adj idx="2" val="-90"/>
                        </dgm:adjLst>
                      </dgm:shape>
                    </dgm:else>
                  </dgm:choose>
                </dgm:if>
                <dgm:if name="Name43" axis="precedSib" ptType="node" func="cnt" op="equ" val="4">
                  <dgm:choose name="Name44">
                    <dgm:if name="Name45" axis="followSib" ptType="node" func="cnt" op="equ" val="0">
                      <dgm:shape xmlns:r="http://schemas.openxmlformats.org/officeDocument/2006/relationships" type="pie" r:blip="">
                        <dgm:adjLst>
                          <dgm:adj idx="1" val="90"/>
                          <dgm:adj idx="2" val="-90"/>
                        </dgm:adjLst>
                      </dgm:shape>
                    </dgm:if>
                    <dgm:if name="Name46" axis="followSib" ptType="node" func="cnt" op="equ" val="1">
                      <dgm:shape xmlns:r="http://schemas.openxmlformats.org/officeDocument/2006/relationships" type="pie" r:blip="">
                        <dgm:adjLst>
                          <dgm:adj idx="1" val="120"/>
                          <dgm:adj idx="2" val="-90"/>
                        </dgm:adjLst>
                      </dgm:shape>
                    </dgm:if>
                    <dgm:else name="Name47">
                      <dgm:shape xmlns:r="http://schemas.openxmlformats.org/officeDocument/2006/relationships" type="pie" r:blip="">
                        <dgm:adjLst>
                          <dgm:adj idx="1" val="141.4286"/>
                          <dgm:adj idx="2" val="-90"/>
                        </dgm:adjLst>
                      </dgm:shape>
                    </dgm:else>
                  </dgm:choose>
                </dgm:if>
                <dgm:if name="Name48" axis="precedSib" ptType="node" func="cnt" op="equ" val="5">
                  <dgm:choose name="Name49">
                    <dgm:if name="Name50" axis="followSib" ptType="node" func="cnt" op="equ" val="0">
                      <dgm:shape xmlns:r="http://schemas.openxmlformats.org/officeDocument/2006/relationships" type="pie" r:blip="">
                        <dgm:adjLst>
                          <dgm:adj idx="1" val="90"/>
                          <dgm:adj idx="2" val="-90"/>
                        </dgm:adjLst>
                      </dgm:shape>
                    </dgm:if>
                    <dgm:else name="Name51">
                      <dgm:shape xmlns:r="http://schemas.openxmlformats.org/officeDocument/2006/relationships" type="pie" r:blip="">
                        <dgm:adjLst>
                          <dgm:adj idx="1" val="115.7143"/>
                          <dgm:adj idx="2" val="-90"/>
                        </dgm:adjLst>
                      </dgm:shape>
                    </dgm:else>
                  </dgm:choose>
                </dgm:if>
                <dgm:else name="Name52">
                  <dgm:shape xmlns:r="http://schemas.openxmlformats.org/officeDocument/2006/relationships" type="pie" r:blip="">
                    <dgm:adjLst>
                      <dgm:adj idx="1" val="90"/>
                      <dgm:adj idx="2" val="-90"/>
                    </dgm:adjLst>
                  </dgm:shape>
                </dgm:else>
              </dgm:choose>
            </dgm:if>
            <dgm:else name="Name53">
              <dgm:choose name="Name54">
                <dgm:if name="Name55" axis="precedSib" ptType="node" func="cnt" op="equ" val="0">
                  <dgm:choose name="Name56">
                    <dgm:if name="Name57" axis="followSib" ptType="node" func="cnt" op="equ" val="0">
                      <dgm:shape xmlns:r="http://schemas.openxmlformats.org/officeDocument/2006/relationships" rot="180" type="pie" r:blip="">
                        <dgm:adjLst>
                          <dgm:adj idx="1" val="90"/>
                          <dgm:adj idx="2" val="-90"/>
                        </dgm:adjLst>
                      </dgm:shape>
                    </dgm:if>
                    <dgm:if name="Name58" axis="followSib" ptType="node" func="cnt" op="equ" val="1">
                      <dgm:shape xmlns:r="http://schemas.openxmlformats.org/officeDocument/2006/relationships" rot="180" type="pie" r:blip="">
                        <dgm:adjLst>
                          <dgm:adj idx="1" val="90"/>
                          <dgm:adj idx="2" val="180"/>
                        </dgm:adjLst>
                      </dgm:shape>
                    </dgm:if>
                    <dgm:if name="Name59" axis="followSib" ptType="node" func="cnt" op="equ" val="2">
                      <dgm:shape xmlns:r="http://schemas.openxmlformats.org/officeDocument/2006/relationships" rot="180" type="pie" r:blip="">
                        <dgm:adjLst>
                          <dgm:adj idx="1" val="90"/>
                          <dgm:adj idx="2" val="150"/>
                        </dgm:adjLst>
                      </dgm:shape>
                    </dgm:if>
                    <dgm:if name="Name60" axis="followSib" ptType="node" func="cnt" op="equ" val="3">
                      <dgm:shape xmlns:r="http://schemas.openxmlformats.org/officeDocument/2006/relationships" rot="180" type="pie" r:blip="">
                        <dgm:adjLst>
                          <dgm:adj idx="1" val="90"/>
                          <dgm:adj idx="2" val="135"/>
                        </dgm:adjLst>
                      </dgm:shape>
                    </dgm:if>
                    <dgm:if name="Name61" axis="followSib" ptType="node" func="cnt" op="equ" val="4">
                      <dgm:shape xmlns:r="http://schemas.openxmlformats.org/officeDocument/2006/relationships" rot="180" type="pie" r:blip="">
                        <dgm:adjLst>
                          <dgm:adj idx="1" val="90"/>
                          <dgm:adj idx="2" val="126"/>
                        </dgm:adjLst>
                      </dgm:shape>
                    </dgm:if>
                    <dgm:if name="Name62" axis="followSib" ptType="node" func="cnt" op="equ" val="5">
                      <dgm:shape xmlns:r="http://schemas.openxmlformats.org/officeDocument/2006/relationships" rot="180" type="pie" r:blip="">
                        <dgm:adjLst>
                          <dgm:adj idx="1" val="90"/>
                          <dgm:adj idx="2" val="120"/>
                        </dgm:adjLst>
                      </dgm:shape>
                    </dgm:if>
                    <dgm:else name="Name63">
                      <dgm:shape xmlns:r="http://schemas.openxmlformats.org/officeDocument/2006/relationships" rot="180" type="pie" r:blip="">
                        <dgm:adjLst>
                          <dgm:adj idx="1" val="90"/>
                          <dgm:adj idx="2" val="115.7143"/>
                        </dgm:adjLst>
                      </dgm:shape>
                    </dgm:else>
                  </dgm:choose>
                </dgm:if>
                <dgm:if name="Name64" axis="precedSib" ptType="node" func="cnt" op="equ" val="1">
                  <dgm:choose name="Name65">
                    <dgm:if name="Name66" axis="followSib" ptType="node" func="cnt" op="equ" val="0">
                      <dgm:shape xmlns:r="http://schemas.openxmlformats.org/officeDocument/2006/relationships" rot="180" type="pie" r:blip="">
                        <dgm:adjLst>
                          <dgm:adj idx="1" val="90"/>
                          <dgm:adj idx="2" val="-90"/>
                        </dgm:adjLst>
                      </dgm:shape>
                    </dgm:if>
                    <dgm:if name="Name67" axis="followSib" ptType="node" func="cnt" op="equ" val="1">
                      <dgm:shape xmlns:r="http://schemas.openxmlformats.org/officeDocument/2006/relationships" rot="180" type="pie" r:blip="">
                        <dgm:adjLst>
                          <dgm:adj idx="1" val="90"/>
                          <dgm:adj idx="2" val="-150"/>
                        </dgm:adjLst>
                      </dgm:shape>
                    </dgm:if>
                    <dgm:if name="Name68" axis="followSib" ptType="node" func="cnt" op="equ" val="2">
                      <dgm:shape xmlns:r="http://schemas.openxmlformats.org/officeDocument/2006/relationships" rot="180" type="pie" r:blip="">
                        <dgm:adjLst>
                          <dgm:adj idx="1" val="90"/>
                          <dgm:adj idx="2" val="180"/>
                        </dgm:adjLst>
                      </dgm:shape>
                    </dgm:if>
                    <dgm:if name="Name69" axis="followSib" ptType="node" func="cnt" op="equ" val="3">
                      <dgm:shape xmlns:r="http://schemas.openxmlformats.org/officeDocument/2006/relationships" rot="180" type="pie" r:blip="">
                        <dgm:adjLst>
                          <dgm:adj idx="1" val="90"/>
                          <dgm:adj idx="2" val="162"/>
                        </dgm:adjLst>
                      </dgm:shape>
                    </dgm:if>
                    <dgm:if name="Name70" axis="followSib" ptType="node" func="cnt" op="equ" val="4">
                      <dgm:shape xmlns:r="http://schemas.openxmlformats.org/officeDocument/2006/relationships" rot="180" type="pie" r:blip="">
                        <dgm:adjLst>
                          <dgm:adj idx="1" val="90"/>
                          <dgm:adj idx="2" val="150"/>
                        </dgm:adjLst>
                      </dgm:shape>
                    </dgm:if>
                    <dgm:else name="Name71">
                      <dgm:shape xmlns:r="http://schemas.openxmlformats.org/officeDocument/2006/relationships" rot="180" type="pie" r:blip="">
                        <dgm:adjLst>
                          <dgm:adj idx="1" val="90"/>
                          <dgm:adj idx="2" val="141.4286"/>
                        </dgm:adjLst>
                      </dgm:shape>
                    </dgm:else>
                  </dgm:choose>
                </dgm:if>
                <dgm:if name="Name72" axis="precedSib" ptType="node" func="cnt" op="equ" val="2">
                  <dgm:choose name="Name73">
                    <dgm:if name="Name74" axis="followSib" ptType="node" func="cnt" op="equ" val="0">
                      <dgm:shape xmlns:r="http://schemas.openxmlformats.org/officeDocument/2006/relationships" rot="180" type="pie" r:blip="">
                        <dgm:adjLst>
                          <dgm:adj idx="1" val="90"/>
                          <dgm:adj idx="2" val="-90"/>
                        </dgm:adjLst>
                      </dgm:shape>
                    </dgm:if>
                    <dgm:if name="Name75" axis="followSib" ptType="node" func="cnt" op="equ" val="1">
                      <dgm:shape xmlns:r="http://schemas.openxmlformats.org/officeDocument/2006/relationships" rot="180" type="pie" r:blip="">
                        <dgm:adjLst>
                          <dgm:adj idx="1" val="90"/>
                          <dgm:adj idx="2" val="-135"/>
                        </dgm:adjLst>
                      </dgm:shape>
                    </dgm:if>
                    <dgm:if name="Name76" axis="followSib" ptType="node" func="cnt" op="equ" val="2">
                      <dgm:shape xmlns:r="http://schemas.openxmlformats.org/officeDocument/2006/relationships" rot="180" type="pie" r:blip="">
                        <dgm:adjLst>
                          <dgm:adj idx="1" val="90"/>
                          <dgm:adj idx="2" val="-162"/>
                        </dgm:adjLst>
                      </dgm:shape>
                    </dgm:if>
                    <dgm:if name="Name77" axis="followSib" ptType="node" func="cnt" op="equ" val="3">
                      <dgm:shape xmlns:r="http://schemas.openxmlformats.org/officeDocument/2006/relationships" rot="180" type="pie" r:blip="">
                        <dgm:adjLst>
                          <dgm:adj idx="1" val="90"/>
                          <dgm:adj idx="2" val="180"/>
                        </dgm:adjLst>
                      </dgm:shape>
                    </dgm:if>
                    <dgm:else name="Name78">
                      <dgm:shape xmlns:r="http://schemas.openxmlformats.org/officeDocument/2006/relationships" rot="180" type="pie" r:blip="">
                        <dgm:adjLst>
                          <dgm:adj idx="1" val="90"/>
                          <dgm:adj idx="2" val="167.1429"/>
                        </dgm:adjLst>
                      </dgm:shape>
                    </dgm:else>
                  </dgm:choose>
                </dgm:if>
                <dgm:if name="Name79" axis="precedSib" ptType="node" func="cnt" op="equ" val="3">
                  <dgm:choose name="Name80">
                    <dgm:if name="Name81" axis="followSib" ptType="node" func="cnt" op="equ" val="0">
                      <dgm:shape xmlns:r="http://schemas.openxmlformats.org/officeDocument/2006/relationships" rot="180" type="pie" r:blip="">
                        <dgm:adjLst>
                          <dgm:adj idx="1" val="90"/>
                          <dgm:adj idx="2" val="-90"/>
                        </dgm:adjLst>
                      </dgm:shape>
                    </dgm:if>
                    <dgm:if name="Name82" axis="followSib" ptType="node" func="cnt" op="equ" val="1">
                      <dgm:shape xmlns:r="http://schemas.openxmlformats.org/officeDocument/2006/relationships" rot="180" type="pie" r:blip="">
                        <dgm:adjLst>
                          <dgm:adj idx="1" val="90"/>
                          <dgm:adj idx="2" val="-126"/>
                        </dgm:adjLst>
                      </dgm:shape>
                    </dgm:if>
                    <dgm:if name="Name83" axis="followSib" ptType="node" func="cnt" op="equ" val="2">
                      <dgm:shape xmlns:r="http://schemas.openxmlformats.org/officeDocument/2006/relationships" rot="180" type="pie" r:blip="">
                        <dgm:adjLst>
                          <dgm:adj idx="1" val="90"/>
                          <dgm:adj idx="2" val="-150"/>
                        </dgm:adjLst>
                      </dgm:shape>
                    </dgm:if>
                    <dgm:else name="Name84">
                      <dgm:shape xmlns:r="http://schemas.openxmlformats.org/officeDocument/2006/relationships" rot="180" type="pie" r:blip="">
                        <dgm:adjLst>
                          <dgm:adj idx="1" val="90"/>
                          <dgm:adj idx="2" val="-167.1429"/>
                        </dgm:adjLst>
                      </dgm:shape>
                    </dgm:else>
                  </dgm:choose>
                </dgm:if>
                <dgm:if name="Name85" axis="precedSib" ptType="node" func="cnt" op="equ" val="4">
                  <dgm:choose name="Name86">
                    <dgm:if name="Name87" axis="followSib" ptType="node" func="cnt" op="equ" val="0">
                      <dgm:shape xmlns:r="http://schemas.openxmlformats.org/officeDocument/2006/relationships" rot="180" type="pie" r:blip="">
                        <dgm:adjLst>
                          <dgm:adj idx="1" val="90"/>
                          <dgm:adj idx="2" val="-90"/>
                        </dgm:adjLst>
                      </dgm:shape>
                    </dgm:if>
                    <dgm:if name="Name88" axis="followSib" ptType="node" func="cnt" op="equ" val="1">
                      <dgm:shape xmlns:r="http://schemas.openxmlformats.org/officeDocument/2006/relationships" rot="180" type="pie" r:blip="">
                        <dgm:adjLst>
                          <dgm:adj idx="1" val="90"/>
                          <dgm:adj idx="2" val="-120"/>
                        </dgm:adjLst>
                      </dgm:shape>
                    </dgm:if>
                    <dgm:else name="Name89">
                      <dgm:shape xmlns:r="http://schemas.openxmlformats.org/officeDocument/2006/relationships" rot="180" type="pie" r:blip="">
                        <dgm:adjLst>
                          <dgm:adj idx="1" val="90"/>
                          <dgm:adj idx="2" val="-141.4286"/>
                        </dgm:adjLst>
                      </dgm:shape>
                    </dgm:else>
                  </dgm:choose>
                </dgm:if>
                <dgm:if name="Name90" axis="precedSib" ptType="node" func="cnt" op="equ" val="5">
                  <dgm:choose name="Name91">
                    <dgm:if name="Name92" axis="followSib" ptType="node" func="cnt" op="equ" val="0">
                      <dgm:shape xmlns:r="http://schemas.openxmlformats.org/officeDocument/2006/relationships" rot="180" type="pie" r:blip="">
                        <dgm:adjLst>
                          <dgm:adj idx="1" val="90"/>
                          <dgm:adj idx="2" val="-90"/>
                        </dgm:adjLst>
                      </dgm:shape>
                    </dgm:if>
                    <dgm:else name="Name93">
                      <dgm:shape xmlns:r="http://schemas.openxmlformats.org/officeDocument/2006/relationships" rot="180" type="pie" r:blip="">
                        <dgm:adjLst>
                          <dgm:adj idx="1" val="90"/>
                          <dgm:adj idx="2" val="-115.7143"/>
                        </dgm:adjLst>
                      </dgm:shape>
                    </dgm:else>
                  </dgm:choose>
                </dgm:if>
                <dgm:else name="Name94">
                  <dgm:shape xmlns:r="http://schemas.openxmlformats.org/officeDocument/2006/relationships" rot="180" type="pie" r:blip="">
                    <dgm:adjLst>
                      <dgm:adj idx="1" val="90"/>
                      <dgm:adj idx="2" val="-90"/>
                    </dgm:adjLst>
                  </dgm:shape>
                </dgm:else>
              </dgm:choose>
            </dgm:else>
          </dgm:choose>
          <dgm:presOf/>
        </dgm:layoutNode>
        <dgm:layoutNode name="Parent" styleLbl="revTx">
          <dgm:varLst>
            <dgm:chMax val="1"/>
            <dgm:chPref val="1"/>
            <dgm:bulletEnabled val="1"/>
          </dgm:varLst>
          <dgm:choose name="Name95">
            <dgm:if name="Name96" func="var" arg="dir" op="equ" val="norm">
              <dgm:alg type="tx">
                <dgm:param type="parTxLTRAlign" val="r"/>
                <dgm:param type="parTxRTLAlign" val="r"/>
                <dgm:param type="shpTxLTRAlignCh" val="r"/>
                <dgm:param type="shpTxRTLAlignCh" val="r"/>
                <dgm:param type="txAnchorVert" val="b"/>
                <dgm:param type="autoTxRot" val="grav"/>
              </dgm:alg>
            </dgm:if>
            <dgm:else name="Name97">
              <dgm:alg type="tx">
                <dgm:param type="parTxLTRAlign" val="l"/>
                <dgm:param type="parTxRTLAlign" val="l"/>
                <dgm:param type="shpTxLTRAlignCh" val="l"/>
                <dgm:param type="shpTxRTLAlignCh" val="l"/>
                <dgm:param type="txAnchorVert" val="b"/>
                <dgm:param type="autoTxRot" val="grav"/>
              </dgm:alg>
            </dgm:else>
          </dgm:choose>
          <dgm:choose name="Name98">
            <dgm:if name="Name99" func="var" arg="dir" op="equ" val="norm">
              <dgm:shape xmlns:r="http://schemas.openxmlformats.org/officeDocument/2006/relationships" rot="-90" type="rect" r:blip="">
                <dgm:adjLst/>
              </dgm:shape>
            </dgm:if>
            <dgm:else name="Name100">
              <dgm:shape xmlns:r="http://schemas.openxmlformats.org/officeDocument/2006/relationships" rot="90" type="rect" r:blip="">
                <dgm:adjLst/>
              </dgm:shape>
            </dgm:else>
          </dgm:choose>
          <dgm:presOf axis="self" ptType="nod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dgm:choose name="Name101">
        <dgm:if name="Name102" axis="ch" ptType="node" func="cnt" op="gte" val="1">
          <dgm:forEach name="negSibTransForEach" axis="ch" ptType="sibTrans" hideLastTrans="0" cnt="1">
            <dgm:layoutNode name="negSibTrans">
              <dgm:alg type="sp"/>
              <dgm:shape xmlns:r="http://schemas.openxmlformats.org/officeDocument/2006/relationships" r:blip="">
                <dgm:adjLst/>
              </dgm:shape>
            </dgm:layoutNode>
          </dgm:forEach>
          <dgm:layoutNode name="composite">
            <dgm:alg type="composite">
              <dgm:param type="ar" val="0.5"/>
            </dgm:alg>
            <dgm:shape xmlns:r="http://schemas.openxmlformats.org/officeDocument/2006/relationships" r:blip="">
              <dgm:adjLst/>
            </dgm:shape>
            <dgm:choose name="Name103">
              <dgm:if name="Name104" func="var" arg="dir" op="equ" val="norm">
                <dgm:constrLst>
                  <dgm:constr type="l" for="ch" forName="Child" refType="w" fact="0"/>
                  <dgm:constr type="t" for="ch" forName="Child" refType="h" fact="0"/>
                  <dgm:constr type="w" for="ch" forName="Child" refType="w"/>
                  <dgm:constr type="h" for="ch" forName="Child" refType="h"/>
                </dgm:constrLst>
              </dgm:if>
              <dgm:else name="Name105">
                <dgm:constrLst>
                  <dgm:constr type="r" for="ch" forName="Child" refType="w"/>
                  <dgm:constr type="t" for="ch" forName="Child" refType="h" fact="0"/>
                  <dgm:constr type="w" for="ch" forName="Child" refType="w"/>
                  <dgm:constr type="h" for="ch" forName="Child" refType="h"/>
                </dgm:constrLst>
              </dgm:else>
            </dgm:choose>
            <dgm:ruleLst/>
            <dgm:layoutNode name="Child" styleLbl="revTx">
              <dgm:varLst>
                <dgm:chMax val="0"/>
                <dgm:chPref val="0"/>
                <dgm:bulletEnabled val="1"/>
              </dgm:varLst>
              <dgm:choose name="Name106">
                <dgm:if name="Name107" func="var" arg="dir" op="equ" val="norm">
                  <dgm:alg type="tx">
                    <dgm:param type="parTxLTRAlign" val="l"/>
                    <dgm:param type="parTxRTLAlign" val="r"/>
                    <dgm:param type="txAnchorVert" val="t"/>
                  </dgm:alg>
                </dgm:if>
                <dgm:else name="Name108">
                  <dgm:alg type="tx">
                    <dgm:param type="parTxLTRAlign" val="r"/>
                    <dgm:param type="parTxRTLAlign" val="l"/>
                    <dgm:param type="txAnchorVert" val="t"/>
                  </dgm:alg>
                </dgm:else>
              </dgm:choose>
              <dgm:shape xmlns:r="http://schemas.openxmlformats.org/officeDocument/2006/relationships" type="rect" r:blip="">
                <dgm:adjLst/>
              </dgm:shape>
              <dgm:presOf axis="des" ptType="node"/>
              <dgm:constrLst>
                <dgm:constr type="lMarg" refType="primFontSz" fact="0"/>
                <dgm:constr type="rMarg" refType="primFontSz" fact="0"/>
                <dgm:constr type="tMarg" refType="primFontSz" fact="0"/>
                <dgm:constr type="bMarg" refType="primFontSz" fact="0"/>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if>
        <dgm:else name="Name109"/>
      </dgm:choose>
    </dgm:forEach>
  </dgm:layoutNode>
</dgm:layoutDef>
</file>

<file path=word/diagrams/layout5.xml><?xml version="1.0" encoding="utf-8"?>
<dgm:layoutDef xmlns:dgm="http://schemas.openxmlformats.org/drawingml/2006/diagram" xmlns:a="http://schemas.openxmlformats.org/drawingml/2006/main" uniqueId="urn:microsoft.com/office/officeart/2009/3/layout/StepUpProcess">
  <dgm:title val=""/>
  <dgm:desc val=""/>
  <dgm:catLst>
    <dgm:cat type="process" pri="13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bL"/>
          <dgm:param type="flowDir" val="row"/>
          <dgm:param type="off" val="off"/>
          <dgm:param type="bkpt" val="fixed"/>
          <dgm:param type="bkPtFixedVal" val="1"/>
        </dgm:alg>
      </dgm:if>
      <dgm:else name="Name2">
        <dgm:alg type="snake">
          <dgm:param type="grDir" val="bR"/>
          <dgm:param type="flowDir" val="row"/>
          <dgm:param type="off" val="off"/>
          <dgm:param type="bkpt" val="fixed"/>
          <dgm:param type="bkPtFixedVal" val="1"/>
        </dgm:alg>
      </dgm:else>
    </dgm:choose>
    <dgm:shape xmlns:r="http://schemas.openxmlformats.org/officeDocument/2006/relationships" r:blip="">
      <dgm:adjLst/>
    </dgm:shape>
    <dgm:constrLst>
      <dgm:constr type="alignOff" forName="rootnode" val="1"/>
      <dgm:constr type="primFontSz" for="des" ptType="node" op="equ" val="65"/>
      <dgm:constr type="w" for="ch" forName="composite" refType="w"/>
      <dgm:constr type="h" for="ch" forName="composite" refType="h"/>
      <dgm:constr type="sp" refType="h" refFor="ch" refForName="composite" op="equ" fact="-0.765"/>
      <dgm:constr type="w" for="ch" forName="sibTrans" refType="w" fact="0.103"/>
      <dgm:constr type="h" for="ch" forName="sibTrans" refType="h" fact="0.103"/>
    </dgm:constrLst>
    <dgm:forEach name="nodesForEach" axis="ch" ptType="node">
      <dgm:layoutNode name="composite">
        <dgm:alg type="composite">
          <dgm:param type="ar" val="0.861"/>
        </dgm:alg>
        <dgm:shape xmlns:r="http://schemas.openxmlformats.org/officeDocument/2006/relationships" r:blip="">
          <dgm:adjLst/>
        </dgm:shape>
        <dgm:choose name="Name3">
          <dgm:if name="Name4" func="var" arg="dir" op="equ" val="norm">
            <dgm:constrLst>
              <dgm:constr type="l" for="ch" forName="LShape" refType="w" fact="0"/>
              <dgm:constr type="t" for="ch" forName="LShape" refType="h" fact="0.2347"/>
              <dgm:constr type="w" for="ch" forName="LShape" refType="w" fact="0.998"/>
              <dgm:constr type="h" for="ch" forName="LShape" refType="h" fact="0.5164"/>
              <dgm:constr type="r" for="ch" forName="ParentText" refType="w"/>
              <dgm:constr type="t" for="ch" forName="ParentText" refType="h" fact="0.32"/>
              <dgm:constr type="w" for="ch" forName="ParentText" refType="w" fact="0.901"/>
              <dgm:constr type="h" for="ch" forName="ParentText" refType="h" fact="0.68"/>
              <dgm:constr type="l" for="ch" forName="Triangle" refType="w" fact="0.83"/>
              <dgm:constr type="t" for="ch" forName="Triangle" refType="h" fact="0"/>
              <dgm:constr type="w" for="ch" forName="Triangle" refType="w" fact="0.17"/>
              <dgm:constr type="h" for="ch" forName="Triangle" refType="w" refFor="ch" refForName="Triangle"/>
            </dgm:constrLst>
          </dgm:if>
          <dgm:else name="Name5">
            <dgm:constrLst>
              <dgm:constr type="l" for="ch" forName="LShape" refType="w" fact="0.002"/>
              <dgm:constr type="t" for="ch" forName="LShape" refType="h" fact="0.2347"/>
              <dgm:constr type="w" for="ch" forName="LShape" refType="w"/>
              <dgm:constr type="h" for="ch" forName="LShape" refType="h" fact="0.5164"/>
              <dgm:constr type="l" for="ch" forName="ParentText" refType="w" fact="0"/>
              <dgm:constr type="t" for="ch" forName="ParentText" refType="h" fact="0.32"/>
              <dgm:constr type="w" for="ch" forName="ParentText" refType="w" fact="0.902"/>
              <dgm:constr type="h" for="ch" forName="ParentText" refType="h" fact="0.68"/>
              <dgm:constr type="l" for="ch" forName="Triangle" refType="w" fact="0"/>
              <dgm:constr type="t" for="ch" forName="Triangle" refType="h" fact="0"/>
              <dgm:constr type="w" for="ch" forName="Triangle" refType="w" fact="0.17"/>
              <dgm:constr type="h" for="ch" forName="Triangle" refType="w" refFor="ch" refForName="Triangle"/>
            </dgm:constrLst>
          </dgm:else>
        </dgm:choose>
        <dgm:layoutNode name="LShape" styleLbl="alignNode1">
          <dgm:alg type="sp"/>
          <dgm:choose name="Name6">
            <dgm:if name="Name7" func="var" arg="dir" op="equ" val="norm">
              <dgm:shape xmlns:r="http://schemas.openxmlformats.org/officeDocument/2006/relationships" rot="90" type="corner" r:blip="">
                <dgm:adjLst>
                  <dgm:adj idx="1" val="0.1612"/>
                  <dgm:adj idx="2" val="0.1611"/>
                </dgm:adjLst>
              </dgm:shape>
            </dgm:if>
            <dgm:else name="Name8">
              <dgm:shape xmlns:r="http://schemas.openxmlformats.org/officeDocument/2006/relationships" rot="180" type="corner" r:blip="">
                <dgm:adjLst>
                  <dgm:adj idx="1" val="0.1612"/>
                  <dgm:adj idx="2" val="0.1611"/>
                </dgm:adjLst>
              </dgm:shape>
            </dgm:else>
          </dgm:choose>
          <dgm:presOf/>
        </dgm:layoutNode>
        <dgm:layoutNode name="ParentText"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9">
          <dgm:if name="Name10" axis="followSib" ptType="node" func="cnt" op="gte" val="1">
            <dgm:layoutNode name="Triangle" styleLbl="alignNode1">
              <dgm:alg type="sp"/>
              <dgm:choose name="Name11">
                <dgm:if name="Name12" func="var" arg="dir" op="equ" val="norm">
                  <dgm:shape xmlns:r="http://schemas.openxmlformats.org/officeDocument/2006/relationships" type="triangle" r:blip="">
                    <dgm:adjLst>
                      <dgm:adj idx="1" val="1"/>
                    </dgm:adjLst>
                  </dgm:shape>
                </dgm:if>
                <dgm:else name="Name13">
                  <dgm:shape xmlns:r="http://schemas.openxmlformats.org/officeDocument/2006/relationships" rot="90" type="triangle" r:blip="">
                    <dgm:adjLst>
                      <dgm:adj idx="1" val="1"/>
                    </dgm:adjLst>
                  </dgm:shape>
                </dgm:else>
              </dgm:choose>
              <dgm:presOf/>
            </dgm:layoutNode>
          </dgm:if>
          <dgm:else name="Name14"/>
        </dgm:choose>
      </dgm:layoutNode>
      <dgm:forEach name="sibTransForEach" axis="followSib" ptType="sibTrans" cnt="1">
        <dgm:layoutNode name="sibTrans">
          <dgm:alg type="composite">
            <dgm:param type="ar" val="0.861"/>
          </dgm:alg>
          <dgm:constrLst>
            <dgm:constr type="w" for="ch" forName="space" refType="w"/>
            <dgm:constr type="h" for="ch" forName="space" refType="w"/>
          </dgm:constrLst>
          <dgm:layoutNode name="space" styleLbl="alignNode1">
            <dgm:alg type="sp"/>
            <dgm:shape xmlns:r="http://schemas.openxmlformats.org/officeDocument/2006/relationships" r:blip="">
              <dgm:adjLst/>
            </dgm:shape>
            <dgm:presOf/>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9/3/layout/StepUpProcess">
  <dgm:title val=""/>
  <dgm:desc val=""/>
  <dgm:catLst>
    <dgm:cat type="process" pri="13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bL"/>
          <dgm:param type="flowDir" val="row"/>
          <dgm:param type="off" val="off"/>
          <dgm:param type="bkpt" val="fixed"/>
          <dgm:param type="bkPtFixedVal" val="1"/>
        </dgm:alg>
      </dgm:if>
      <dgm:else name="Name2">
        <dgm:alg type="snake">
          <dgm:param type="grDir" val="bR"/>
          <dgm:param type="flowDir" val="row"/>
          <dgm:param type="off" val="off"/>
          <dgm:param type="bkpt" val="fixed"/>
          <dgm:param type="bkPtFixedVal" val="1"/>
        </dgm:alg>
      </dgm:else>
    </dgm:choose>
    <dgm:shape xmlns:r="http://schemas.openxmlformats.org/officeDocument/2006/relationships" r:blip="">
      <dgm:adjLst/>
    </dgm:shape>
    <dgm:constrLst>
      <dgm:constr type="alignOff" forName="rootnode" val="1"/>
      <dgm:constr type="primFontSz" for="des" ptType="node" op="equ" val="65"/>
      <dgm:constr type="w" for="ch" forName="composite" refType="w"/>
      <dgm:constr type="h" for="ch" forName="composite" refType="h"/>
      <dgm:constr type="sp" refType="h" refFor="ch" refForName="composite" op="equ" fact="-0.765"/>
      <dgm:constr type="w" for="ch" forName="sibTrans" refType="w" fact="0.103"/>
      <dgm:constr type="h" for="ch" forName="sibTrans" refType="h" fact="0.103"/>
    </dgm:constrLst>
    <dgm:forEach name="nodesForEach" axis="ch" ptType="node">
      <dgm:layoutNode name="composite">
        <dgm:alg type="composite">
          <dgm:param type="ar" val="0.861"/>
        </dgm:alg>
        <dgm:shape xmlns:r="http://schemas.openxmlformats.org/officeDocument/2006/relationships" r:blip="">
          <dgm:adjLst/>
        </dgm:shape>
        <dgm:choose name="Name3">
          <dgm:if name="Name4" func="var" arg="dir" op="equ" val="norm">
            <dgm:constrLst>
              <dgm:constr type="l" for="ch" forName="LShape" refType="w" fact="0"/>
              <dgm:constr type="t" for="ch" forName="LShape" refType="h" fact="0.2347"/>
              <dgm:constr type="w" for="ch" forName="LShape" refType="w" fact="0.998"/>
              <dgm:constr type="h" for="ch" forName="LShape" refType="h" fact="0.5164"/>
              <dgm:constr type="r" for="ch" forName="ParentText" refType="w"/>
              <dgm:constr type="t" for="ch" forName="ParentText" refType="h" fact="0.32"/>
              <dgm:constr type="w" for="ch" forName="ParentText" refType="w" fact="0.901"/>
              <dgm:constr type="h" for="ch" forName="ParentText" refType="h" fact="0.68"/>
              <dgm:constr type="l" for="ch" forName="Triangle" refType="w" fact="0.83"/>
              <dgm:constr type="t" for="ch" forName="Triangle" refType="h" fact="0"/>
              <dgm:constr type="w" for="ch" forName="Triangle" refType="w" fact="0.17"/>
              <dgm:constr type="h" for="ch" forName="Triangle" refType="w" refFor="ch" refForName="Triangle"/>
            </dgm:constrLst>
          </dgm:if>
          <dgm:else name="Name5">
            <dgm:constrLst>
              <dgm:constr type="l" for="ch" forName="LShape" refType="w" fact="0.002"/>
              <dgm:constr type="t" for="ch" forName="LShape" refType="h" fact="0.2347"/>
              <dgm:constr type="w" for="ch" forName="LShape" refType="w"/>
              <dgm:constr type="h" for="ch" forName="LShape" refType="h" fact="0.5164"/>
              <dgm:constr type="l" for="ch" forName="ParentText" refType="w" fact="0"/>
              <dgm:constr type="t" for="ch" forName="ParentText" refType="h" fact="0.32"/>
              <dgm:constr type="w" for="ch" forName="ParentText" refType="w" fact="0.902"/>
              <dgm:constr type="h" for="ch" forName="ParentText" refType="h" fact="0.68"/>
              <dgm:constr type="l" for="ch" forName="Triangle" refType="w" fact="0"/>
              <dgm:constr type="t" for="ch" forName="Triangle" refType="h" fact="0"/>
              <dgm:constr type="w" for="ch" forName="Triangle" refType="w" fact="0.17"/>
              <dgm:constr type="h" for="ch" forName="Triangle" refType="w" refFor="ch" refForName="Triangle"/>
            </dgm:constrLst>
          </dgm:else>
        </dgm:choose>
        <dgm:layoutNode name="LShape" styleLbl="alignNode1">
          <dgm:alg type="sp"/>
          <dgm:choose name="Name6">
            <dgm:if name="Name7" func="var" arg="dir" op="equ" val="norm">
              <dgm:shape xmlns:r="http://schemas.openxmlformats.org/officeDocument/2006/relationships" rot="90" type="corner" r:blip="">
                <dgm:adjLst>
                  <dgm:adj idx="1" val="0.1612"/>
                  <dgm:adj idx="2" val="0.1611"/>
                </dgm:adjLst>
              </dgm:shape>
            </dgm:if>
            <dgm:else name="Name8">
              <dgm:shape xmlns:r="http://schemas.openxmlformats.org/officeDocument/2006/relationships" rot="180" type="corner" r:blip="">
                <dgm:adjLst>
                  <dgm:adj idx="1" val="0.1612"/>
                  <dgm:adj idx="2" val="0.1611"/>
                </dgm:adjLst>
              </dgm:shape>
            </dgm:else>
          </dgm:choose>
          <dgm:presOf/>
        </dgm:layoutNode>
        <dgm:layoutNode name="ParentText"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9">
          <dgm:if name="Name10" axis="followSib" ptType="node" func="cnt" op="gte" val="1">
            <dgm:layoutNode name="Triangle" styleLbl="alignNode1">
              <dgm:alg type="sp"/>
              <dgm:choose name="Name11">
                <dgm:if name="Name12" func="var" arg="dir" op="equ" val="norm">
                  <dgm:shape xmlns:r="http://schemas.openxmlformats.org/officeDocument/2006/relationships" type="triangle" r:blip="">
                    <dgm:adjLst>
                      <dgm:adj idx="1" val="1"/>
                    </dgm:adjLst>
                  </dgm:shape>
                </dgm:if>
                <dgm:else name="Name13">
                  <dgm:shape xmlns:r="http://schemas.openxmlformats.org/officeDocument/2006/relationships" rot="90" type="triangle" r:blip="">
                    <dgm:adjLst>
                      <dgm:adj idx="1" val="1"/>
                    </dgm:adjLst>
                  </dgm:shape>
                </dgm:else>
              </dgm:choose>
              <dgm:presOf/>
            </dgm:layoutNode>
          </dgm:if>
          <dgm:else name="Name14"/>
        </dgm:choose>
      </dgm:layoutNode>
      <dgm:forEach name="sibTransForEach" axis="followSib" ptType="sibTrans" cnt="1">
        <dgm:layoutNode name="sibTrans">
          <dgm:alg type="composite">
            <dgm:param type="ar" val="0.861"/>
          </dgm:alg>
          <dgm:constrLst>
            <dgm:constr type="w" for="ch" forName="space" refType="w"/>
            <dgm:constr type="h" for="ch" forName="space" refType="w"/>
          </dgm:constrLst>
          <dgm:layoutNode name="space" styleLbl="alignNode1">
            <dgm:alg type="sp"/>
            <dgm:shape xmlns:r="http://schemas.openxmlformats.org/officeDocument/2006/relationships" r:blip="">
              <dgm:adjLst/>
            </dgm:shape>
            <dgm:presOf/>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3">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3d5">
  <dgm:title val=""/>
  <dgm:desc val=""/>
  <dgm:catLst>
    <dgm:cat type="3D" pri="11500"/>
  </dgm:catLst>
  <dgm:scene3d>
    <a:camera prst="isometricOffAxis2Left" zoom="95000"/>
    <a:lightRig rig="flat" dir="t"/>
  </dgm:scene3d>
  <dgm:styleLbl name="node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381000" contourW="38100" prstMaterial="matte">
      <a:contourClr>
        <a:schemeClr val="lt1"/>
      </a:contourClr>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z="5715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81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52400" extrusionH="1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z="-38100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381000" prstMaterial="matte"/>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400500" extrusionH="6350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150" extrusionH="12700" prstMaterial="flat">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2700" prstMaterial="flat">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63500" extrusionH="6350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400500" extrusionH="63500" contourW="12700" prstMaterial="matte">
      <a:contourClr>
        <a:schemeClr val="lt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40050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4005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15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3d2#2">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462</TotalTime>
  <Pages>25</Pages>
  <Words>4396</Words>
  <Characters>25059</Characters>
  <Application>Microsoft Office Word</Application>
  <DocSecurity>0</DocSecurity>
  <Lines>208</Lines>
  <Paragraphs>58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29397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28</cp:revision>
  <dcterms:created xsi:type="dcterms:W3CDTF">2018-09-14T17:48:00Z</dcterms:created>
  <dcterms:modified xsi:type="dcterms:W3CDTF">2019-01-17T12:32:00Z</dcterms:modified>
</cp:coreProperties>
</file>